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4B9691" w14:textId="77777777" w:rsidR="006A60B5" w:rsidRPr="006A60B5" w:rsidRDefault="006A60B5" w:rsidP="006A60B5">
      <w:pPr>
        <w:keepNext/>
        <w:keepLines/>
        <w:widowControl/>
        <w:pBdr>
          <w:top w:val="single" w:sz="12" w:space="3" w:color="auto"/>
        </w:pBdr>
        <w:spacing w:before="240" w:after="180"/>
        <w:ind w:left="1134" w:hanging="1134"/>
        <w:jc w:val="left"/>
        <w:outlineLvl w:val="0"/>
        <w:rPr>
          <w:rFonts w:ascii="Arial" w:eastAsia="DengXian" w:hAnsi="Arial" w:cs="Times New Roman"/>
          <w:kern w:val="0"/>
          <w:sz w:val="36"/>
          <w:szCs w:val="20"/>
          <w:lang w:val="en-GB" w:eastAsia="en-US"/>
        </w:rPr>
      </w:pPr>
      <w:bookmarkStart w:id="0" w:name="_Toc29065"/>
      <w:bookmarkStart w:id="1" w:name="_Toc141084760"/>
      <w:r w:rsidRPr="006A60B5">
        <w:rPr>
          <w:rFonts w:ascii="Arial" w:eastAsia="DengXian" w:hAnsi="Arial" w:cs="Times New Roman"/>
          <w:kern w:val="0"/>
          <w:sz w:val="36"/>
          <w:szCs w:val="20"/>
          <w:lang w:val="en-GB" w:eastAsia="en-US"/>
        </w:rPr>
        <w:t>B.3</w:t>
      </w:r>
      <w:r w:rsidRPr="006A60B5">
        <w:rPr>
          <w:rFonts w:ascii="Arial" w:eastAsia="DengXian" w:hAnsi="Arial" w:cs="Times New Roman"/>
          <w:kern w:val="0"/>
          <w:sz w:val="36"/>
          <w:szCs w:val="20"/>
          <w:lang w:val="en-GB" w:eastAsia="en-US"/>
        </w:rPr>
        <w:tab/>
        <w:t>System level</w:t>
      </w:r>
      <w:r w:rsidRPr="006A60B5">
        <w:rPr>
          <w:rFonts w:ascii="Arial" w:eastAsia="DengXian" w:hAnsi="Arial" w:cs="Times New Roman" w:hint="eastAsia"/>
          <w:kern w:val="0"/>
          <w:sz w:val="36"/>
          <w:szCs w:val="20"/>
          <w:lang w:val="en-GB"/>
        </w:rPr>
        <w:t xml:space="preserve"> </w:t>
      </w:r>
      <w:r w:rsidRPr="006A60B5">
        <w:rPr>
          <w:rFonts w:ascii="Arial" w:eastAsia="DengXian" w:hAnsi="Arial" w:cs="Times New Roman"/>
          <w:kern w:val="0"/>
          <w:sz w:val="36"/>
          <w:szCs w:val="20"/>
          <w:lang w:val="en-GB"/>
        </w:rPr>
        <w:t xml:space="preserve">simulation results </w:t>
      </w:r>
      <w:bookmarkEnd w:id="0"/>
      <w:r w:rsidRPr="006A60B5">
        <w:rPr>
          <w:rFonts w:ascii="Arial" w:eastAsia="DengXian" w:hAnsi="Arial" w:cs="Times New Roman"/>
          <w:kern w:val="0"/>
          <w:sz w:val="36"/>
          <w:szCs w:val="20"/>
          <w:lang w:val="en-GB"/>
        </w:rPr>
        <w:t>of schemes for SBFD</w:t>
      </w:r>
      <w:bookmarkEnd w:id="1"/>
    </w:p>
    <w:p w14:paraId="5CDC18E2" w14:textId="50099EFA" w:rsidR="006A60B5" w:rsidRPr="006A60B5" w:rsidRDefault="006A60B5" w:rsidP="006A60B5">
      <w:pPr>
        <w:keepNext/>
        <w:keepLines/>
        <w:widowControl/>
        <w:spacing w:before="180" w:after="180"/>
        <w:ind w:left="1134" w:hanging="1134"/>
        <w:jc w:val="left"/>
        <w:outlineLvl w:val="1"/>
        <w:rPr>
          <w:rFonts w:ascii="Arial" w:eastAsia="DengXian" w:hAnsi="Arial" w:cs="Times New Roman"/>
          <w:kern w:val="0"/>
          <w:sz w:val="32"/>
          <w:szCs w:val="20"/>
          <w:lang w:eastAsia="en-US"/>
        </w:rPr>
      </w:pPr>
      <w:bookmarkStart w:id="2" w:name="_Toc141084761"/>
      <w:r w:rsidRPr="006A60B5">
        <w:rPr>
          <w:rFonts w:ascii="Arial" w:eastAsia="DengXian" w:hAnsi="Arial" w:cs="Times New Roman"/>
          <w:kern w:val="0"/>
          <w:sz w:val="32"/>
          <w:szCs w:val="20"/>
          <w:lang w:eastAsia="en-US"/>
        </w:rPr>
        <w:t>B.3</w:t>
      </w:r>
      <w:r w:rsidRPr="006A60B5">
        <w:rPr>
          <w:rFonts w:ascii="Arial" w:eastAsia="DengXian" w:hAnsi="Arial" w:cs="Times New Roman"/>
          <w:kern w:val="0"/>
          <w:sz w:val="32"/>
          <w:szCs w:val="20"/>
          <w:lang w:val="en-GB" w:eastAsia="en-US"/>
        </w:rPr>
        <w:t>.</w:t>
      </w:r>
      <w:r w:rsidR="00F6166A">
        <w:rPr>
          <w:rFonts w:ascii="Arial" w:eastAsia="DengXian" w:hAnsi="Arial" w:cs="Times New Roman"/>
          <w:kern w:val="0"/>
          <w:sz w:val="32"/>
          <w:szCs w:val="20"/>
          <w:lang w:eastAsia="en-US"/>
        </w:rPr>
        <w:t>2</w:t>
      </w:r>
      <w:r w:rsidRPr="006A60B5">
        <w:rPr>
          <w:rFonts w:ascii="Arial" w:eastAsia="DengXian" w:hAnsi="Arial" w:cs="Times New Roman"/>
          <w:kern w:val="0"/>
          <w:sz w:val="32"/>
          <w:szCs w:val="20"/>
          <w:lang w:val="en-GB" w:eastAsia="en-US"/>
        </w:rPr>
        <w:tab/>
      </w:r>
      <w:r w:rsidRPr="006A60B5">
        <w:rPr>
          <w:rFonts w:ascii="Arial" w:eastAsia="DengXian" w:hAnsi="Arial" w:cs="Times New Roman"/>
          <w:kern w:val="0"/>
          <w:sz w:val="32"/>
          <w:szCs w:val="20"/>
          <w:lang w:eastAsia="en-US"/>
        </w:rPr>
        <w:t xml:space="preserve">SLS results for </w:t>
      </w:r>
      <w:r w:rsidR="00F6166A">
        <w:rPr>
          <w:rFonts w:ascii="Arial" w:eastAsia="DengXian" w:hAnsi="Arial" w:cs="Times New Roman"/>
          <w:kern w:val="0"/>
          <w:sz w:val="32"/>
          <w:szCs w:val="20"/>
          <w:lang w:eastAsia="en-US"/>
        </w:rPr>
        <w:t>CLI handling for semi-static</w:t>
      </w:r>
      <w:r w:rsidRPr="006A60B5">
        <w:rPr>
          <w:rFonts w:ascii="Arial" w:eastAsia="DengXian" w:hAnsi="Arial" w:cs="Times New Roman"/>
          <w:kern w:val="0"/>
          <w:sz w:val="32"/>
          <w:szCs w:val="20"/>
          <w:lang w:eastAsia="en-US"/>
        </w:rPr>
        <w:t xml:space="preserve"> SBFD</w:t>
      </w:r>
      <w:bookmarkEnd w:id="2"/>
    </w:p>
    <w:p w14:paraId="02B378A3" w14:textId="2B780FF5" w:rsidR="006A60B5" w:rsidRPr="006A60B5" w:rsidRDefault="006A60B5" w:rsidP="006A60B5">
      <w:pPr>
        <w:widowControl/>
        <w:spacing w:after="180"/>
        <w:jc w:val="left"/>
        <w:rPr>
          <w:rFonts w:ascii="Times New Roman" w:eastAsia="DengXian" w:hAnsi="Times New Roman" w:cs="Times New Roman"/>
          <w:kern w:val="0"/>
          <w:sz w:val="20"/>
          <w:szCs w:val="20"/>
          <w:lang w:val="en-GB"/>
        </w:rPr>
      </w:pPr>
      <w:r w:rsidRPr="006A60B5">
        <w:rPr>
          <w:rFonts w:ascii="Times New Roman" w:eastAsia="DengXian" w:hAnsi="Times New Roman" w:cs="Times New Roman" w:hint="eastAsia"/>
          <w:kern w:val="0"/>
          <w:sz w:val="20"/>
          <w:szCs w:val="20"/>
          <w:lang w:val="en-GB"/>
        </w:rPr>
        <w:t xml:space="preserve">The detailed </w:t>
      </w:r>
      <w:r w:rsidRPr="006A60B5">
        <w:rPr>
          <w:rFonts w:ascii="Times New Roman" w:eastAsia="DengXian" w:hAnsi="Times New Roman" w:cs="Times New Roman"/>
          <w:kern w:val="0"/>
          <w:sz w:val="20"/>
          <w:szCs w:val="20"/>
          <w:lang w:val="en-GB"/>
        </w:rPr>
        <w:t>evaluation</w:t>
      </w:r>
      <w:r w:rsidRPr="006A60B5">
        <w:rPr>
          <w:rFonts w:ascii="Times New Roman" w:eastAsia="DengXian" w:hAnsi="Times New Roman" w:cs="Times New Roman" w:hint="eastAsia"/>
          <w:kern w:val="0"/>
          <w:sz w:val="20"/>
          <w:szCs w:val="20"/>
          <w:lang w:val="en-GB"/>
        </w:rPr>
        <w:t xml:space="preserve"> results for </w:t>
      </w:r>
      <w:r w:rsidR="00F6166A">
        <w:rPr>
          <w:rFonts w:ascii="Times New Roman" w:eastAsia="DengXian" w:hAnsi="Times New Roman" w:cs="Times New Roman"/>
          <w:kern w:val="0"/>
          <w:sz w:val="20"/>
          <w:szCs w:val="20"/>
          <w:lang w:val="en-GB"/>
        </w:rPr>
        <w:t>CLI handling for semi-static</w:t>
      </w:r>
      <w:r w:rsidRPr="006A60B5">
        <w:rPr>
          <w:rFonts w:ascii="Times New Roman" w:eastAsia="DengXian" w:hAnsi="Times New Roman" w:cs="Times New Roman"/>
          <w:kern w:val="0"/>
          <w:sz w:val="20"/>
          <w:szCs w:val="20"/>
          <w:lang w:val="en-GB"/>
        </w:rPr>
        <w:t xml:space="preserve"> SBFD</w:t>
      </w:r>
      <w:r w:rsidRPr="006A60B5">
        <w:rPr>
          <w:rFonts w:ascii="Times New Roman" w:eastAsia="DengXian" w:hAnsi="Times New Roman" w:cs="Times New Roman" w:hint="eastAsia"/>
          <w:kern w:val="0"/>
          <w:sz w:val="20"/>
          <w:szCs w:val="20"/>
          <w:lang w:val="en-GB"/>
        </w:rPr>
        <w:t xml:space="preserve"> can be found in the attached document </w:t>
      </w:r>
      <w:r w:rsidRPr="006A60B5">
        <w:rPr>
          <w:rFonts w:ascii="Times New Roman" w:eastAsia="DengXian" w:hAnsi="Times New Roman" w:cs="Times New Roman"/>
          <w:kern w:val="0"/>
          <w:sz w:val="20"/>
          <w:szCs w:val="20"/>
          <w:lang w:val="en-GB"/>
        </w:rPr>
        <w:t>"</w:t>
      </w:r>
      <w:r w:rsidRPr="006A60B5">
        <w:rPr>
          <w:rFonts w:ascii="Times New Roman" w:eastAsia="DengXian" w:hAnsi="Times New Roman" w:cs="Times New Roman"/>
          <w:b/>
          <w:kern w:val="0"/>
          <w:sz w:val="20"/>
          <w:szCs w:val="20"/>
          <w:lang w:val="en-GB"/>
        </w:rPr>
        <w:t>B.3.</w:t>
      </w:r>
      <w:r w:rsidR="00F6166A">
        <w:rPr>
          <w:rFonts w:ascii="Times New Roman" w:eastAsia="DengXian" w:hAnsi="Times New Roman" w:cs="Times New Roman"/>
          <w:b/>
          <w:kern w:val="0"/>
          <w:sz w:val="20"/>
          <w:szCs w:val="20"/>
          <w:lang w:val="en-GB"/>
        </w:rPr>
        <w:t>2</w:t>
      </w:r>
      <w:r w:rsidRPr="006A60B5">
        <w:rPr>
          <w:rFonts w:ascii="Times New Roman" w:eastAsia="DengXian" w:hAnsi="Times New Roman" w:cs="Times New Roman"/>
          <w:b/>
          <w:kern w:val="0"/>
          <w:sz w:val="20"/>
          <w:szCs w:val="20"/>
          <w:lang w:val="en-GB"/>
        </w:rPr>
        <w:t>_</w:t>
      </w:r>
      <w:r w:rsidR="00F6166A">
        <w:rPr>
          <w:rFonts w:ascii="Times New Roman" w:eastAsia="DengXian" w:hAnsi="Times New Roman" w:cs="Times New Roman"/>
          <w:b/>
          <w:kern w:val="0"/>
          <w:sz w:val="20"/>
          <w:szCs w:val="20"/>
          <w:lang w:val="en-GB"/>
        </w:rPr>
        <w:t xml:space="preserve">CLI handling for </w:t>
      </w:r>
      <w:r w:rsidRPr="006A60B5">
        <w:rPr>
          <w:rFonts w:ascii="Times New Roman" w:eastAsia="DengXian" w:hAnsi="Times New Roman" w:cs="Times New Roman"/>
          <w:b/>
          <w:kern w:val="0"/>
          <w:sz w:val="20"/>
          <w:szCs w:val="20"/>
          <w:lang w:val="en-GB"/>
        </w:rPr>
        <w:t>SBFD</w:t>
      </w:r>
      <w:r w:rsidRPr="006A60B5">
        <w:rPr>
          <w:rFonts w:ascii="Times New Roman" w:eastAsia="DengXian" w:hAnsi="Times New Roman" w:cs="Times New Roman" w:hint="eastAsia"/>
          <w:b/>
          <w:kern w:val="0"/>
          <w:sz w:val="20"/>
          <w:szCs w:val="20"/>
          <w:lang w:val="en-GB"/>
        </w:rPr>
        <w:t>.zip</w:t>
      </w:r>
      <w:r w:rsidRPr="006A60B5">
        <w:rPr>
          <w:rFonts w:ascii="Times New Roman" w:eastAsia="DengXian" w:hAnsi="Times New Roman" w:cs="Times New Roman"/>
          <w:kern w:val="0"/>
          <w:sz w:val="20"/>
          <w:szCs w:val="20"/>
          <w:lang w:val="en-GB"/>
        </w:rPr>
        <w:t>"</w:t>
      </w:r>
      <w:r w:rsidRPr="006A60B5">
        <w:rPr>
          <w:rFonts w:ascii="Times New Roman" w:eastAsia="DengXian" w:hAnsi="Times New Roman" w:cs="Times New Roman" w:hint="eastAsia"/>
          <w:kern w:val="0"/>
          <w:sz w:val="20"/>
          <w:szCs w:val="20"/>
          <w:lang w:val="en-GB"/>
        </w:rPr>
        <w:t>.</w:t>
      </w:r>
    </w:p>
    <w:p w14:paraId="611F486E" w14:textId="77777777" w:rsidR="00DA1B24" w:rsidRPr="003E2BFB" w:rsidRDefault="00DA1B24" w:rsidP="003E2BFB"/>
    <w:sectPr w:rsidR="00DA1B24" w:rsidRPr="003E2BFB" w:rsidSect="0070616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6978F" w14:textId="77777777" w:rsidR="00105FA7" w:rsidRDefault="00105FA7" w:rsidP="001716DC">
      <w:r>
        <w:separator/>
      </w:r>
    </w:p>
  </w:endnote>
  <w:endnote w:type="continuationSeparator" w:id="0">
    <w:p w14:paraId="17E6E4FD" w14:textId="77777777" w:rsidR="00105FA7" w:rsidRDefault="00105FA7" w:rsidP="0017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68C87" w14:textId="77777777" w:rsidR="00105FA7" w:rsidRDefault="00105FA7" w:rsidP="001716DC">
      <w:r>
        <w:separator/>
      </w:r>
    </w:p>
  </w:footnote>
  <w:footnote w:type="continuationSeparator" w:id="0">
    <w:p w14:paraId="3A8B668E" w14:textId="77777777" w:rsidR="00105FA7" w:rsidRDefault="00105FA7" w:rsidP="00171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360" w:hanging="360"/>
      </w:pPr>
      <w:rPr>
        <w:rFonts w:ascii="Times" w:eastAsia="바탕"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23882757">
    <w:abstractNumId w:val="3"/>
  </w:num>
  <w:num w:numId="2" w16cid:durableId="1329597031">
    <w:abstractNumId w:val="5"/>
  </w:num>
  <w:num w:numId="3" w16cid:durableId="145560536">
    <w:abstractNumId w:val="8"/>
  </w:num>
  <w:num w:numId="4" w16cid:durableId="1604458309">
    <w:abstractNumId w:val="9"/>
  </w:num>
  <w:num w:numId="5" w16cid:durableId="1997420173">
    <w:abstractNumId w:val="6"/>
  </w:num>
  <w:num w:numId="6" w16cid:durableId="1272981583">
    <w:abstractNumId w:val="2"/>
  </w:num>
  <w:num w:numId="7" w16cid:durableId="998997789">
    <w:abstractNumId w:val="7"/>
  </w:num>
  <w:num w:numId="8" w16cid:durableId="479076462">
    <w:abstractNumId w:val="4"/>
  </w:num>
  <w:num w:numId="9" w16cid:durableId="419639140">
    <w:abstractNumId w:val="1"/>
  </w:num>
  <w:num w:numId="10" w16cid:durableId="1722438862">
    <w:abstractNumId w:val="0"/>
  </w:num>
  <w:num w:numId="11" w16cid:durableId="1018115071">
    <w:abstractNumId w:val="41"/>
  </w:num>
  <w:num w:numId="12" w16cid:durableId="688945771">
    <w:abstractNumId w:val="31"/>
  </w:num>
  <w:num w:numId="13" w16cid:durableId="348726405">
    <w:abstractNumId w:val="19"/>
    <w:lvlOverride w:ilvl="0">
      <w:startOverride w:val="1"/>
    </w:lvlOverride>
  </w:num>
  <w:num w:numId="14" w16cid:durableId="818690586">
    <w:abstractNumId w:val="37"/>
  </w:num>
  <w:num w:numId="15" w16cid:durableId="1837104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9695506">
    <w:abstractNumId w:val="13"/>
  </w:num>
  <w:num w:numId="17" w16cid:durableId="1293057445">
    <w:abstractNumId w:val="28"/>
  </w:num>
  <w:num w:numId="18" w16cid:durableId="1186627365">
    <w:abstractNumId w:val="21"/>
  </w:num>
  <w:num w:numId="19" w16cid:durableId="14445698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7465087">
    <w:abstractNumId w:val="12"/>
  </w:num>
  <w:num w:numId="21" w16cid:durableId="1252155154">
    <w:abstractNumId w:val="24"/>
  </w:num>
  <w:num w:numId="22" w16cid:durableId="32314128">
    <w:abstractNumId w:val="26"/>
  </w:num>
  <w:num w:numId="23" w16cid:durableId="1972708088">
    <w:abstractNumId w:val="43"/>
  </w:num>
  <w:num w:numId="24" w16cid:durableId="1696270463">
    <w:abstractNumId w:val="27"/>
  </w:num>
  <w:num w:numId="25" w16cid:durableId="699285244">
    <w:abstractNumId w:val="40"/>
  </w:num>
  <w:num w:numId="26" w16cid:durableId="886406342">
    <w:abstractNumId w:val="33"/>
  </w:num>
  <w:num w:numId="27" w16cid:durableId="415369043">
    <w:abstractNumId w:val="25"/>
  </w:num>
  <w:num w:numId="28" w16cid:durableId="955604982">
    <w:abstractNumId w:val="22"/>
  </w:num>
  <w:num w:numId="29" w16cid:durableId="1958951454">
    <w:abstractNumId w:val="42"/>
  </w:num>
  <w:num w:numId="30" w16cid:durableId="1143083000">
    <w:abstractNumId w:val="38"/>
  </w:num>
  <w:num w:numId="31" w16cid:durableId="1704017385">
    <w:abstractNumId w:val="30"/>
  </w:num>
  <w:num w:numId="32" w16cid:durableId="177278711">
    <w:abstractNumId w:val="11"/>
  </w:num>
  <w:num w:numId="33" w16cid:durableId="881134037">
    <w:abstractNumId w:val="36"/>
  </w:num>
  <w:num w:numId="34" w16cid:durableId="1628849129">
    <w:abstractNumId w:val="10"/>
  </w:num>
  <w:num w:numId="35" w16cid:durableId="352220890">
    <w:abstractNumId w:val="35"/>
  </w:num>
  <w:num w:numId="36" w16cid:durableId="137193819">
    <w:abstractNumId w:val="15"/>
  </w:num>
  <w:num w:numId="37" w16cid:durableId="2021464495">
    <w:abstractNumId w:val="17"/>
  </w:num>
  <w:num w:numId="38" w16cid:durableId="510292048">
    <w:abstractNumId w:val="14"/>
  </w:num>
  <w:num w:numId="39" w16cid:durableId="1696030446">
    <w:abstractNumId w:val="39"/>
  </w:num>
  <w:num w:numId="40" w16cid:durableId="1808628009">
    <w:abstractNumId w:val="18"/>
  </w:num>
  <w:num w:numId="41" w16cid:durableId="1556774557">
    <w:abstractNumId w:val="29"/>
  </w:num>
  <w:num w:numId="42" w16cid:durableId="1695419176">
    <w:abstractNumId w:val="34"/>
  </w:num>
  <w:num w:numId="43" w16cid:durableId="1273711837">
    <w:abstractNumId w:val="32"/>
  </w:num>
  <w:num w:numId="44" w16cid:durableId="1040283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169"/>
    <w:rsid w:val="00023F2E"/>
    <w:rsid w:val="0004139F"/>
    <w:rsid w:val="00045F45"/>
    <w:rsid w:val="000520B4"/>
    <w:rsid w:val="00077940"/>
    <w:rsid w:val="00086C5B"/>
    <w:rsid w:val="00093DC3"/>
    <w:rsid w:val="000A40CC"/>
    <w:rsid w:val="000B67FC"/>
    <w:rsid w:val="000C0C4A"/>
    <w:rsid w:val="000D2648"/>
    <w:rsid w:val="000E43B9"/>
    <w:rsid w:val="00102AC7"/>
    <w:rsid w:val="00104955"/>
    <w:rsid w:val="00105D41"/>
    <w:rsid w:val="00105FA7"/>
    <w:rsid w:val="001131D2"/>
    <w:rsid w:val="00115026"/>
    <w:rsid w:val="00115082"/>
    <w:rsid w:val="00124B57"/>
    <w:rsid w:val="00137476"/>
    <w:rsid w:val="00150F84"/>
    <w:rsid w:val="00151AB4"/>
    <w:rsid w:val="0015550D"/>
    <w:rsid w:val="0015752F"/>
    <w:rsid w:val="00157A8F"/>
    <w:rsid w:val="0016044B"/>
    <w:rsid w:val="00166746"/>
    <w:rsid w:val="001711B1"/>
    <w:rsid w:val="001716DC"/>
    <w:rsid w:val="00186E4C"/>
    <w:rsid w:val="001B5DD1"/>
    <w:rsid w:val="001C2D25"/>
    <w:rsid w:val="001D1393"/>
    <w:rsid w:val="001D46FF"/>
    <w:rsid w:val="001E1F21"/>
    <w:rsid w:val="001E4B1D"/>
    <w:rsid w:val="001F094F"/>
    <w:rsid w:val="002029C1"/>
    <w:rsid w:val="0021686D"/>
    <w:rsid w:val="0022117A"/>
    <w:rsid w:val="0022717D"/>
    <w:rsid w:val="00230E94"/>
    <w:rsid w:val="002403D0"/>
    <w:rsid w:val="00265EC3"/>
    <w:rsid w:val="00285F36"/>
    <w:rsid w:val="002874AC"/>
    <w:rsid w:val="00296738"/>
    <w:rsid w:val="002B2002"/>
    <w:rsid w:val="002D3ED7"/>
    <w:rsid w:val="002D70E5"/>
    <w:rsid w:val="00303693"/>
    <w:rsid w:val="003363A8"/>
    <w:rsid w:val="00356A5F"/>
    <w:rsid w:val="00382B0C"/>
    <w:rsid w:val="00383D9C"/>
    <w:rsid w:val="003852A6"/>
    <w:rsid w:val="00392B23"/>
    <w:rsid w:val="003933B7"/>
    <w:rsid w:val="003A269C"/>
    <w:rsid w:val="003A6A02"/>
    <w:rsid w:val="003E1897"/>
    <w:rsid w:val="003E23C0"/>
    <w:rsid w:val="003E2BFB"/>
    <w:rsid w:val="003E507B"/>
    <w:rsid w:val="00402247"/>
    <w:rsid w:val="00407022"/>
    <w:rsid w:val="00423A97"/>
    <w:rsid w:val="00427883"/>
    <w:rsid w:val="00440633"/>
    <w:rsid w:val="004828C9"/>
    <w:rsid w:val="00486B9A"/>
    <w:rsid w:val="004B287E"/>
    <w:rsid w:val="004D2C18"/>
    <w:rsid w:val="00504B26"/>
    <w:rsid w:val="00530F2E"/>
    <w:rsid w:val="00536D99"/>
    <w:rsid w:val="00546383"/>
    <w:rsid w:val="005511AE"/>
    <w:rsid w:val="0056086C"/>
    <w:rsid w:val="00561C1A"/>
    <w:rsid w:val="00562306"/>
    <w:rsid w:val="00570394"/>
    <w:rsid w:val="005778BA"/>
    <w:rsid w:val="0059123E"/>
    <w:rsid w:val="005A03F0"/>
    <w:rsid w:val="005A16EA"/>
    <w:rsid w:val="005B3B80"/>
    <w:rsid w:val="005B46A9"/>
    <w:rsid w:val="005B5C25"/>
    <w:rsid w:val="005D073D"/>
    <w:rsid w:val="005D7F77"/>
    <w:rsid w:val="006130E9"/>
    <w:rsid w:val="00616550"/>
    <w:rsid w:val="00623016"/>
    <w:rsid w:val="00623CF0"/>
    <w:rsid w:val="00625403"/>
    <w:rsid w:val="00630811"/>
    <w:rsid w:val="0065130C"/>
    <w:rsid w:val="00681B05"/>
    <w:rsid w:val="006A60B5"/>
    <w:rsid w:val="006C0112"/>
    <w:rsid w:val="006E7DDA"/>
    <w:rsid w:val="006F6D43"/>
    <w:rsid w:val="00703C84"/>
    <w:rsid w:val="00706169"/>
    <w:rsid w:val="00714E3E"/>
    <w:rsid w:val="00720247"/>
    <w:rsid w:val="00753975"/>
    <w:rsid w:val="00754AD7"/>
    <w:rsid w:val="00760575"/>
    <w:rsid w:val="007766D8"/>
    <w:rsid w:val="00782BDC"/>
    <w:rsid w:val="00782DD2"/>
    <w:rsid w:val="007A61A3"/>
    <w:rsid w:val="007C607E"/>
    <w:rsid w:val="00805F39"/>
    <w:rsid w:val="00807668"/>
    <w:rsid w:val="0082021A"/>
    <w:rsid w:val="00822C89"/>
    <w:rsid w:val="0082481F"/>
    <w:rsid w:val="008329D1"/>
    <w:rsid w:val="00851E37"/>
    <w:rsid w:val="00856088"/>
    <w:rsid w:val="008614F5"/>
    <w:rsid w:val="0086425C"/>
    <w:rsid w:val="0086629B"/>
    <w:rsid w:val="00873470"/>
    <w:rsid w:val="0088011E"/>
    <w:rsid w:val="00891208"/>
    <w:rsid w:val="008B5448"/>
    <w:rsid w:val="008F0EA2"/>
    <w:rsid w:val="009302A1"/>
    <w:rsid w:val="00932BDC"/>
    <w:rsid w:val="00945E00"/>
    <w:rsid w:val="00947AD7"/>
    <w:rsid w:val="009736F6"/>
    <w:rsid w:val="00976CE5"/>
    <w:rsid w:val="0098170C"/>
    <w:rsid w:val="009873E4"/>
    <w:rsid w:val="009A002A"/>
    <w:rsid w:val="009A75BF"/>
    <w:rsid w:val="009B04FE"/>
    <w:rsid w:val="009C6F4A"/>
    <w:rsid w:val="009D185A"/>
    <w:rsid w:val="009F1194"/>
    <w:rsid w:val="009F2AE6"/>
    <w:rsid w:val="00A135F8"/>
    <w:rsid w:val="00A15C5E"/>
    <w:rsid w:val="00A27C7A"/>
    <w:rsid w:val="00A424FB"/>
    <w:rsid w:val="00A508C0"/>
    <w:rsid w:val="00A562AD"/>
    <w:rsid w:val="00A750FE"/>
    <w:rsid w:val="00A80BCD"/>
    <w:rsid w:val="00A90A9F"/>
    <w:rsid w:val="00AA3BCA"/>
    <w:rsid w:val="00AB0826"/>
    <w:rsid w:val="00AB41BA"/>
    <w:rsid w:val="00AC57D8"/>
    <w:rsid w:val="00AF0D65"/>
    <w:rsid w:val="00B40B26"/>
    <w:rsid w:val="00B4169F"/>
    <w:rsid w:val="00B420D5"/>
    <w:rsid w:val="00B4597A"/>
    <w:rsid w:val="00B476D1"/>
    <w:rsid w:val="00B51FD6"/>
    <w:rsid w:val="00B5465C"/>
    <w:rsid w:val="00B73C90"/>
    <w:rsid w:val="00B77158"/>
    <w:rsid w:val="00B92C06"/>
    <w:rsid w:val="00BA3251"/>
    <w:rsid w:val="00BA328A"/>
    <w:rsid w:val="00BB13F1"/>
    <w:rsid w:val="00C011F8"/>
    <w:rsid w:val="00C13E06"/>
    <w:rsid w:val="00C22141"/>
    <w:rsid w:val="00C3013F"/>
    <w:rsid w:val="00C4122C"/>
    <w:rsid w:val="00C56AE2"/>
    <w:rsid w:val="00C668F2"/>
    <w:rsid w:val="00C820E9"/>
    <w:rsid w:val="00C82F54"/>
    <w:rsid w:val="00CA23F2"/>
    <w:rsid w:val="00CA5D0F"/>
    <w:rsid w:val="00CB4841"/>
    <w:rsid w:val="00CB5EFE"/>
    <w:rsid w:val="00CD2A22"/>
    <w:rsid w:val="00CD64BD"/>
    <w:rsid w:val="00CE6393"/>
    <w:rsid w:val="00CF5B9D"/>
    <w:rsid w:val="00D202D7"/>
    <w:rsid w:val="00D24799"/>
    <w:rsid w:val="00D25318"/>
    <w:rsid w:val="00D3252B"/>
    <w:rsid w:val="00D51F26"/>
    <w:rsid w:val="00D55924"/>
    <w:rsid w:val="00D73677"/>
    <w:rsid w:val="00DA1B24"/>
    <w:rsid w:val="00DE3A00"/>
    <w:rsid w:val="00DE3A4D"/>
    <w:rsid w:val="00E14C5B"/>
    <w:rsid w:val="00E25AE1"/>
    <w:rsid w:val="00E41343"/>
    <w:rsid w:val="00E56327"/>
    <w:rsid w:val="00E565B5"/>
    <w:rsid w:val="00E5765A"/>
    <w:rsid w:val="00E643F5"/>
    <w:rsid w:val="00E801C0"/>
    <w:rsid w:val="00E87FAD"/>
    <w:rsid w:val="00ED1608"/>
    <w:rsid w:val="00ED6E38"/>
    <w:rsid w:val="00EF0004"/>
    <w:rsid w:val="00EF1A17"/>
    <w:rsid w:val="00EF24DE"/>
    <w:rsid w:val="00F162B2"/>
    <w:rsid w:val="00F27B94"/>
    <w:rsid w:val="00F6166A"/>
    <w:rsid w:val="00F71979"/>
    <w:rsid w:val="00F740E1"/>
    <w:rsid w:val="00F82BF2"/>
    <w:rsid w:val="00FA375B"/>
    <w:rsid w:val="00FB7CF1"/>
    <w:rsid w:val="00FC0437"/>
    <w:rsid w:val="00FC3B42"/>
    <w:rsid w:val="00FC51F4"/>
    <w:rsid w:val="00FF0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ED997F"/>
  <w15:docId w15:val="{16702990-BBEC-4484-845E-743A2BAA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3"/>
    <w:next w:val="a3"/>
    <w:link w:val="1Char"/>
    <w:uiPriority w:val="9"/>
    <w:qFormat/>
    <w:rsid w:val="005D073D"/>
    <w:pPr>
      <w:keepNext/>
      <w:keepLines/>
      <w:spacing w:before="340" w:after="330" w:line="578" w:lineRule="auto"/>
      <w:outlineLvl w:val="0"/>
    </w:pPr>
    <w:rPr>
      <w:b/>
      <w:bCs/>
      <w:kern w:val="44"/>
      <w:sz w:val="44"/>
      <w:szCs w:val="44"/>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rsid w:val="005D073D"/>
    <w:pPr>
      <w:widowControl/>
      <w:spacing w:before="180" w:after="180" w:line="240" w:lineRule="auto"/>
      <w:ind w:left="1134" w:hanging="1134"/>
      <w:jc w:val="left"/>
      <w:outlineLvl w:val="1"/>
    </w:pPr>
    <w:rPr>
      <w:rFonts w:ascii="Arial" w:eastAsia="DengXian" w:hAnsi="Arial" w:cs="Times New Roman"/>
      <w:b w:val="0"/>
      <w:bCs w:val="0"/>
      <w:kern w:val="0"/>
      <w:sz w:val="32"/>
      <w:szCs w:val="20"/>
      <w:lang w:val="en-GB" w:eastAsia="en-US"/>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rsid w:val="005D073D"/>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a3"/>
    <w:next w:val="a3"/>
    <w:link w:val="4Char"/>
    <w:unhideWhenUsed/>
    <w:qFormat/>
    <w:rsid w:val="005D07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aliases w:val="h5,Heading5"/>
    <w:basedOn w:val="41"/>
    <w:next w:val="a3"/>
    <w:link w:val="5Char"/>
    <w:qFormat/>
    <w:rsid w:val="005D073D"/>
    <w:pPr>
      <w:widowControl/>
      <w:spacing w:before="120" w:after="180" w:line="240" w:lineRule="auto"/>
      <w:ind w:left="1701" w:hanging="1701"/>
      <w:jc w:val="left"/>
      <w:outlineLvl w:val="4"/>
    </w:pPr>
    <w:rPr>
      <w:rFonts w:ascii="Arial" w:eastAsia="DengXian" w:hAnsi="Arial" w:cs="Times New Roman"/>
      <w:b w:val="0"/>
      <w:bCs w:val="0"/>
      <w:kern w:val="0"/>
      <w:sz w:val="22"/>
      <w:szCs w:val="20"/>
      <w:lang w:val="en-GB" w:eastAsia="en-US"/>
    </w:rPr>
  </w:style>
  <w:style w:type="paragraph" w:styleId="6">
    <w:name w:val="heading 6"/>
    <w:aliases w:val="h6"/>
    <w:basedOn w:val="H6"/>
    <w:next w:val="a3"/>
    <w:link w:val="6Char"/>
    <w:qFormat/>
    <w:rsid w:val="005D073D"/>
    <w:pPr>
      <w:outlineLvl w:val="5"/>
    </w:pPr>
  </w:style>
  <w:style w:type="paragraph" w:styleId="7">
    <w:name w:val="heading 7"/>
    <w:aliases w:val="table,st,h7"/>
    <w:basedOn w:val="H6"/>
    <w:next w:val="a3"/>
    <w:link w:val="7Char"/>
    <w:qFormat/>
    <w:rsid w:val="005D073D"/>
    <w:pPr>
      <w:outlineLvl w:val="6"/>
    </w:pPr>
  </w:style>
  <w:style w:type="paragraph" w:styleId="8">
    <w:name w:val="heading 8"/>
    <w:aliases w:val="acronym"/>
    <w:basedOn w:val="1"/>
    <w:next w:val="a3"/>
    <w:link w:val="8Char"/>
    <w:qFormat/>
    <w:rsid w:val="005D073D"/>
    <w:pPr>
      <w:widowControl/>
      <w:pBdr>
        <w:top w:val="single" w:sz="12" w:space="3" w:color="auto"/>
      </w:pBdr>
      <w:spacing w:before="240" w:after="180" w:line="240" w:lineRule="auto"/>
      <w:jc w:val="left"/>
      <w:outlineLvl w:val="7"/>
    </w:pPr>
    <w:rPr>
      <w:rFonts w:ascii="Arial" w:eastAsia="DengXian" w:hAnsi="Arial" w:cs="Times New Roman"/>
      <w:b w:val="0"/>
      <w:bCs w:val="0"/>
      <w:kern w:val="0"/>
      <w:sz w:val="36"/>
      <w:szCs w:val="20"/>
      <w:lang w:val="en-GB" w:eastAsia="en-US"/>
    </w:rPr>
  </w:style>
  <w:style w:type="paragraph" w:styleId="9">
    <w:name w:val="heading 9"/>
    <w:aliases w:val="appendix,Figure Heading,FH"/>
    <w:basedOn w:val="8"/>
    <w:next w:val="a3"/>
    <w:link w:val="9Char"/>
    <w:uiPriority w:val="9"/>
    <w:qFormat/>
    <w:rsid w:val="005D073D"/>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Char">
    <w:name w:val="제목 2 Char"/>
    <w:aliases w:val="Head2A Char1,2 Char1,H2 Char2,h2 Char2,UNDERRUBRIK 1-2 Char1,DO NOT USE_h2 Char1,h21 Char1,Heading 2 Char Char,H2 Char Char1,h2 Char Char1,Sub-section Char1,Heading Two Char1,R2 Char1,l2 Char1,Head 2 Char1,List level 2 Char1,Sub-Heading Char1"/>
    <w:basedOn w:val="a4"/>
    <w:link w:val="21"/>
    <w:qFormat/>
    <w:rsid w:val="005D073D"/>
    <w:rPr>
      <w:rFonts w:ascii="Arial" w:eastAsia="DengXian" w:hAnsi="Arial" w:cs="Times New Roman"/>
      <w:kern w:val="0"/>
      <w:sz w:val="32"/>
      <w:szCs w:val="20"/>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4"/>
    <w:link w:val="1"/>
    <w:uiPriority w:val="9"/>
    <w:qFormat/>
    <w:rsid w:val="005D073D"/>
    <w:rPr>
      <w:b/>
      <w:bCs/>
      <w:kern w:val="44"/>
      <w:sz w:val="44"/>
      <w:szCs w:val="44"/>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4"/>
    <w:link w:val="31"/>
    <w:qFormat/>
    <w:rsid w:val="005D073D"/>
    <w:rPr>
      <w:rFonts w:ascii="Arial" w:eastAsia="DengXia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4"/>
    <w:link w:val="41"/>
    <w:qFormat/>
    <w:rsid w:val="005D073D"/>
    <w:rPr>
      <w:rFonts w:asciiTheme="majorHAnsi" w:eastAsiaTheme="majorEastAsia" w:hAnsiTheme="majorHAnsi" w:cstheme="majorBidi"/>
      <w:b/>
      <w:bCs/>
      <w:sz w:val="28"/>
      <w:szCs w:val="28"/>
    </w:rPr>
  </w:style>
  <w:style w:type="character" w:customStyle="1" w:styleId="5Char0">
    <w:name w:val="标题 5 Char"/>
    <w:basedOn w:val="a4"/>
    <w:qFormat/>
    <w:rsid w:val="005D073D"/>
    <w:rPr>
      <w:b/>
      <w:bCs/>
      <w:sz w:val="28"/>
      <w:szCs w:val="28"/>
    </w:rPr>
  </w:style>
  <w:style w:type="character" w:customStyle="1" w:styleId="6Char">
    <w:name w:val="제목 6 Char"/>
    <w:aliases w:val="h6 Char"/>
    <w:basedOn w:val="a4"/>
    <w:link w:val="6"/>
    <w:qFormat/>
    <w:rsid w:val="005D073D"/>
    <w:rPr>
      <w:rFonts w:ascii="Arial" w:eastAsia="DengXian" w:hAnsi="Arial" w:cs="Times New Roman"/>
      <w:kern w:val="0"/>
      <w:sz w:val="20"/>
      <w:szCs w:val="20"/>
      <w:lang w:val="en-GB" w:eastAsia="en-US"/>
    </w:rPr>
  </w:style>
  <w:style w:type="character" w:customStyle="1" w:styleId="7Char">
    <w:name w:val="제목 7 Char"/>
    <w:aliases w:val="table Char,st Char,h7 Char"/>
    <w:basedOn w:val="a4"/>
    <w:link w:val="7"/>
    <w:qFormat/>
    <w:rsid w:val="005D073D"/>
    <w:rPr>
      <w:rFonts w:ascii="Arial" w:eastAsia="DengXian" w:hAnsi="Arial" w:cs="Times New Roman"/>
      <w:kern w:val="0"/>
      <w:sz w:val="20"/>
      <w:szCs w:val="20"/>
      <w:lang w:val="en-GB" w:eastAsia="en-US"/>
    </w:rPr>
  </w:style>
  <w:style w:type="character" w:customStyle="1" w:styleId="8Char">
    <w:name w:val="제목 8 Char"/>
    <w:aliases w:val="acronym Char"/>
    <w:basedOn w:val="a4"/>
    <w:link w:val="8"/>
    <w:qFormat/>
    <w:rsid w:val="005D073D"/>
    <w:rPr>
      <w:rFonts w:ascii="Arial" w:eastAsia="DengXian" w:hAnsi="Arial" w:cs="Times New Roman"/>
      <w:kern w:val="0"/>
      <w:sz w:val="36"/>
      <w:szCs w:val="20"/>
      <w:lang w:val="en-GB" w:eastAsia="en-US"/>
    </w:rPr>
  </w:style>
  <w:style w:type="character" w:customStyle="1" w:styleId="9Char">
    <w:name w:val="제목 9 Char"/>
    <w:aliases w:val="appendix Char,Figure Heading Char,FH Char"/>
    <w:basedOn w:val="a4"/>
    <w:link w:val="9"/>
    <w:uiPriority w:val="9"/>
    <w:qFormat/>
    <w:rsid w:val="005D073D"/>
    <w:rPr>
      <w:rFonts w:ascii="Arial" w:eastAsia="DengXian" w:hAnsi="Arial" w:cs="Times New Roman"/>
      <w:kern w:val="0"/>
      <w:sz w:val="36"/>
      <w:szCs w:val="20"/>
      <w:lang w:val="en-GB" w:eastAsia="en-US"/>
    </w:rPr>
  </w:style>
  <w:style w:type="table" w:styleId="a7">
    <w:name w:val="Table Grid"/>
    <w:aliases w:val="TableGrid"/>
    <w:basedOn w:val="a5"/>
    <w:qFormat/>
    <w:rsid w:val="005D073D"/>
    <w:rPr>
      <w:rFonts w:ascii="Times New Roman" w:eastAsia="DengXi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trics">
    <w:name w:val="Metrics"/>
    <w:basedOn w:val="a3"/>
    <w:qFormat/>
    <w:rsid w:val="005D073D"/>
    <w:pPr>
      <w:widowControl/>
      <w:spacing w:after="180"/>
      <w:jc w:val="center"/>
    </w:pPr>
    <w:rPr>
      <w:rFonts w:ascii="Calibri" w:eastAsia="DengXian" w:hAnsi="Calibri" w:cs="Calibri"/>
      <w:color w:val="000000"/>
      <w:kern w:val="0"/>
      <w:sz w:val="16"/>
      <w:szCs w:val="16"/>
      <w:lang w:val="en-GB" w:eastAsia="en-US"/>
    </w:rPr>
  </w:style>
  <w:style w:type="paragraph" w:styleId="a8">
    <w:name w:val="Balloon Text"/>
    <w:basedOn w:val="a3"/>
    <w:link w:val="Char"/>
    <w:unhideWhenUsed/>
    <w:qFormat/>
    <w:rsid w:val="005D073D"/>
    <w:rPr>
      <w:sz w:val="18"/>
      <w:szCs w:val="18"/>
    </w:rPr>
  </w:style>
  <w:style w:type="character" w:customStyle="1" w:styleId="Char">
    <w:name w:val="풍선 도움말 텍스트 Char"/>
    <w:basedOn w:val="a4"/>
    <w:link w:val="a8"/>
    <w:qFormat/>
    <w:rsid w:val="005D073D"/>
    <w:rPr>
      <w:sz w:val="18"/>
      <w:szCs w:val="18"/>
    </w:rPr>
  </w:style>
  <w:style w:type="character" w:styleId="a9">
    <w:name w:val="annotation reference"/>
    <w:basedOn w:val="a4"/>
    <w:uiPriority w:val="99"/>
    <w:unhideWhenUsed/>
    <w:qFormat/>
    <w:rsid w:val="005D073D"/>
    <w:rPr>
      <w:sz w:val="21"/>
      <w:szCs w:val="21"/>
    </w:rPr>
  </w:style>
  <w:style w:type="paragraph" w:styleId="aa">
    <w:name w:val="annotation text"/>
    <w:basedOn w:val="a3"/>
    <w:link w:val="Char0"/>
    <w:uiPriority w:val="99"/>
    <w:unhideWhenUsed/>
    <w:qFormat/>
    <w:rsid w:val="005D073D"/>
    <w:pPr>
      <w:jc w:val="left"/>
    </w:pPr>
  </w:style>
  <w:style w:type="character" w:customStyle="1" w:styleId="Char0">
    <w:name w:val="메모 텍스트 Char"/>
    <w:basedOn w:val="a4"/>
    <w:link w:val="aa"/>
    <w:uiPriority w:val="99"/>
    <w:qFormat/>
    <w:rsid w:val="005D073D"/>
  </w:style>
  <w:style w:type="paragraph" w:styleId="ab">
    <w:name w:val="annotation subject"/>
    <w:basedOn w:val="aa"/>
    <w:next w:val="aa"/>
    <w:link w:val="Char1"/>
    <w:uiPriority w:val="99"/>
    <w:unhideWhenUsed/>
    <w:qFormat/>
    <w:rsid w:val="005D073D"/>
    <w:rPr>
      <w:b/>
      <w:bCs/>
    </w:rPr>
  </w:style>
  <w:style w:type="character" w:customStyle="1" w:styleId="Char1">
    <w:name w:val="메모 주제 Char"/>
    <w:basedOn w:val="Char0"/>
    <w:link w:val="ab"/>
    <w:uiPriority w:val="99"/>
    <w:qFormat/>
    <w:rsid w:val="005D073D"/>
    <w:rPr>
      <w:b/>
      <w:bCs/>
    </w:rPr>
  </w:style>
  <w:style w:type="paragraph" w:styleId="ac">
    <w:name w:val="macro"/>
    <w:link w:val="Char2"/>
    <w:qFormat/>
    <w:rsid w:val="005D07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kern w:val="0"/>
      <w:sz w:val="20"/>
      <w:szCs w:val="20"/>
      <w:lang w:val="en-GB" w:eastAsia="en-US"/>
    </w:rPr>
  </w:style>
  <w:style w:type="character" w:customStyle="1" w:styleId="Char2">
    <w:name w:val="매크로 텍스트 Char"/>
    <w:basedOn w:val="a4"/>
    <w:link w:val="ac"/>
    <w:qFormat/>
    <w:rsid w:val="005D073D"/>
    <w:rPr>
      <w:rFonts w:ascii="Courier New" w:eastAsia="DengXian" w:hAnsi="Courier New" w:cs="Courier New"/>
      <w:kern w:val="0"/>
      <w:sz w:val="20"/>
      <w:szCs w:val="20"/>
      <w:lang w:val="en-GB" w:eastAsia="en-US"/>
    </w:rPr>
  </w:style>
  <w:style w:type="paragraph" w:customStyle="1" w:styleId="H6">
    <w:name w:val="H6"/>
    <w:basedOn w:val="51"/>
    <w:next w:val="a3"/>
    <w:uiPriority w:val="99"/>
    <w:qFormat/>
    <w:rsid w:val="005D073D"/>
    <w:pPr>
      <w:ind w:left="1985" w:hanging="1985"/>
      <w:outlineLvl w:val="9"/>
    </w:pPr>
    <w:rPr>
      <w:sz w:val="20"/>
    </w:rPr>
  </w:style>
  <w:style w:type="paragraph" w:styleId="32">
    <w:name w:val="List 3"/>
    <w:basedOn w:val="a3"/>
    <w:link w:val="3Char0"/>
    <w:uiPriority w:val="99"/>
    <w:qFormat/>
    <w:rsid w:val="005D073D"/>
    <w:pPr>
      <w:widowControl/>
      <w:spacing w:after="180"/>
      <w:ind w:left="849" w:hanging="283"/>
      <w:contextualSpacing/>
      <w:jc w:val="left"/>
    </w:pPr>
    <w:rPr>
      <w:rFonts w:ascii="Times New Roman" w:eastAsia="DengXian" w:hAnsi="Times New Roman" w:cs="Times New Roman"/>
      <w:kern w:val="0"/>
      <w:sz w:val="20"/>
      <w:szCs w:val="20"/>
      <w:lang w:val="en-GB" w:eastAsia="en-US"/>
    </w:rPr>
  </w:style>
  <w:style w:type="paragraph" w:styleId="70">
    <w:name w:val="toc 7"/>
    <w:basedOn w:val="60"/>
    <w:next w:val="a3"/>
    <w:uiPriority w:val="99"/>
    <w:qFormat/>
    <w:rsid w:val="005D073D"/>
    <w:pPr>
      <w:ind w:left="2268" w:hanging="2268"/>
    </w:pPr>
  </w:style>
  <w:style w:type="paragraph" w:styleId="60">
    <w:name w:val="toc 6"/>
    <w:basedOn w:val="52"/>
    <w:next w:val="a3"/>
    <w:uiPriority w:val="99"/>
    <w:qFormat/>
    <w:rsid w:val="005D073D"/>
    <w:pPr>
      <w:ind w:left="1985" w:hanging="1985"/>
    </w:pPr>
  </w:style>
  <w:style w:type="paragraph" w:styleId="52">
    <w:name w:val="toc 5"/>
    <w:basedOn w:val="42"/>
    <w:next w:val="a3"/>
    <w:uiPriority w:val="39"/>
    <w:qFormat/>
    <w:rsid w:val="005D073D"/>
    <w:pPr>
      <w:ind w:left="1701" w:hanging="1701"/>
    </w:pPr>
  </w:style>
  <w:style w:type="paragraph" w:styleId="42">
    <w:name w:val="toc 4"/>
    <w:basedOn w:val="33"/>
    <w:next w:val="a3"/>
    <w:uiPriority w:val="39"/>
    <w:qFormat/>
    <w:rsid w:val="005D073D"/>
    <w:pPr>
      <w:ind w:left="1418" w:hanging="1418"/>
    </w:pPr>
  </w:style>
  <w:style w:type="paragraph" w:styleId="33">
    <w:name w:val="toc 3"/>
    <w:basedOn w:val="22"/>
    <w:next w:val="a3"/>
    <w:uiPriority w:val="39"/>
    <w:qFormat/>
    <w:rsid w:val="005D073D"/>
    <w:pPr>
      <w:ind w:left="1134" w:hanging="1134"/>
    </w:pPr>
  </w:style>
  <w:style w:type="paragraph" w:styleId="22">
    <w:name w:val="toc 2"/>
    <w:basedOn w:val="10"/>
    <w:next w:val="a3"/>
    <w:uiPriority w:val="39"/>
    <w:qFormat/>
    <w:rsid w:val="005D073D"/>
    <w:pPr>
      <w:keepNext w:val="0"/>
      <w:spacing w:before="0"/>
      <w:ind w:left="851" w:hanging="851"/>
    </w:pPr>
    <w:rPr>
      <w:sz w:val="20"/>
    </w:rPr>
  </w:style>
  <w:style w:type="paragraph" w:styleId="10">
    <w:name w:val="toc 1"/>
    <w:next w:val="a3"/>
    <w:uiPriority w:val="39"/>
    <w:qFormat/>
    <w:rsid w:val="005D073D"/>
    <w:pPr>
      <w:keepNext/>
      <w:keepLines/>
      <w:widowControl w:val="0"/>
      <w:tabs>
        <w:tab w:val="right" w:leader="dot" w:pos="9639"/>
      </w:tabs>
      <w:spacing w:before="120"/>
      <w:ind w:left="567" w:right="425" w:hanging="567"/>
    </w:pPr>
    <w:rPr>
      <w:rFonts w:ascii="Times New Roman" w:eastAsia="DengXian" w:hAnsi="Times New Roman" w:cs="Times New Roman"/>
      <w:kern w:val="0"/>
      <w:sz w:val="22"/>
      <w:szCs w:val="20"/>
      <w:lang w:val="en-GB" w:eastAsia="en-US"/>
    </w:rPr>
  </w:style>
  <w:style w:type="paragraph" w:styleId="2">
    <w:name w:val="List Number 2"/>
    <w:basedOn w:val="a3"/>
    <w:uiPriority w:val="99"/>
    <w:qFormat/>
    <w:rsid w:val="005D073D"/>
    <w:pPr>
      <w:widowControl/>
      <w:numPr>
        <w:numId w:val="1"/>
      </w:numPr>
      <w:spacing w:after="180"/>
      <w:contextualSpacing/>
      <w:jc w:val="left"/>
    </w:pPr>
    <w:rPr>
      <w:rFonts w:ascii="Times New Roman" w:eastAsia="DengXian" w:hAnsi="Times New Roman" w:cs="Times New Roman"/>
      <w:kern w:val="0"/>
      <w:sz w:val="20"/>
      <w:szCs w:val="20"/>
      <w:lang w:val="en-GB" w:eastAsia="en-US"/>
    </w:rPr>
  </w:style>
  <w:style w:type="paragraph" w:styleId="ad">
    <w:name w:val="table of authorities"/>
    <w:basedOn w:val="a3"/>
    <w:next w:val="a3"/>
    <w:qFormat/>
    <w:rsid w:val="005D073D"/>
    <w:pPr>
      <w:widowControl/>
      <w:spacing w:after="180"/>
      <w:ind w:left="200" w:hanging="200"/>
      <w:jc w:val="left"/>
    </w:pPr>
    <w:rPr>
      <w:rFonts w:ascii="Times New Roman" w:eastAsia="DengXian" w:hAnsi="Times New Roman" w:cs="Times New Roman"/>
      <w:kern w:val="0"/>
      <w:sz w:val="20"/>
      <w:szCs w:val="20"/>
      <w:lang w:val="en-GB" w:eastAsia="en-US"/>
    </w:rPr>
  </w:style>
  <w:style w:type="paragraph" w:styleId="ae">
    <w:name w:val="Note Heading"/>
    <w:basedOn w:val="a3"/>
    <w:next w:val="a3"/>
    <w:link w:val="Char3"/>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Char3">
    <w:name w:val="각주/미주 머리글 Char"/>
    <w:basedOn w:val="a4"/>
    <w:link w:val="ae"/>
    <w:qFormat/>
    <w:rsid w:val="005D073D"/>
    <w:rPr>
      <w:rFonts w:ascii="Times New Roman" w:eastAsia="DengXian" w:hAnsi="Times New Roman" w:cs="Times New Roman"/>
      <w:kern w:val="0"/>
      <w:sz w:val="20"/>
      <w:szCs w:val="20"/>
      <w:lang w:val="en-GB" w:eastAsia="en-US"/>
    </w:rPr>
  </w:style>
  <w:style w:type="paragraph" w:styleId="40">
    <w:name w:val="List Bullet 4"/>
    <w:basedOn w:val="a3"/>
    <w:uiPriority w:val="99"/>
    <w:qFormat/>
    <w:rsid w:val="005D073D"/>
    <w:pPr>
      <w:widowControl/>
      <w:numPr>
        <w:numId w:val="2"/>
      </w:numPr>
      <w:spacing w:after="180"/>
      <w:contextualSpacing/>
      <w:jc w:val="left"/>
    </w:pPr>
    <w:rPr>
      <w:rFonts w:ascii="Times New Roman" w:eastAsia="DengXian" w:hAnsi="Times New Roman" w:cs="Times New Roman"/>
      <w:kern w:val="0"/>
      <w:sz w:val="20"/>
      <w:szCs w:val="20"/>
      <w:lang w:val="en-GB" w:eastAsia="en-US"/>
    </w:rPr>
  </w:style>
  <w:style w:type="paragraph" w:styleId="80">
    <w:name w:val="index 8"/>
    <w:basedOn w:val="a3"/>
    <w:next w:val="a3"/>
    <w:qFormat/>
    <w:rsid w:val="005D073D"/>
    <w:pPr>
      <w:widowControl/>
      <w:spacing w:after="180"/>
      <w:ind w:left="1600" w:hanging="200"/>
      <w:jc w:val="left"/>
    </w:pPr>
    <w:rPr>
      <w:rFonts w:ascii="Times New Roman" w:eastAsia="DengXian" w:hAnsi="Times New Roman" w:cs="Times New Roman"/>
      <w:kern w:val="0"/>
      <w:sz w:val="20"/>
      <w:szCs w:val="20"/>
      <w:lang w:val="en-GB" w:eastAsia="en-US"/>
    </w:rPr>
  </w:style>
  <w:style w:type="paragraph" w:styleId="af">
    <w:name w:val="E-mail Signature"/>
    <w:basedOn w:val="a3"/>
    <w:link w:val="Char4"/>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Char4">
    <w:name w:val="전자 메일 서명 Char"/>
    <w:basedOn w:val="a4"/>
    <w:link w:val="af"/>
    <w:qFormat/>
    <w:rsid w:val="005D073D"/>
    <w:rPr>
      <w:rFonts w:ascii="Times New Roman" w:eastAsia="DengXian" w:hAnsi="Times New Roman" w:cs="Times New Roman"/>
      <w:kern w:val="0"/>
      <w:sz w:val="20"/>
      <w:szCs w:val="20"/>
      <w:lang w:val="en-GB" w:eastAsia="en-US"/>
    </w:rPr>
  </w:style>
  <w:style w:type="paragraph" w:styleId="a">
    <w:name w:val="List Number"/>
    <w:basedOn w:val="a3"/>
    <w:uiPriority w:val="99"/>
    <w:qFormat/>
    <w:rsid w:val="005D073D"/>
    <w:pPr>
      <w:widowControl/>
      <w:numPr>
        <w:numId w:val="3"/>
      </w:numPr>
      <w:spacing w:after="180"/>
      <w:contextualSpacing/>
      <w:jc w:val="left"/>
    </w:pPr>
    <w:rPr>
      <w:rFonts w:ascii="Times New Roman" w:eastAsia="DengXian" w:hAnsi="Times New Roman" w:cs="Times New Roman"/>
      <w:kern w:val="0"/>
      <w:sz w:val="20"/>
      <w:szCs w:val="20"/>
      <w:lang w:val="en-GB" w:eastAsia="en-US"/>
    </w:rPr>
  </w:style>
  <w:style w:type="paragraph" w:styleId="af0">
    <w:name w:val="Normal Indent"/>
    <w:basedOn w:val="a3"/>
    <w:qFormat/>
    <w:rsid w:val="005D073D"/>
    <w:pPr>
      <w:widowControl/>
      <w:spacing w:after="180"/>
      <w:ind w:left="720"/>
      <w:jc w:val="left"/>
    </w:pPr>
    <w:rPr>
      <w:rFonts w:ascii="Times New Roman" w:eastAsia="DengXian" w:hAnsi="Times New Roman" w:cs="Times New Roman"/>
      <w:kern w:val="0"/>
      <w:sz w:val="20"/>
      <w:szCs w:val="20"/>
      <w:lang w:val="en-GB" w:eastAsia="en-US"/>
    </w:rPr>
  </w:style>
  <w:style w:type="paragraph" w:styleId="af1">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5D073D"/>
    <w:pPr>
      <w:widowControl/>
      <w:spacing w:after="180"/>
      <w:jc w:val="left"/>
    </w:pPr>
    <w:rPr>
      <w:rFonts w:ascii="Times New Roman" w:eastAsia="DengXian" w:hAnsi="Times New Roman" w:cs="Times New Roman"/>
      <w:b/>
      <w:bCs/>
      <w:kern w:val="0"/>
      <w:sz w:val="20"/>
      <w:szCs w:val="20"/>
      <w:lang w:val="en-GB" w:eastAsia="en-US"/>
    </w:rPr>
  </w:style>
  <w:style w:type="paragraph" w:styleId="53">
    <w:name w:val="index 5"/>
    <w:basedOn w:val="a3"/>
    <w:next w:val="a3"/>
    <w:qFormat/>
    <w:rsid w:val="005D073D"/>
    <w:pPr>
      <w:widowControl/>
      <w:spacing w:after="180"/>
      <w:ind w:left="1000" w:hanging="200"/>
      <w:jc w:val="left"/>
    </w:pPr>
    <w:rPr>
      <w:rFonts w:ascii="Times New Roman" w:eastAsia="DengXian" w:hAnsi="Times New Roman" w:cs="Times New Roman"/>
      <w:kern w:val="0"/>
      <w:sz w:val="20"/>
      <w:szCs w:val="20"/>
      <w:lang w:val="en-GB" w:eastAsia="en-US"/>
    </w:rPr>
  </w:style>
  <w:style w:type="paragraph" w:styleId="a0">
    <w:name w:val="List Bullet"/>
    <w:basedOn w:val="a3"/>
    <w:uiPriority w:val="99"/>
    <w:qFormat/>
    <w:rsid w:val="005D073D"/>
    <w:pPr>
      <w:widowControl/>
      <w:numPr>
        <w:numId w:val="4"/>
      </w:numPr>
      <w:spacing w:after="180"/>
      <w:contextualSpacing/>
      <w:jc w:val="left"/>
    </w:pPr>
    <w:rPr>
      <w:rFonts w:ascii="Times New Roman" w:eastAsia="DengXian" w:hAnsi="Times New Roman" w:cs="Times New Roman"/>
      <w:kern w:val="0"/>
      <w:sz w:val="20"/>
      <w:szCs w:val="20"/>
      <w:lang w:val="en-GB" w:eastAsia="en-US"/>
    </w:rPr>
  </w:style>
  <w:style w:type="paragraph" w:styleId="af2">
    <w:name w:val="envelope address"/>
    <w:basedOn w:val="a3"/>
    <w:qFormat/>
    <w:rsid w:val="005D073D"/>
    <w:pPr>
      <w:framePr w:w="7920" w:h="1980" w:hRule="exact" w:hSpace="180" w:wrap="auto" w:hAnchor="page" w:xAlign="center" w:yAlign="bottom"/>
      <w:widowControl/>
      <w:spacing w:after="180"/>
      <w:ind w:left="2880"/>
      <w:jc w:val="left"/>
    </w:pPr>
    <w:rPr>
      <w:rFonts w:ascii="Calibri Light" w:eastAsia="DengXian Light" w:hAnsi="Calibri Light" w:cs="Times New Roman"/>
      <w:kern w:val="0"/>
      <w:sz w:val="24"/>
      <w:szCs w:val="24"/>
      <w:lang w:val="en-GB" w:eastAsia="en-US"/>
    </w:rPr>
  </w:style>
  <w:style w:type="paragraph" w:styleId="af3">
    <w:name w:val="Document Map"/>
    <w:basedOn w:val="a3"/>
    <w:link w:val="Char6"/>
    <w:uiPriority w:val="99"/>
    <w:qFormat/>
    <w:rsid w:val="005D073D"/>
    <w:pPr>
      <w:widowControl/>
      <w:spacing w:after="180"/>
      <w:jc w:val="left"/>
    </w:pPr>
    <w:rPr>
      <w:rFonts w:ascii="Segoe UI" w:eastAsia="DengXian" w:hAnsi="Segoe UI" w:cs="Segoe UI"/>
      <w:kern w:val="0"/>
      <w:sz w:val="16"/>
      <w:szCs w:val="16"/>
      <w:lang w:val="en-GB" w:eastAsia="en-US"/>
    </w:rPr>
  </w:style>
  <w:style w:type="character" w:customStyle="1" w:styleId="Char6">
    <w:name w:val="문서 구조 Char"/>
    <w:basedOn w:val="a4"/>
    <w:link w:val="af3"/>
    <w:uiPriority w:val="99"/>
    <w:qFormat/>
    <w:rsid w:val="005D073D"/>
    <w:rPr>
      <w:rFonts w:ascii="Segoe UI" w:eastAsia="DengXian" w:hAnsi="Segoe UI" w:cs="Segoe UI"/>
      <w:kern w:val="0"/>
      <w:sz w:val="16"/>
      <w:szCs w:val="16"/>
      <w:lang w:val="en-GB" w:eastAsia="en-US"/>
    </w:rPr>
  </w:style>
  <w:style w:type="paragraph" w:styleId="af4">
    <w:name w:val="toa heading"/>
    <w:basedOn w:val="a3"/>
    <w:next w:val="a3"/>
    <w:qFormat/>
    <w:rsid w:val="005D073D"/>
    <w:pPr>
      <w:widowControl/>
      <w:spacing w:before="120" w:after="180"/>
      <w:jc w:val="left"/>
    </w:pPr>
    <w:rPr>
      <w:rFonts w:ascii="Calibri Light" w:eastAsia="DengXian Light" w:hAnsi="Calibri Light" w:cs="Times New Roman"/>
      <w:b/>
      <w:bCs/>
      <w:kern w:val="0"/>
      <w:sz w:val="24"/>
      <w:szCs w:val="24"/>
      <w:lang w:val="en-GB" w:eastAsia="en-US"/>
    </w:rPr>
  </w:style>
  <w:style w:type="paragraph" w:styleId="61">
    <w:name w:val="index 6"/>
    <w:basedOn w:val="a3"/>
    <w:next w:val="a3"/>
    <w:qFormat/>
    <w:rsid w:val="005D073D"/>
    <w:pPr>
      <w:widowControl/>
      <w:spacing w:after="180"/>
      <w:ind w:left="1200" w:hanging="200"/>
      <w:jc w:val="left"/>
    </w:pPr>
    <w:rPr>
      <w:rFonts w:ascii="Times New Roman" w:eastAsia="DengXian" w:hAnsi="Times New Roman" w:cs="Times New Roman"/>
      <w:kern w:val="0"/>
      <w:sz w:val="20"/>
      <w:szCs w:val="20"/>
      <w:lang w:val="en-GB" w:eastAsia="en-US"/>
    </w:rPr>
  </w:style>
  <w:style w:type="paragraph" w:styleId="af5">
    <w:name w:val="Salutation"/>
    <w:basedOn w:val="a3"/>
    <w:next w:val="a3"/>
    <w:link w:val="Char7"/>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Char7">
    <w:name w:val="인사말 Char"/>
    <w:basedOn w:val="a4"/>
    <w:link w:val="af5"/>
    <w:qFormat/>
    <w:rsid w:val="005D073D"/>
    <w:rPr>
      <w:rFonts w:ascii="Times New Roman" w:eastAsia="DengXian" w:hAnsi="Times New Roman" w:cs="Times New Roman"/>
      <w:kern w:val="0"/>
      <w:sz w:val="20"/>
      <w:szCs w:val="20"/>
      <w:lang w:val="en-GB" w:eastAsia="en-US"/>
    </w:rPr>
  </w:style>
  <w:style w:type="paragraph" w:styleId="34">
    <w:name w:val="Body Text 3"/>
    <w:basedOn w:val="a3"/>
    <w:link w:val="3Char1"/>
    <w:uiPriority w:val="99"/>
    <w:qFormat/>
    <w:rsid w:val="005D073D"/>
    <w:pPr>
      <w:widowControl/>
      <w:spacing w:after="120"/>
      <w:jc w:val="left"/>
    </w:pPr>
    <w:rPr>
      <w:rFonts w:ascii="Times New Roman" w:eastAsia="DengXian" w:hAnsi="Times New Roman" w:cs="Times New Roman"/>
      <w:kern w:val="0"/>
      <w:sz w:val="16"/>
      <w:szCs w:val="16"/>
      <w:lang w:val="en-GB" w:eastAsia="en-US"/>
    </w:rPr>
  </w:style>
  <w:style w:type="character" w:customStyle="1" w:styleId="3Char1">
    <w:name w:val="본문 3 Char"/>
    <w:basedOn w:val="a4"/>
    <w:link w:val="34"/>
    <w:uiPriority w:val="99"/>
    <w:qFormat/>
    <w:rsid w:val="005D073D"/>
    <w:rPr>
      <w:rFonts w:ascii="Times New Roman" w:eastAsia="DengXian" w:hAnsi="Times New Roman" w:cs="Times New Roman"/>
      <w:kern w:val="0"/>
      <w:sz w:val="16"/>
      <w:szCs w:val="16"/>
      <w:lang w:val="en-GB" w:eastAsia="en-US"/>
    </w:rPr>
  </w:style>
  <w:style w:type="paragraph" w:styleId="af6">
    <w:name w:val="Closing"/>
    <w:basedOn w:val="a3"/>
    <w:link w:val="Char8"/>
    <w:qFormat/>
    <w:rsid w:val="005D073D"/>
    <w:pPr>
      <w:widowControl/>
      <w:spacing w:after="180"/>
      <w:ind w:left="4252"/>
      <w:jc w:val="left"/>
    </w:pPr>
    <w:rPr>
      <w:rFonts w:ascii="Times New Roman" w:eastAsia="DengXian" w:hAnsi="Times New Roman" w:cs="Times New Roman"/>
      <w:kern w:val="0"/>
      <w:sz w:val="20"/>
      <w:szCs w:val="20"/>
      <w:lang w:val="en-GB" w:eastAsia="en-US"/>
    </w:rPr>
  </w:style>
  <w:style w:type="character" w:customStyle="1" w:styleId="Char8">
    <w:name w:val="맺음말 Char"/>
    <w:basedOn w:val="a4"/>
    <w:link w:val="af6"/>
    <w:qFormat/>
    <w:rsid w:val="005D073D"/>
    <w:rPr>
      <w:rFonts w:ascii="Times New Roman" w:eastAsia="DengXian" w:hAnsi="Times New Roman" w:cs="Times New Roman"/>
      <w:kern w:val="0"/>
      <w:sz w:val="20"/>
      <w:szCs w:val="20"/>
      <w:lang w:val="en-GB" w:eastAsia="en-US"/>
    </w:rPr>
  </w:style>
  <w:style w:type="paragraph" w:styleId="30">
    <w:name w:val="List Bullet 3"/>
    <w:basedOn w:val="a3"/>
    <w:uiPriority w:val="99"/>
    <w:qFormat/>
    <w:rsid w:val="005D073D"/>
    <w:pPr>
      <w:widowControl/>
      <w:numPr>
        <w:numId w:val="5"/>
      </w:numPr>
      <w:spacing w:after="180"/>
      <w:contextualSpacing/>
      <w:jc w:val="left"/>
    </w:pPr>
    <w:rPr>
      <w:rFonts w:ascii="Times New Roman" w:eastAsia="DengXi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9"/>
    <w:qFormat/>
    <w:rsid w:val="005D073D"/>
    <w:pPr>
      <w:widowControl/>
      <w:spacing w:after="120"/>
      <w:jc w:val="left"/>
    </w:pPr>
    <w:rPr>
      <w:rFonts w:ascii="Times New Roman" w:eastAsia="DengXian" w:hAnsi="Times New Roman" w:cs="Times New Roman"/>
      <w:kern w:val="0"/>
      <w:sz w:val="20"/>
      <w:szCs w:val="20"/>
      <w:lang w:val="en-GB" w:eastAsia="en-US"/>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4"/>
    <w:link w:val="af7"/>
    <w:qFormat/>
    <w:rsid w:val="005D073D"/>
    <w:rPr>
      <w:rFonts w:ascii="Times New Roman" w:eastAsia="DengXian" w:hAnsi="Times New Roman" w:cs="Times New Roman"/>
      <w:kern w:val="0"/>
      <w:sz w:val="20"/>
      <w:szCs w:val="20"/>
      <w:lang w:val="en-GB" w:eastAsia="en-US"/>
    </w:rPr>
  </w:style>
  <w:style w:type="paragraph" w:styleId="af8">
    <w:name w:val="Body Text Indent"/>
    <w:basedOn w:val="a3"/>
    <w:link w:val="Chara"/>
    <w:qFormat/>
    <w:rsid w:val="005D073D"/>
    <w:pPr>
      <w:widowControl/>
      <w:spacing w:after="120"/>
      <w:ind w:left="283"/>
      <w:jc w:val="left"/>
    </w:pPr>
    <w:rPr>
      <w:rFonts w:ascii="Times New Roman" w:eastAsia="DengXian" w:hAnsi="Times New Roman" w:cs="Times New Roman"/>
      <w:kern w:val="0"/>
      <w:sz w:val="20"/>
      <w:szCs w:val="20"/>
      <w:lang w:val="en-GB" w:eastAsia="en-US"/>
    </w:rPr>
  </w:style>
  <w:style w:type="character" w:customStyle="1" w:styleId="Chara">
    <w:name w:val="본문 들여쓰기 Char"/>
    <w:basedOn w:val="a4"/>
    <w:link w:val="af8"/>
    <w:qFormat/>
    <w:rsid w:val="005D073D"/>
    <w:rPr>
      <w:rFonts w:ascii="Times New Roman" w:eastAsia="DengXian" w:hAnsi="Times New Roman" w:cs="Times New Roman"/>
      <w:kern w:val="0"/>
      <w:sz w:val="20"/>
      <w:szCs w:val="20"/>
      <w:lang w:val="en-GB" w:eastAsia="en-US"/>
    </w:rPr>
  </w:style>
  <w:style w:type="paragraph" w:styleId="3">
    <w:name w:val="List Number 3"/>
    <w:basedOn w:val="a3"/>
    <w:uiPriority w:val="99"/>
    <w:qFormat/>
    <w:rsid w:val="005D073D"/>
    <w:pPr>
      <w:widowControl/>
      <w:numPr>
        <w:numId w:val="6"/>
      </w:numPr>
      <w:spacing w:after="180"/>
      <w:contextualSpacing/>
      <w:jc w:val="left"/>
    </w:pPr>
    <w:rPr>
      <w:rFonts w:ascii="Times New Roman" w:eastAsia="DengXian" w:hAnsi="Times New Roman" w:cs="Times New Roman"/>
      <w:kern w:val="0"/>
      <w:sz w:val="20"/>
      <w:szCs w:val="20"/>
      <w:lang w:val="en-GB" w:eastAsia="en-US"/>
    </w:rPr>
  </w:style>
  <w:style w:type="paragraph" w:styleId="23">
    <w:name w:val="List 2"/>
    <w:basedOn w:val="a3"/>
    <w:link w:val="2Char0"/>
    <w:uiPriority w:val="99"/>
    <w:qFormat/>
    <w:rsid w:val="005D073D"/>
    <w:pPr>
      <w:widowControl/>
      <w:spacing w:after="180"/>
      <w:ind w:left="566" w:hanging="283"/>
      <w:contextualSpacing/>
      <w:jc w:val="left"/>
    </w:pPr>
    <w:rPr>
      <w:rFonts w:ascii="Times New Roman" w:eastAsia="DengXian" w:hAnsi="Times New Roman" w:cs="Times New Roman"/>
      <w:kern w:val="0"/>
      <w:sz w:val="20"/>
      <w:szCs w:val="20"/>
      <w:lang w:val="en-GB" w:eastAsia="en-US"/>
    </w:rPr>
  </w:style>
  <w:style w:type="paragraph" w:styleId="af9">
    <w:name w:val="List Continue"/>
    <w:basedOn w:val="a3"/>
    <w:qFormat/>
    <w:rsid w:val="005D073D"/>
    <w:pPr>
      <w:widowControl/>
      <w:spacing w:after="120"/>
      <w:ind w:left="283"/>
      <w:contextualSpacing/>
      <w:jc w:val="left"/>
    </w:pPr>
    <w:rPr>
      <w:rFonts w:ascii="Times New Roman" w:eastAsia="DengXian" w:hAnsi="Times New Roman" w:cs="Times New Roman"/>
      <w:kern w:val="0"/>
      <w:sz w:val="20"/>
      <w:szCs w:val="20"/>
      <w:lang w:val="en-GB" w:eastAsia="en-US"/>
    </w:rPr>
  </w:style>
  <w:style w:type="paragraph" w:styleId="afa">
    <w:name w:val="Block Text"/>
    <w:basedOn w:val="a3"/>
    <w:qFormat/>
    <w:rsid w:val="005D073D"/>
    <w:pPr>
      <w:widowControl/>
      <w:spacing w:after="120"/>
      <w:ind w:left="1440" w:right="1440"/>
      <w:jc w:val="left"/>
    </w:pPr>
    <w:rPr>
      <w:rFonts w:ascii="Times New Roman" w:eastAsia="DengXian" w:hAnsi="Times New Roman" w:cs="Times New Roman"/>
      <w:kern w:val="0"/>
      <w:sz w:val="20"/>
      <w:szCs w:val="20"/>
      <w:lang w:val="en-GB" w:eastAsia="en-US"/>
    </w:rPr>
  </w:style>
  <w:style w:type="paragraph" w:styleId="20">
    <w:name w:val="List Bullet 2"/>
    <w:basedOn w:val="a3"/>
    <w:uiPriority w:val="99"/>
    <w:qFormat/>
    <w:rsid w:val="005D073D"/>
    <w:pPr>
      <w:widowControl/>
      <w:numPr>
        <w:numId w:val="7"/>
      </w:numPr>
      <w:spacing w:after="180"/>
      <w:contextualSpacing/>
      <w:jc w:val="left"/>
    </w:pPr>
    <w:rPr>
      <w:rFonts w:ascii="Times New Roman" w:eastAsia="DengXian" w:hAnsi="Times New Roman" w:cs="Times New Roman"/>
      <w:kern w:val="0"/>
      <w:sz w:val="20"/>
      <w:szCs w:val="20"/>
      <w:lang w:val="en-GB" w:eastAsia="en-US"/>
    </w:rPr>
  </w:style>
  <w:style w:type="paragraph" w:styleId="HTML">
    <w:name w:val="HTML Address"/>
    <w:basedOn w:val="a3"/>
    <w:link w:val="HTMLChar"/>
    <w:qFormat/>
    <w:rsid w:val="005D073D"/>
    <w:pPr>
      <w:widowControl/>
      <w:spacing w:after="180"/>
      <w:jc w:val="left"/>
    </w:pPr>
    <w:rPr>
      <w:rFonts w:ascii="Times New Roman" w:eastAsia="DengXian" w:hAnsi="Times New Roman" w:cs="Times New Roman"/>
      <w:i/>
      <w:iCs/>
      <w:kern w:val="0"/>
      <w:sz w:val="20"/>
      <w:szCs w:val="20"/>
      <w:lang w:val="en-GB" w:eastAsia="en-US"/>
    </w:rPr>
  </w:style>
  <w:style w:type="character" w:customStyle="1" w:styleId="HTMLChar">
    <w:name w:val="HTML 주소 Char"/>
    <w:basedOn w:val="a4"/>
    <w:link w:val="HTML"/>
    <w:qFormat/>
    <w:rsid w:val="005D073D"/>
    <w:rPr>
      <w:rFonts w:ascii="Times New Roman" w:eastAsia="DengXian" w:hAnsi="Times New Roman" w:cs="Times New Roman"/>
      <w:i/>
      <w:iCs/>
      <w:kern w:val="0"/>
      <w:sz w:val="20"/>
      <w:szCs w:val="20"/>
      <w:lang w:val="en-GB" w:eastAsia="en-US"/>
    </w:rPr>
  </w:style>
  <w:style w:type="paragraph" w:styleId="43">
    <w:name w:val="index 4"/>
    <w:basedOn w:val="a3"/>
    <w:next w:val="a3"/>
    <w:qFormat/>
    <w:rsid w:val="005D073D"/>
    <w:pPr>
      <w:widowControl/>
      <w:spacing w:after="180"/>
      <w:ind w:left="800" w:hanging="200"/>
      <w:jc w:val="left"/>
    </w:pPr>
    <w:rPr>
      <w:rFonts w:ascii="Times New Roman" w:eastAsia="DengXian" w:hAnsi="Times New Roman" w:cs="Times New Roman"/>
      <w:kern w:val="0"/>
      <w:sz w:val="20"/>
      <w:szCs w:val="20"/>
      <w:lang w:val="en-GB" w:eastAsia="en-US"/>
    </w:rPr>
  </w:style>
  <w:style w:type="paragraph" w:styleId="afb">
    <w:name w:val="Plain Text"/>
    <w:basedOn w:val="a3"/>
    <w:link w:val="Charb"/>
    <w:uiPriority w:val="99"/>
    <w:qFormat/>
    <w:rsid w:val="005D073D"/>
    <w:pPr>
      <w:widowControl/>
      <w:spacing w:after="180"/>
      <w:jc w:val="left"/>
    </w:pPr>
    <w:rPr>
      <w:rFonts w:ascii="Courier New" w:eastAsia="DengXian" w:hAnsi="Courier New" w:cs="Courier New"/>
      <w:kern w:val="0"/>
      <w:sz w:val="20"/>
      <w:szCs w:val="20"/>
      <w:lang w:val="en-GB" w:eastAsia="en-US"/>
    </w:rPr>
  </w:style>
  <w:style w:type="character" w:customStyle="1" w:styleId="Charb">
    <w:name w:val="글자만 Char"/>
    <w:basedOn w:val="a4"/>
    <w:link w:val="afb"/>
    <w:uiPriority w:val="99"/>
    <w:qFormat/>
    <w:rsid w:val="005D073D"/>
    <w:rPr>
      <w:rFonts w:ascii="Courier New" w:eastAsia="DengXian" w:hAnsi="Courier New" w:cs="Courier New"/>
      <w:kern w:val="0"/>
      <w:sz w:val="20"/>
      <w:szCs w:val="20"/>
      <w:lang w:val="en-GB" w:eastAsia="en-US"/>
    </w:rPr>
  </w:style>
  <w:style w:type="paragraph" w:styleId="50">
    <w:name w:val="List Bullet 5"/>
    <w:basedOn w:val="a3"/>
    <w:uiPriority w:val="99"/>
    <w:qFormat/>
    <w:rsid w:val="005D073D"/>
    <w:pPr>
      <w:widowControl/>
      <w:numPr>
        <w:numId w:val="8"/>
      </w:numPr>
      <w:spacing w:after="180"/>
      <w:contextualSpacing/>
      <w:jc w:val="left"/>
    </w:pPr>
    <w:rPr>
      <w:rFonts w:ascii="Times New Roman" w:eastAsia="DengXian" w:hAnsi="Times New Roman" w:cs="Times New Roman"/>
      <w:kern w:val="0"/>
      <w:sz w:val="20"/>
      <w:szCs w:val="20"/>
      <w:lang w:val="en-GB" w:eastAsia="en-US"/>
    </w:rPr>
  </w:style>
  <w:style w:type="paragraph" w:styleId="4">
    <w:name w:val="List Number 4"/>
    <w:basedOn w:val="a3"/>
    <w:qFormat/>
    <w:rsid w:val="005D073D"/>
    <w:pPr>
      <w:widowControl/>
      <w:numPr>
        <w:numId w:val="9"/>
      </w:numPr>
      <w:spacing w:after="180"/>
      <w:contextualSpacing/>
      <w:jc w:val="left"/>
    </w:pPr>
    <w:rPr>
      <w:rFonts w:ascii="Times New Roman" w:eastAsia="DengXian" w:hAnsi="Times New Roman" w:cs="Times New Roman"/>
      <w:kern w:val="0"/>
      <w:sz w:val="20"/>
      <w:szCs w:val="20"/>
      <w:lang w:val="en-GB" w:eastAsia="en-US"/>
    </w:rPr>
  </w:style>
  <w:style w:type="paragraph" w:styleId="81">
    <w:name w:val="toc 8"/>
    <w:basedOn w:val="10"/>
    <w:next w:val="a3"/>
    <w:uiPriority w:val="99"/>
    <w:qFormat/>
    <w:rsid w:val="005D073D"/>
    <w:pPr>
      <w:spacing w:before="180"/>
      <w:ind w:left="2693" w:hanging="2693"/>
    </w:pPr>
    <w:rPr>
      <w:b/>
    </w:rPr>
  </w:style>
  <w:style w:type="paragraph" w:styleId="35">
    <w:name w:val="index 3"/>
    <w:basedOn w:val="a3"/>
    <w:next w:val="a3"/>
    <w:qFormat/>
    <w:rsid w:val="005D073D"/>
    <w:pPr>
      <w:widowControl/>
      <w:spacing w:after="180"/>
      <w:ind w:left="600" w:hanging="200"/>
      <w:jc w:val="left"/>
    </w:pPr>
    <w:rPr>
      <w:rFonts w:ascii="Times New Roman" w:eastAsia="DengXian" w:hAnsi="Times New Roman" w:cs="Times New Roman"/>
      <w:kern w:val="0"/>
      <w:sz w:val="20"/>
      <w:szCs w:val="20"/>
      <w:lang w:val="en-GB" w:eastAsia="en-US"/>
    </w:rPr>
  </w:style>
  <w:style w:type="paragraph" w:styleId="afc">
    <w:name w:val="Date"/>
    <w:basedOn w:val="a3"/>
    <w:next w:val="a3"/>
    <w:link w:val="Charc"/>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Charc">
    <w:name w:val="날짜 Char"/>
    <w:basedOn w:val="a4"/>
    <w:link w:val="afc"/>
    <w:qFormat/>
    <w:rsid w:val="005D073D"/>
    <w:rPr>
      <w:rFonts w:ascii="Times New Roman" w:eastAsia="DengXian" w:hAnsi="Times New Roman" w:cs="Times New Roman"/>
      <w:kern w:val="0"/>
      <w:sz w:val="20"/>
      <w:szCs w:val="20"/>
      <w:lang w:val="en-GB" w:eastAsia="en-US"/>
    </w:rPr>
  </w:style>
  <w:style w:type="paragraph" w:styleId="24">
    <w:name w:val="Body Text Indent 2"/>
    <w:basedOn w:val="a3"/>
    <w:link w:val="2Char1"/>
    <w:qFormat/>
    <w:rsid w:val="005D073D"/>
    <w:pPr>
      <w:widowControl/>
      <w:spacing w:after="120" w:line="480" w:lineRule="auto"/>
      <w:ind w:left="283"/>
      <w:jc w:val="left"/>
    </w:pPr>
    <w:rPr>
      <w:rFonts w:ascii="Times New Roman" w:eastAsia="DengXian" w:hAnsi="Times New Roman" w:cs="Times New Roman"/>
      <w:kern w:val="0"/>
      <w:sz w:val="20"/>
      <w:szCs w:val="20"/>
      <w:lang w:val="en-GB" w:eastAsia="en-US"/>
    </w:rPr>
  </w:style>
  <w:style w:type="character" w:customStyle="1" w:styleId="2Char1">
    <w:name w:val="본문 들여쓰기 2 Char"/>
    <w:basedOn w:val="a4"/>
    <w:link w:val="24"/>
    <w:qFormat/>
    <w:rsid w:val="005D073D"/>
    <w:rPr>
      <w:rFonts w:ascii="Times New Roman" w:eastAsia="DengXian" w:hAnsi="Times New Roman" w:cs="Times New Roman"/>
      <w:kern w:val="0"/>
      <w:sz w:val="20"/>
      <w:szCs w:val="20"/>
      <w:lang w:val="en-GB" w:eastAsia="en-US"/>
    </w:rPr>
  </w:style>
  <w:style w:type="paragraph" w:styleId="afd">
    <w:name w:val="endnote text"/>
    <w:basedOn w:val="a3"/>
    <w:link w:val="Chard"/>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Chard">
    <w:name w:val="미주 텍스트 Char"/>
    <w:basedOn w:val="a4"/>
    <w:link w:val="afd"/>
    <w:qFormat/>
    <w:rsid w:val="005D073D"/>
    <w:rPr>
      <w:rFonts w:ascii="Times New Roman" w:eastAsia="DengXian" w:hAnsi="Times New Roman" w:cs="Times New Roman"/>
      <w:kern w:val="0"/>
      <w:sz w:val="20"/>
      <w:szCs w:val="20"/>
      <w:lang w:val="en-GB" w:eastAsia="en-US"/>
    </w:rPr>
  </w:style>
  <w:style w:type="paragraph" w:styleId="54">
    <w:name w:val="List Continue 5"/>
    <w:basedOn w:val="a3"/>
    <w:qFormat/>
    <w:rsid w:val="005D073D"/>
    <w:pPr>
      <w:widowControl/>
      <w:spacing w:after="120"/>
      <w:ind w:left="1415"/>
      <w:contextualSpacing/>
      <w:jc w:val="left"/>
    </w:pPr>
    <w:rPr>
      <w:rFonts w:ascii="Times New Roman" w:eastAsia="DengXian" w:hAnsi="Times New Roman" w:cs="Times New Roman"/>
      <w:kern w:val="0"/>
      <w:sz w:val="20"/>
      <w:szCs w:val="20"/>
      <w:lang w:val="en-GB" w:eastAsia="en-US"/>
    </w:rPr>
  </w:style>
  <w:style w:type="paragraph" w:styleId="afe">
    <w:name w:val="footer"/>
    <w:basedOn w:val="aff"/>
    <w:link w:val="Chare"/>
    <w:uiPriority w:val="99"/>
    <w:qFormat/>
    <w:rsid w:val="005D073D"/>
    <w:pPr>
      <w:jc w:val="center"/>
    </w:pPr>
    <w:rPr>
      <w:i/>
    </w:rPr>
  </w:style>
  <w:style w:type="character" w:customStyle="1" w:styleId="Chare">
    <w:name w:val="바닥글 Char"/>
    <w:basedOn w:val="a4"/>
    <w:link w:val="afe"/>
    <w:uiPriority w:val="99"/>
    <w:qFormat/>
    <w:rsid w:val="005D073D"/>
    <w:rPr>
      <w:rFonts w:ascii="Arial" w:eastAsia="DengXian" w:hAnsi="Arial" w:cs="Times New Roman"/>
      <w:b/>
      <w:i/>
      <w:kern w:val="0"/>
      <w:sz w:val="18"/>
      <w:szCs w:val="20"/>
      <w:lang w:val="en-GB" w:eastAsia="ja-JP"/>
    </w:rPr>
  </w:style>
  <w:style w:type="paragraph" w:styleId="aff">
    <w:name w:val="header"/>
    <w:aliases w:val="header odd,header odd1,header odd2,header odd3,header odd4,header odd5,header odd6,header1,header2,header3,header odd11,header odd21,header odd7,header4,header odd8,header odd9,header5,header odd12,header11,header21,header odd22,header31,header,h"/>
    <w:link w:val="Charf"/>
    <w:qFormat/>
    <w:rsid w:val="005D073D"/>
    <w:pPr>
      <w:widowControl w:val="0"/>
      <w:overflowPunct w:val="0"/>
      <w:autoSpaceDE w:val="0"/>
      <w:autoSpaceDN w:val="0"/>
      <w:adjustRightInd w:val="0"/>
      <w:textAlignment w:val="baseline"/>
    </w:pPr>
    <w:rPr>
      <w:rFonts w:ascii="Arial" w:eastAsia="DengXian" w:hAnsi="Arial" w:cs="Times New Roman"/>
      <w:b/>
      <w:kern w:val="0"/>
      <w:sz w:val="18"/>
      <w:szCs w:val="20"/>
      <w:lang w:val="en-GB" w:eastAsia="ja-JP"/>
    </w:rPr>
  </w:style>
  <w:style w:type="character" w:customStyle="1" w:styleId="Charf">
    <w:name w:val="머리글 Char"/>
    <w:aliases w:val="header odd Char1,header odd1 Char1,header odd2 Char1,header odd3 Char1,header odd4 Char1,header odd5 Char1,header odd6 Char1,header1 Char1,header2 Char1,header3 Char1,header odd11 Char1,header odd21 Char1,header odd7 Char1,header4 Char1,h Char"/>
    <w:basedOn w:val="a4"/>
    <w:link w:val="aff"/>
    <w:qFormat/>
    <w:rsid w:val="005D073D"/>
    <w:rPr>
      <w:rFonts w:ascii="Arial" w:eastAsia="DengXian" w:hAnsi="Arial" w:cs="Times New Roman"/>
      <w:b/>
      <w:kern w:val="0"/>
      <w:sz w:val="18"/>
      <w:szCs w:val="20"/>
      <w:lang w:val="en-GB" w:eastAsia="ja-JP"/>
    </w:rPr>
  </w:style>
  <w:style w:type="paragraph" w:styleId="aff0">
    <w:name w:val="envelope return"/>
    <w:basedOn w:val="a3"/>
    <w:qFormat/>
    <w:rsid w:val="005D073D"/>
    <w:pPr>
      <w:widowControl/>
      <w:spacing w:after="180"/>
      <w:jc w:val="left"/>
    </w:pPr>
    <w:rPr>
      <w:rFonts w:ascii="Calibri Light" w:eastAsia="DengXian Light" w:hAnsi="Calibri Light" w:cs="Times New Roman"/>
      <w:kern w:val="0"/>
      <w:sz w:val="20"/>
      <w:szCs w:val="20"/>
      <w:lang w:val="en-GB" w:eastAsia="en-US"/>
    </w:rPr>
  </w:style>
  <w:style w:type="paragraph" w:styleId="aff1">
    <w:name w:val="Signature"/>
    <w:basedOn w:val="a3"/>
    <w:link w:val="Charf0"/>
    <w:qFormat/>
    <w:rsid w:val="005D073D"/>
    <w:pPr>
      <w:widowControl/>
      <w:spacing w:after="180"/>
      <w:ind w:left="4252"/>
      <w:jc w:val="left"/>
    </w:pPr>
    <w:rPr>
      <w:rFonts w:ascii="Times New Roman" w:eastAsia="DengXian" w:hAnsi="Times New Roman" w:cs="Times New Roman"/>
      <w:kern w:val="0"/>
      <w:sz w:val="20"/>
      <w:szCs w:val="20"/>
      <w:lang w:val="en-GB" w:eastAsia="en-US"/>
    </w:rPr>
  </w:style>
  <w:style w:type="character" w:customStyle="1" w:styleId="Charf0">
    <w:name w:val="서명 Char"/>
    <w:basedOn w:val="a4"/>
    <w:link w:val="aff1"/>
    <w:qFormat/>
    <w:rsid w:val="005D073D"/>
    <w:rPr>
      <w:rFonts w:ascii="Times New Roman" w:eastAsia="DengXian" w:hAnsi="Times New Roman" w:cs="Times New Roman"/>
      <w:kern w:val="0"/>
      <w:sz w:val="20"/>
      <w:szCs w:val="20"/>
      <w:lang w:val="en-GB" w:eastAsia="en-US"/>
    </w:rPr>
  </w:style>
  <w:style w:type="paragraph" w:styleId="44">
    <w:name w:val="List Continue 4"/>
    <w:basedOn w:val="a3"/>
    <w:qFormat/>
    <w:rsid w:val="005D073D"/>
    <w:pPr>
      <w:widowControl/>
      <w:spacing w:after="120"/>
      <w:ind w:left="1132"/>
      <w:contextualSpacing/>
      <w:jc w:val="left"/>
    </w:pPr>
    <w:rPr>
      <w:rFonts w:ascii="Times New Roman" w:eastAsia="DengXian" w:hAnsi="Times New Roman" w:cs="Times New Roman"/>
      <w:kern w:val="0"/>
      <w:sz w:val="20"/>
      <w:szCs w:val="20"/>
      <w:lang w:val="en-GB" w:eastAsia="en-US"/>
    </w:rPr>
  </w:style>
  <w:style w:type="paragraph" w:styleId="11">
    <w:name w:val="index 1"/>
    <w:basedOn w:val="a3"/>
    <w:next w:val="a3"/>
    <w:autoRedefine/>
    <w:uiPriority w:val="99"/>
    <w:unhideWhenUsed/>
    <w:qFormat/>
    <w:rsid w:val="005D073D"/>
  </w:style>
  <w:style w:type="paragraph" w:styleId="aff2">
    <w:name w:val="index heading"/>
    <w:basedOn w:val="a3"/>
    <w:next w:val="11"/>
    <w:qFormat/>
    <w:rsid w:val="005D073D"/>
    <w:pPr>
      <w:widowControl/>
      <w:spacing w:after="180"/>
      <w:jc w:val="left"/>
    </w:pPr>
    <w:rPr>
      <w:rFonts w:ascii="Calibri Light" w:eastAsia="DengXian Light" w:hAnsi="Calibri Light" w:cs="Times New Roman"/>
      <w:b/>
      <w:bCs/>
      <w:kern w:val="0"/>
      <w:sz w:val="20"/>
      <w:szCs w:val="20"/>
      <w:lang w:val="en-GB" w:eastAsia="en-US"/>
    </w:rPr>
  </w:style>
  <w:style w:type="paragraph" w:styleId="aff3">
    <w:name w:val="Subtitle"/>
    <w:basedOn w:val="a3"/>
    <w:next w:val="a3"/>
    <w:link w:val="Charf1"/>
    <w:uiPriority w:val="11"/>
    <w:qFormat/>
    <w:rsid w:val="005D073D"/>
    <w:pPr>
      <w:widowControl/>
      <w:spacing w:after="60"/>
      <w:jc w:val="center"/>
      <w:outlineLvl w:val="1"/>
    </w:pPr>
    <w:rPr>
      <w:rFonts w:ascii="Calibri Light" w:eastAsia="DengXian Light" w:hAnsi="Calibri Light" w:cs="Times New Roman"/>
      <w:kern w:val="0"/>
      <w:sz w:val="24"/>
      <w:szCs w:val="24"/>
      <w:lang w:val="en-GB" w:eastAsia="en-US"/>
    </w:rPr>
  </w:style>
  <w:style w:type="character" w:customStyle="1" w:styleId="Charf1">
    <w:name w:val="부제 Char"/>
    <w:basedOn w:val="a4"/>
    <w:link w:val="aff3"/>
    <w:uiPriority w:val="11"/>
    <w:qFormat/>
    <w:rsid w:val="005D073D"/>
    <w:rPr>
      <w:rFonts w:ascii="Calibri Light" w:eastAsia="DengXian Light" w:hAnsi="Calibri Light" w:cs="Times New Roman"/>
      <w:kern w:val="0"/>
      <w:sz w:val="24"/>
      <w:szCs w:val="24"/>
      <w:lang w:val="en-GB" w:eastAsia="en-US"/>
    </w:rPr>
  </w:style>
  <w:style w:type="paragraph" w:styleId="5">
    <w:name w:val="List Number 5"/>
    <w:basedOn w:val="a3"/>
    <w:qFormat/>
    <w:rsid w:val="005D073D"/>
    <w:pPr>
      <w:widowControl/>
      <w:numPr>
        <w:numId w:val="10"/>
      </w:numPr>
      <w:spacing w:after="180"/>
      <w:contextualSpacing/>
      <w:jc w:val="left"/>
    </w:pPr>
    <w:rPr>
      <w:rFonts w:ascii="Times New Roman" w:eastAsia="DengXian" w:hAnsi="Times New Roman" w:cs="Times New Roman"/>
      <w:kern w:val="0"/>
      <w:sz w:val="20"/>
      <w:szCs w:val="20"/>
      <w:lang w:val="en-GB" w:eastAsia="en-US"/>
    </w:rPr>
  </w:style>
  <w:style w:type="paragraph" w:styleId="aff4">
    <w:name w:val="List"/>
    <w:basedOn w:val="a3"/>
    <w:link w:val="Charf2"/>
    <w:uiPriority w:val="99"/>
    <w:qFormat/>
    <w:rsid w:val="005D073D"/>
    <w:pPr>
      <w:widowControl/>
      <w:spacing w:after="180"/>
      <w:ind w:left="283" w:hanging="283"/>
      <w:contextualSpacing/>
      <w:jc w:val="left"/>
    </w:pPr>
    <w:rPr>
      <w:rFonts w:ascii="Times New Roman" w:eastAsia="DengXian" w:hAnsi="Times New Roman" w:cs="Times New Roman"/>
      <w:kern w:val="0"/>
      <w:sz w:val="20"/>
      <w:szCs w:val="20"/>
      <w:lang w:val="en-GB" w:eastAsia="en-US"/>
    </w:rPr>
  </w:style>
  <w:style w:type="paragraph" w:styleId="aff5">
    <w:name w:val="footnote text"/>
    <w:basedOn w:val="a3"/>
    <w:link w:val="Charf3"/>
    <w:uiPriority w:val="99"/>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Charf3">
    <w:name w:val="각주 텍스트 Char"/>
    <w:basedOn w:val="a4"/>
    <w:link w:val="aff5"/>
    <w:uiPriority w:val="99"/>
    <w:qFormat/>
    <w:rsid w:val="005D073D"/>
    <w:rPr>
      <w:rFonts w:ascii="Times New Roman" w:eastAsia="DengXian" w:hAnsi="Times New Roman" w:cs="Times New Roman"/>
      <w:kern w:val="0"/>
      <w:sz w:val="20"/>
      <w:szCs w:val="20"/>
      <w:lang w:val="en-GB" w:eastAsia="en-US"/>
    </w:rPr>
  </w:style>
  <w:style w:type="paragraph" w:styleId="55">
    <w:name w:val="List 5"/>
    <w:basedOn w:val="a3"/>
    <w:uiPriority w:val="99"/>
    <w:qFormat/>
    <w:rsid w:val="005D073D"/>
    <w:pPr>
      <w:widowControl/>
      <w:spacing w:after="180"/>
      <w:ind w:left="1415" w:hanging="283"/>
      <w:contextualSpacing/>
      <w:jc w:val="left"/>
    </w:pPr>
    <w:rPr>
      <w:rFonts w:ascii="Times New Roman" w:eastAsia="DengXian" w:hAnsi="Times New Roman" w:cs="Times New Roman"/>
      <w:kern w:val="0"/>
      <w:sz w:val="20"/>
      <w:szCs w:val="20"/>
      <w:lang w:val="en-GB" w:eastAsia="en-US"/>
    </w:rPr>
  </w:style>
  <w:style w:type="paragraph" w:styleId="36">
    <w:name w:val="Body Text Indent 3"/>
    <w:basedOn w:val="a3"/>
    <w:link w:val="3Char2"/>
    <w:qFormat/>
    <w:rsid w:val="005D073D"/>
    <w:pPr>
      <w:widowControl/>
      <w:spacing w:after="120"/>
      <w:ind w:left="283"/>
      <w:jc w:val="left"/>
    </w:pPr>
    <w:rPr>
      <w:rFonts w:ascii="Times New Roman" w:eastAsia="DengXian" w:hAnsi="Times New Roman" w:cs="Times New Roman"/>
      <w:kern w:val="0"/>
      <w:sz w:val="16"/>
      <w:szCs w:val="16"/>
      <w:lang w:val="en-GB" w:eastAsia="en-US"/>
    </w:rPr>
  </w:style>
  <w:style w:type="character" w:customStyle="1" w:styleId="3Char2">
    <w:name w:val="본문 들여쓰기 3 Char"/>
    <w:basedOn w:val="a4"/>
    <w:link w:val="36"/>
    <w:qFormat/>
    <w:rsid w:val="005D073D"/>
    <w:rPr>
      <w:rFonts w:ascii="Times New Roman" w:eastAsia="DengXian" w:hAnsi="Times New Roman" w:cs="Times New Roman"/>
      <w:kern w:val="0"/>
      <w:sz w:val="16"/>
      <w:szCs w:val="16"/>
      <w:lang w:val="en-GB" w:eastAsia="en-US"/>
    </w:rPr>
  </w:style>
  <w:style w:type="paragraph" w:styleId="71">
    <w:name w:val="index 7"/>
    <w:basedOn w:val="a3"/>
    <w:next w:val="a3"/>
    <w:qFormat/>
    <w:rsid w:val="005D073D"/>
    <w:pPr>
      <w:widowControl/>
      <w:spacing w:after="180"/>
      <w:ind w:left="1400" w:hanging="200"/>
      <w:jc w:val="left"/>
    </w:pPr>
    <w:rPr>
      <w:rFonts w:ascii="Times New Roman" w:eastAsia="DengXian" w:hAnsi="Times New Roman" w:cs="Times New Roman"/>
      <w:kern w:val="0"/>
      <w:sz w:val="20"/>
      <w:szCs w:val="20"/>
      <w:lang w:val="en-GB" w:eastAsia="en-US"/>
    </w:rPr>
  </w:style>
  <w:style w:type="paragraph" w:styleId="90">
    <w:name w:val="index 9"/>
    <w:basedOn w:val="a3"/>
    <w:next w:val="a3"/>
    <w:qFormat/>
    <w:rsid w:val="005D073D"/>
    <w:pPr>
      <w:widowControl/>
      <w:spacing w:after="180"/>
      <w:ind w:left="1800" w:hanging="200"/>
      <w:jc w:val="left"/>
    </w:pPr>
    <w:rPr>
      <w:rFonts w:ascii="Times New Roman" w:eastAsia="DengXian" w:hAnsi="Times New Roman" w:cs="Times New Roman"/>
      <w:kern w:val="0"/>
      <w:sz w:val="20"/>
      <w:szCs w:val="20"/>
      <w:lang w:val="en-GB" w:eastAsia="en-US"/>
    </w:rPr>
  </w:style>
  <w:style w:type="paragraph" w:styleId="aff6">
    <w:name w:val="table of figures"/>
    <w:basedOn w:val="a3"/>
    <w:next w:val="a3"/>
    <w:uiPriority w:val="99"/>
    <w:qFormat/>
    <w:rsid w:val="005D073D"/>
    <w:pPr>
      <w:widowControl/>
      <w:spacing w:after="180"/>
      <w:jc w:val="left"/>
    </w:pPr>
    <w:rPr>
      <w:rFonts w:ascii="Times New Roman" w:eastAsia="DengXian" w:hAnsi="Times New Roman" w:cs="Times New Roman"/>
      <w:kern w:val="0"/>
      <w:sz w:val="20"/>
      <w:szCs w:val="20"/>
      <w:lang w:val="en-GB" w:eastAsia="en-US"/>
    </w:rPr>
  </w:style>
  <w:style w:type="paragraph" w:styleId="91">
    <w:name w:val="toc 9"/>
    <w:basedOn w:val="81"/>
    <w:next w:val="a3"/>
    <w:uiPriority w:val="39"/>
    <w:qFormat/>
    <w:rsid w:val="005D073D"/>
    <w:pPr>
      <w:ind w:left="1418" w:hanging="1418"/>
    </w:pPr>
  </w:style>
  <w:style w:type="paragraph" w:styleId="25">
    <w:name w:val="Body Text 2"/>
    <w:basedOn w:val="a3"/>
    <w:link w:val="2Char2"/>
    <w:qFormat/>
    <w:rsid w:val="005D073D"/>
    <w:pPr>
      <w:widowControl/>
      <w:spacing w:after="120" w:line="480" w:lineRule="auto"/>
      <w:jc w:val="left"/>
    </w:pPr>
    <w:rPr>
      <w:rFonts w:ascii="Times New Roman" w:eastAsia="DengXian" w:hAnsi="Times New Roman" w:cs="Times New Roman"/>
      <w:kern w:val="0"/>
      <w:sz w:val="20"/>
      <w:szCs w:val="20"/>
      <w:lang w:val="en-GB" w:eastAsia="en-US"/>
    </w:rPr>
  </w:style>
  <w:style w:type="character" w:customStyle="1" w:styleId="2Char2">
    <w:name w:val="본문 2 Char"/>
    <w:basedOn w:val="a4"/>
    <w:link w:val="25"/>
    <w:qFormat/>
    <w:rsid w:val="005D073D"/>
    <w:rPr>
      <w:rFonts w:ascii="Times New Roman" w:eastAsia="DengXian" w:hAnsi="Times New Roman" w:cs="Times New Roman"/>
      <w:kern w:val="0"/>
      <w:sz w:val="20"/>
      <w:szCs w:val="20"/>
      <w:lang w:val="en-GB" w:eastAsia="en-US"/>
    </w:rPr>
  </w:style>
  <w:style w:type="paragraph" w:styleId="45">
    <w:name w:val="List 4"/>
    <w:basedOn w:val="a3"/>
    <w:uiPriority w:val="99"/>
    <w:qFormat/>
    <w:rsid w:val="005D073D"/>
    <w:pPr>
      <w:widowControl/>
      <w:spacing w:after="180"/>
      <w:ind w:left="1132" w:hanging="283"/>
      <w:contextualSpacing/>
      <w:jc w:val="left"/>
    </w:pPr>
    <w:rPr>
      <w:rFonts w:ascii="Times New Roman" w:eastAsia="DengXian" w:hAnsi="Times New Roman" w:cs="Times New Roman"/>
      <w:kern w:val="0"/>
      <w:sz w:val="20"/>
      <w:szCs w:val="20"/>
      <w:lang w:val="en-GB" w:eastAsia="en-US"/>
    </w:rPr>
  </w:style>
  <w:style w:type="paragraph" w:styleId="26">
    <w:name w:val="List Continue 2"/>
    <w:basedOn w:val="a3"/>
    <w:uiPriority w:val="99"/>
    <w:qFormat/>
    <w:rsid w:val="005D073D"/>
    <w:pPr>
      <w:widowControl/>
      <w:spacing w:after="120"/>
      <w:ind w:left="566"/>
      <w:contextualSpacing/>
      <w:jc w:val="left"/>
    </w:pPr>
    <w:rPr>
      <w:rFonts w:ascii="Times New Roman" w:eastAsia="DengXian" w:hAnsi="Times New Roman" w:cs="Times New Roman"/>
      <w:kern w:val="0"/>
      <w:sz w:val="20"/>
      <w:szCs w:val="20"/>
      <w:lang w:val="en-GB" w:eastAsia="en-US"/>
    </w:rPr>
  </w:style>
  <w:style w:type="paragraph" w:styleId="aff7">
    <w:name w:val="Message Header"/>
    <w:basedOn w:val="a3"/>
    <w:link w:val="Charf4"/>
    <w:qFormat/>
    <w:rsid w:val="005D073D"/>
    <w:pPr>
      <w:widowControl/>
      <w:pBdr>
        <w:top w:val="single" w:sz="6" w:space="1" w:color="auto"/>
        <w:left w:val="single" w:sz="6" w:space="1" w:color="auto"/>
        <w:bottom w:val="single" w:sz="6" w:space="1" w:color="auto"/>
        <w:right w:val="single" w:sz="6" w:space="1" w:color="auto"/>
      </w:pBdr>
      <w:shd w:val="pct20" w:color="auto" w:fill="auto"/>
      <w:spacing w:after="180"/>
      <w:ind w:left="1134" w:hanging="1134"/>
      <w:jc w:val="left"/>
    </w:pPr>
    <w:rPr>
      <w:rFonts w:ascii="Calibri Light" w:eastAsia="DengXian Light" w:hAnsi="Calibri Light" w:cs="Times New Roman"/>
      <w:kern w:val="0"/>
      <w:sz w:val="24"/>
      <w:szCs w:val="24"/>
      <w:lang w:val="en-GB" w:eastAsia="en-US"/>
    </w:rPr>
  </w:style>
  <w:style w:type="character" w:customStyle="1" w:styleId="Charf4">
    <w:name w:val="메시지 머리글 Char"/>
    <w:basedOn w:val="a4"/>
    <w:link w:val="aff7"/>
    <w:qFormat/>
    <w:rsid w:val="005D073D"/>
    <w:rPr>
      <w:rFonts w:ascii="Calibri Light" w:eastAsia="DengXian Light" w:hAnsi="Calibri Light" w:cs="Times New Roman"/>
      <w:kern w:val="0"/>
      <w:sz w:val="24"/>
      <w:szCs w:val="24"/>
      <w:shd w:val="pct20" w:color="auto" w:fill="auto"/>
      <w:lang w:val="en-GB" w:eastAsia="en-US"/>
    </w:rPr>
  </w:style>
  <w:style w:type="paragraph" w:styleId="HTML0">
    <w:name w:val="HTML Preformatted"/>
    <w:basedOn w:val="a3"/>
    <w:link w:val="HTMLChar0"/>
    <w:qFormat/>
    <w:rsid w:val="005D073D"/>
    <w:pPr>
      <w:widowControl/>
      <w:spacing w:after="180"/>
      <w:jc w:val="left"/>
    </w:pPr>
    <w:rPr>
      <w:rFonts w:ascii="Courier New" w:eastAsia="DengXian" w:hAnsi="Courier New" w:cs="Courier New"/>
      <w:kern w:val="0"/>
      <w:sz w:val="20"/>
      <w:szCs w:val="20"/>
      <w:lang w:val="en-GB" w:eastAsia="en-US"/>
    </w:rPr>
  </w:style>
  <w:style w:type="character" w:customStyle="1" w:styleId="HTMLChar0">
    <w:name w:val="미리 서식이 지정된 HTML Char"/>
    <w:basedOn w:val="a4"/>
    <w:link w:val="HTML0"/>
    <w:qFormat/>
    <w:rsid w:val="005D073D"/>
    <w:rPr>
      <w:rFonts w:ascii="Courier New" w:eastAsia="DengXian" w:hAnsi="Courier New" w:cs="Courier New"/>
      <w:kern w:val="0"/>
      <w:sz w:val="20"/>
      <w:szCs w:val="20"/>
      <w:lang w:val="en-GB" w:eastAsia="en-US"/>
    </w:rPr>
  </w:style>
  <w:style w:type="paragraph" w:styleId="aff8">
    <w:name w:val="Normal (Web)"/>
    <w:basedOn w:val="a3"/>
    <w:uiPriority w:val="99"/>
    <w:qFormat/>
    <w:rsid w:val="005D073D"/>
    <w:pPr>
      <w:widowControl/>
      <w:spacing w:after="180"/>
      <w:jc w:val="left"/>
    </w:pPr>
    <w:rPr>
      <w:rFonts w:ascii="Times New Roman" w:eastAsia="DengXian" w:hAnsi="Times New Roman" w:cs="Times New Roman"/>
      <w:kern w:val="0"/>
      <w:sz w:val="24"/>
      <w:szCs w:val="24"/>
      <w:lang w:val="en-GB" w:eastAsia="en-US"/>
    </w:rPr>
  </w:style>
  <w:style w:type="paragraph" w:styleId="37">
    <w:name w:val="List Continue 3"/>
    <w:basedOn w:val="a3"/>
    <w:qFormat/>
    <w:rsid w:val="005D073D"/>
    <w:pPr>
      <w:widowControl/>
      <w:spacing w:after="120"/>
      <w:ind w:left="849"/>
      <w:contextualSpacing/>
      <w:jc w:val="left"/>
    </w:pPr>
    <w:rPr>
      <w:rFonts w:ascii="Times New Roman" w:eastAsia="DengXian" w:hAnsi="Times New Roman" w:cs="Times New Roman"/>
      <w:kern w:val="0"/>
      <w:sz w:val="20"/>
      <w:szCs w:val="20"/>
      <w:lang w:val="en-GB" w:eastAsia="en-US"/>
    </w:rPr>
  </w:style>
  <w:style w:type="paragraph" w:styleId="27">
    <w:name w:val="index 2"/>
    <w:basedOn w:val="a3"/>
    <w:next w:val="a3"/>
    <w:uiPriority w:val="99"/>
    <w:qFormat/>
    <w:rsid w:val="005D073D"/>
    <w:pPr>
      <w:widowControl/>
      <w:spacing w:after="180"/>
      <w:ind w:left="400" w:hanging="200"/>
      <w:jc w:val="left"/>
    </w:pPr>
    <w:rPr>
      <w:rFonts w:ascii="Times New Roman" w:eastAsia="DengXian" w:hAnsi="Times New Roman" w:cs="Times New Roman"/>
      <w:kern w:val="0"/>
      <w:sz w:val="20"/>
      <w:szCs w:val="20"/>
      <w:lang w:val="en-GB" w:eastAsia="en-US"/>
    </w:rPr>
  </w:style>
  <w:style w:type="paragraph" w:styleId="aff9">
    <w:name w:val="Title"/>
    <w:basedOn w:val="a3"/>
    <w:next w:val="a3"/>
    <w:link w:val="Charf5"/>
    <w:uiPriority w:val="10"/>
    <w:qFormat/>
    <w:rsid w:val="005D073D"/>
    <w:pPr>
      <w:widowControl/>
      <w:spacing w:before="240" w:after="60"/>
      <w:jc w:val="center"/>
      <w:outlineLvl w:val="0"/>
    </w:pPr>
    <w:rPr>
      <w:rFonts w:ascii="Calibri Light" w:eastAsia="DengXian Light" w:hAnsi="Calibri Light" w:cs="Times New Roman"/>
      <w:b/>
      <w:bCs/>
      <w:kern w:val="28"/>
      <w:sz w:val="32"/>
      <w:szCs w:val="32"/>
      <w:lang w:val="en-GB" w:eastAsia="en-US"/>
    </w:rPr>
  </w:style>
  <w:style w:type="character" w:customStyle="1" w:styleId="Charf5">
    <w:name w:val="제목 Char"/>
    <w:basedOn w:val="a4"/>
    <w:link w:val="aff9"/>
    <w:uiPriority w:val="10"/>
    <w:qFormat/>
    <w:rsid w:val="005D073D"/>
    <w:rPr>
      <w:rFonts w:ascii="Calibri Light" w:eastAsia="DengXian Light" w:hAnsi="Calibri Light" w:cs="Times New Roman"/>
      <w:b/>
      <w:bCs/>
      <w:kern w:val="28"/>
      <w:sz w:val="32"/>
      <w:szCs w:val="32"/>
      <w:lang w:val="en-GB" w:eastAsia="en-US"/>
    </w:rPr>
  </w:style>
  <w:style w:type="paragraph" w:styleId="affa">
    <w:name w:val="Body Text First Indent"/>
    <w:basedOn w:val="af7"/>
    <w:link w:val="Charf6"/>
    <w:qFormat/>
    <w:rsid w:val="005D073D"/>
    <w:pPr>
      <w:ind w:firstLine="210"/>
    </w:pPr>
  </w:style>
  <w:style w:type="character" w:customStyle="1" w:styleId="Charf6">
    <w:name w:val="본문 첫 줄 들여쓰기 Char"/>
    <w:basedOn w:val="Char9"/>
    <w:link w:val="affa"/>
    <w:qFormat/>
    <w:rsid w:val="005D073D"/>
    <w:rPr>
      <w:rFonts w:ascii="Times New Roman" w:eastAsia="DengXian" w:hAnsi="Times New Roman" w:cs="Times New Roman"/>
      <w:kern w:val="0"/>
      <w:sz w:val="20"/>
      <w:szCs w:val="20"/>
      <w:lang w:val="en-GB" w:eastAsia="en-US"/>
    </w:rPr>
  </w:style>
  <w:style w:type="paragraph" w:styleId="28">
    <w:name w:val="Body Text First Indent 2"/>
    <w:basedOn w:val="af8"/>
    <w:link w:val="2Char3"/>
    <w:qFormat/>
    <w:rsid w:val="005D073D"/>
    <w:pPr>
      <w:ind w:firstLine="210"/>
    </w:pPr>
  </w:style>
  <w:style w:type="character" w:customStyle="1" w:styleId="2Char3">
    <w:name w:val="본문 첫 줄 들여쓰기 2 Char"/>
    <w:basedOn w:val="Chara"/>
    <w:link w:val="28"/>
    <w:qFormat/>
    <w:rsid w:val="005D073D"/>
    <w:rPr>
      <w:rFonts w:ascii="Times New Roman" w:eastAsia="DengXian" w:hAnsi="Times New Roman" w:cs="Times New Roman"/>
      <w:kern w:val="0"/>
      <w:sz w:val="20"/>
      <w:szCs w:val="20"/>
      <w:lang w:val="en-GB" w:eastAsia="en-US"/>
    </w:rPr>
  </w:style>
  <w:style w:type="table" w:styleId="38">
    <w:name w:val="Table List 3"/>
    <w:basedOn w:val="a5"/>
    <w:uiPriority w:val="99"/>
    <w:qFormat/>
    <w:rsid w:val="005D073D"/>
    <w:pPr>
      <w:overflowPunct w:val="0"/>
      <w:autoSpaceDE w:val="0"/>
      <w:autoSpaceDN w:val="0"/>
      <w:adjustRightInd w:val="0"/>
      <w:spacing w:before="120" w:after="180"/>
      <w:ind w:left="1134" w:hanging="1134"/>
      <w:textAlignment w:val="baseline"/>
    </w:pPr>
    <w:rPr>
      <w:rFonts w:ascii="CG Times (WN)" w:eastAsia="SimSun" w:hAnsi="CG Times (WN)" w:cs="Times New Roman"/>
      <w:kern w:val="0"/>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rsid w:val="005D073D"/>
    <w:pPr>
      <w:overflowPunct w:val="0"/>
      <w:autoSpaceDE w:val="0"/>
      <w:autoSpaceDN w:val="0"/>
      <w:adjustRightInd w:val="0"/>
      <w:spacing w:before="120" w:after="180"/>
      <w:ind w:left="1134" w:hanging="1134"/>
      <w:textAlignment w:val="baseline"/>
    </w:pPr>
    <w:rPr>
      <w:rFonts w:ascii="CG Times (WN)" w:eastAsia="SimSun" w:hAnsi="CG Times (W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sid w:val="005D073D"/>
    <w:rPr>
      <w:rFonts w:ascii="CG Times (WN)" w:eastAsia="MS Gothic" w:hAnsi="CG Times (WN)" w:cs="Times New Roman"/>
      <w:kern w:val="0"/>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basedOn w:val="a4"/>
    <w:uiPriority w:val="22"/>
    <w:qFormat/>
    <w:rsid w:val="005D073D"/>
    <w:rPr>
      <w:b/>
      <w:bCs/>
    </w:rPr>
  </w:style>
  <w:style w:type="character" w:styleId="affc">
    <w:name w:val="page number"/>
    <w:qFormat/>
    <w:rsid w:val="005D073D"/>
    <w:rPr>
      <w:rFonts w:cs="Times New Roman"/>
    </w:rPr>
  </w:style>
  <w:style w:type="character" w:styleId="affd">
    <w:name w:val="FollowedHyperlink"/>
    <w:qFormat/>
    <w:rsid w:val="005D073D"/>
    <w:rPr>
      <w:color w:val="954F72"/>
      <w:u w:val="single"/>
    </w:rPr>
  </w:style>
  <w:style w:type="character" w:styleId="affe">
    <w:name w:val="Emphasis"/>
    <w:uiPriority w:val="20"/>
    <w:qFormat/>
    <w:rsid w:val="005D073D"/>
    <w:rPr>
      <w:i/>
      <w:iCs/>
    </w:rPr>
  </w:style>
  <w:style w:type="character" w:styleId="afff">
    <w:name w:val="Hyperlink"/>
    <w:uiPriority w:val="99"/>
    <w:qFormat/>
    <w:rsid w:val="005D073D"/>
    <w:rPr>
      <w:color w:val="0563C1"/>
      <w:u w:val="single"/>
    </w:rPr>
  </w:style>
  <w:style w:type="character" w:styleId="afff0">
    <w:name w:val="footnote reference"/>
    <w:qFormat/>
    <w:rsid w:val="005D073D"/>
    <w:rPr>
      <w:rFonts w:cs="Times New Roman"/>
      <w:b/>
      <w:position w:val="6"/>
      <w:sz w:val="16"/>
    </w:rPr>
  </w:style>
  <w:style w:type="paragraph" w:customStyle="1" w:styleId="EQ">
    <w:name w:val="EQ"/>
    <w:basedOn w:val="a3"/>
    <w:next w:val="a3"/>
    <w:link w:val="EQChar"/>
    <w:uiPriority w:val="99"/>
    <w:qFormat/>
    <w:rsid w:val="005D073D"/>
    <w:pPr>
      <w:keepLines/>
      <w:widowControl/>
      <w:tabs>
        <w:tab w:val="center" w:pos="4536"/>
        <w:tab w:val="right" w:pos="9072"/>
      </w:tabs>
      <w:spacing w:after="180"/>
      <w:jc w:val="left"/>
    </w:pPr>
    <w:rPr>
      <w:rFonts w:ascii="Times New Roman" w:eastAsia="DengXian" w:hAnsi="Times New Roman" w:cs="Times New Roman"/>
      <w:kern w:val="0"/>
      <w:sz w:val="20"/>
      <w:szCs w:val="20"/>
      <w:lang w:val="en-GB" w:eastAsia="en-US"/>
    </w:rPr>
  </w:style>
  <w:style w:type="character" w:customStyle="1" w:styleId="ZGSM">
    <w:name w:val="ZGSM"/>
    <w:qFormat/>
    <w:rsid w:val="005D073D"/>
  </w:style>
  <w:style w:type="paragraph" w:customStyle="1" w:styleId="ZD">
    <w:name w:val="ZD"/>
    <w:uiPriority w:val="99"/>
    <w:qFormat/>
    <w:rsid w:val="005D073D"/>
    <w:pPr>
      <w:framePr w:wrap="notBeside" w:vAnchor="page" w:hAnchor="margin" w:y="15764"/>
      <w:widowControl w:val="0"/>
    </w:pPr>
    <w:rPr>
      <w:rFonts w:ascii="Arial" w:eastAsia="DengXian" w:hAnsi="Arial" w:cs="Times New Roman"/>
      <w:kern w:val="0"/>
      <w:sz w:val="32"/>
      <w:szCs w:val="20"/>
      <w:lang w:val="en-GB" w:eastAsia="en-US"/>
    </w:rPr>
  </w:style>
  <w:style w:type="paragraph" w:customStyle="1" w:styleId="TT">
    <w:name w:val="TT"/>
    <w:basedOn w:val="1"/>
    <w:next w:val="a3"/>
    <w:uiPriority w:val="99"/>
    <w:qFormat/>
    <w:rsid w:val="005D073D"/>
    <w:pPr>
      <w:widowControl/>
      <w:pBdr>
        <w:top w:val="single" w:sz="12" w:space="3" w:color="auto"/>
      </w:pBdr>
      <w:spacing w:before="240" w:after="180" w:line="240" w:lineRule="auto"/>
      <w:ind w:left="1134" w:hanging="1134"/>
      <w:jc w:val="left"/>
      <w:outlineLvl w:val="9"/>
    </w:pPr>
    <w:rPr>
      <w:rFonts w:ascii="Arial" w:eastAsia="DengXian" w:hAnsi="Arial" w:cs="Times New Roman"/>
      <w:b w:val="0"/>
      <w:bCs w:val="0"/>
      <w:kern w:val="0"/>
      <w:sz w:val="36"/>
      <w:szCs w:val="20"/>
      <w:lang w:val="en-GB" w:eastAsia="en-US"/>
    </w:rPr>
  </w:style>
  <w:style w:type="paragraph" w:customStyle="1" w:styleId="NF">
    <w:name w:val="NF"/>
    <w:basedOn w:val="NO"/>
    <w:uiPriority w:val="99"/>
    <w:qFormat/>
    <w:rsid w:val="005D073D"/>
    <w:pPr>
      <w:keepNext/>
      <w:spacing w:after="0"/>
    </w:pPr>
    <w:rPr>
      <w:rFonts w:ascii="Arial" w:hAnsi="Arial"/>
      <w:sz w:val="18"/>
    </w:rPr>
  </w:style>
  <w:style w:type="paragraph" w:customStyle="1" w:styleId="NO">
    <w:name w:val="NO"/>
    <w:basedOn w:val="a3"/>
    <w:uiPriority w:val="99"/>
    <w:qFormat/>
    <w:rsid w:val="005D073D"/>
    <w:pPr>
      <w:keepLines/>
      <w:widowControl/>
      <w:spacing w:after="180"/>
      <w:ind w:left="1135" w:hanging="851"/>
      <w:jc w:val="left"/>
    </w:pPr>
    <w:rPr>
      <w:rFonts w:ascii="Times New Roman" w:eastAsia="DengXian" w:hAnsi="Times New Roman" w:cs="Times New Roman"/>
      <w:kern w:val="0"/>
      <w:sz w:val="20"/>
      <w:szCs w:val="20"/>
      <w:lang w:val="en-GB" w:eastAsia="en-US"/>
    </w:rPr>
  </w:style>
  <w:style w:type="paragraph" w:customStyle="1" w:styleId="PL">
    <w:name w:val="PL"/>
    <w:link w:val="PLChar"/>
    <w:qFormat/>
    <w:rsid w:val="005D0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kern w:val="0"/>
      <w:sz w:val="16"/>
      <w:szCs w:val="20"/>
      <w:lang w:val="en-GB" w:eastAsia="en-US"/>
    </w:rPr>
  </w:style>
  <w:style w:type="paragraph" w:customStyle="1" w:styleId="TAR">
    <w:name w:val="TAR"/>
    <w:basedOn w:val="TAL"/>
    <w:qFormat/>
    <w:rsid w:val="005D073D"/>
    <w:pPr>
      <w:jc w:val="right"/>
    </w:pPr>
  </w:style>
  <w:style w:type="paragraph" w:customStyle="1" w:styleId="TAL">
    <w:name w:val="TAL"/>
    <w:basedOn w:val="a3"/>
    <w:link w:val="TALChar"/>
    <w:qFormat/>
    <w:rsid w:val="005D073D"/>
    <w:pPr>
      <w:keepNext/>
      <w:keepLines/>
      <w:widowControl/>
      <w:jc w:val="left"/>
    </w:pPr>
    <w:rPr>
      <w:rFonts w:ascii="Arial" w:eastAsia="DengXian" w:hAnsi="Arial" w:cs="Times New Roman"/>
      <w:kern w:val="0"/>
      <w:sz w:val="18"/>
      <w:szCs w:val="20"/>
      <w:lang w:val="en-GB" w:eastAsia="en-US"/>
    </w:rPr>
  </w:style>
  <w:style w:type="paragraph" w:customStyle="1" w:styleId="TAH">
    <w:name w:val="TAH"/>
    <w:basedOn w:val="TAC"/>
    <w:link w:val="TAHCar"/>
    <w:qFormat/>
    <w:rsid w:val="005D073D"/>
    <w:rPr>
      <w:b/>
    </w:rPr>
  </w:style>
  <w:style w:type="paragraph" w:customStyle="1" w:styleId="TAC">
    <w:name w:val="TAC"/>
    <w:basedOn w:val="TAL"/>
    <w:link w:val="TACChar"/>
    <w:qFormat/>
    <w:rsid w:val="005D073D"/>
    <w:pPr>
      <w:jc w:val="center"/>
    </w:pPr>
  </w:style>
  <w:style w:type="paragraph" w:customStyle="1" w:styleId="LD">
    <w:name w:val="LD"/>
    <w:uiPriority w:val="99"/>
    <w:qFormat/>
    <w:rsid w:val="005D073D"/>
    <w:pPr>
      <w:keepNext/>
      <w:keepLines/>
      <w:spacing w:line="180" w:lineRule="exact"/>
    </w:pPr>
    <w:rPr>
      <w:rFonts w:ascii="Courier New" w:eastAsia="DengXian" w:hAnsi="Courier New" w:cs="Times New Roman"/>
      <w:kern w:val="0"/>
      <w:sz w:val="20"/>
      <w:szCs w:val="20"/>
      <w:lang w:val="en-GB" w:eastAsia="en-US"/>
    </w:rPr>
  </w:style>
  <w:style w:type="paragraph" w:customStyle="1" w:styleId="EX">
    <w:name w:val="EX"/>
    <w:basedOn w:val="a3"/>
    <w:uiPriority w:val="99"/>
    <w:qFormat/>
    <w:rsid w:val="005D073D"/>
    <w:pPr>
      <w:keepLines/>
      <w:widowControl/>
      <w:spacing w:after="180"/>
      <w:ind w:left="1702" w:hanging="1418"/>
      <w:jc w:val="left"/>
    </w:pPr>
    <w:rPr>
      <w:rFonts w:ascii="Times New Roman" w:eastAsia="DengXian" w:hAnsi="Times New Roman" w:cs="Times New Roman"/>
      <w:kern w:val="0"/>
      <w:sz w:val="20"/>
      <w:szCs w:val="20"/>
      <w:lang w:val="en-GB" w:eastAsia="en-US"/>
    </w:rPr>
  </w:style>
  <w:style w:type="paragraph" w:customStyle="1" w:styleId="FP">
    <w:name w:val="FP"/>
    <w:basedOn w:val="a3"/>
    <w:qFormat/>
    <w:rsid w:val="005D073D"/>
    <w:pPr>
      <w:widowControl/>
      <w:jc w:val="left"/>
    </w:pPr>
    <w:rPr>
      <w:rFonts w:ascii="Times New Roman" w:eastAsia="DengXian" w:hAnsi="Times New Roman" w:cs="Times New Roman"/>
      <w:kern w:val="0"/>
      <w:sz w:val="20"/>
      <w:szCs w:val="20"/>
      <w:lang w:val="en-GB" w:eastAsia="en-US"/>
    </w:rPr>
  </w:style>
  <w:style w:type="paragraph" w:customStyle="1" w:styleId="NW">
    <w:name w:val="NW"/>
    <w:basedOn w:val="NO"/>
    <w:uiPriority w:val="99"/>
    <w:qFormat/>
    <w:rsid w:val="005D073D"/>
    <w:pPr>
      <w:spacing w:after="0"/>
    </w:pPr>
  </w:style>
  <w:style w:type="paragraph" w:customStyle="1" w:styleId="EW">
    <w:name w:val="EW"/>
    <w:basedOn w:val="EX"/>
    <w:qFormat/>
    <w:rsid w:val="005D073D"/>
    <w:pPr>
      <w:spacing w:after="0"/>
    </w:pPr>
  </w:style>
  <w:style w:type="paragraph" w:customStyle="1" w:styleId="B1">
    <w:name w:val="B1"/>
    <w:basedOn w:val="a3"/>
    <w:link w:val="B1Zchn"/>
    <w:qFormat/>
    <w:rsid w:val="005D073D"/>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EditorsNote">
    <w:name w:val="Editor's Note"/>
    <w:aliases w:val="EN"/>
    <w:basedOn w:val="NO"/>
    <w:uiPriority w:val="99"/>
    <w:qFormat/>
    <w:rsid w:val="005D073D"/>
    <w:rPr>
      <w:color w:val="FF0000"/>
    </w:rPr>
  </w:style>
  <w:style w:type="paragraph" w:customStyle="1" w:styleId="TH">
    <w:name w:val="TH"/>
    <w:basedOn w:val="a3"/>
    <w:link w:val="THChar"/>
    <w:qFormat/>
    <w:rsid w:val="005D073D"/>
    <w:pPr>
      <w:keepNext/>
      <w:keepLines/>
      <w:widowControl/>
      <w:spacing w:before="60" w:after="180"/>
      <w:jc w:val="center"/>
    </w:pPr>
    <w:rPr>
      <w:rFonts w:ascii="Arial" w:eastAsia="DengXian" w:hAnsi="Arial" w:cs="Times New Roman"/>
      <w:b/>
      <w:kern w:val="0"/>
      <w:sz w:val="20"/>
      <w:szCs w:val="20"/>
      <w:lang w:val="en-GB" w:eastAsia="en-US"/>
    </w:rPr>
  </w:style>
  <w:style w:type="paragraph" w:customStyle="1" w:styleId="ZA">
    <w:name w:val="ZA"/>
    <w:uiPriority w:val="99"/>
    <w:qFormat/>
    <w:rsid w:val="005D073D"/>
    <w:pPr>
      <w:framePr w:w="10206" w:h="794" w:hRule="exact" w:wrap="notBeside" w:vAnchor="page" w:hAnchor="margin" w:y="1135"/>
      <w:widowControl w:val="0"/>
      <w:pBdr>
        <w:bottom w:val="single" w:sz="12" w:space="1" w:color="auto"/>
      </w:pBdr>
      <w:jc w:val="right"/>
    </w:pPr>
    <w:rPr>
      <w:rFonts w:ascii="Arial" w:eastAsia="DengXian" w:hAnsi="Arial" w:cs="Times New Roman"/>
      <w:kern w:val="0"/>
      <w:sz w:val="40"/>
      <w:szCs w:val="20"/>
      <w:lang w:val="en-GB" w:eastAsia="en-US"/>
    </w:rPr>
  </w:style>
  <w:style w:type="paragraph" w:customStyle="1" w:styleId="ZB">
    <w:name w:val="ZB"/>
    <w:uiPriority w:val="99"/>
    <w:qFormat/>
    <w:rsid w:val="005D073D"/>
    <w:pPr>
      <w:framePr w:w="10206" w:h="284" w:hRule="exact" w:wrap="notBeside" w:vAnchor="page" w:hAnchor="margin" w:y="1986"/>
      <w:widowControl w:val="0"/>
      <w:ind w:right="28"/>
      <w:jc w:val="right"/>
    </w:pPr>
    <w:rPr>
      <w:rFonts w:ascii="Arial" w:eastAsia="DengXian" w:hAnsi="Arial" w:cs="Times New Roman"/>
      <w:i/>
      <w:kern w:val="0"/>
      <w:sz w:val="20"/>
      <w:szCs w:val="20"/>
      <w:lang w:val="en-GB" w:eastAsia="en-US"/>
    </w:rPr>
  </w:style>
  <w:style w:type="paragraph" w:customStyle="1" w:styleId="ZT">
    <w:name w:val="ZT"/>
    <w:uiPriority w:val="99"/>
    <w:qFormat/>
    <w:rsid w:val="005D073D"/>
    <w:pPr>
      <w:framePr w:wrap="notBeside" w:hAnchor="margin" w:yAlign="center"/>
      <w:widowControl w:val="0"/>
      <w:spacing w:line="240" w:lineRule="atLeast"/>
      <w:jc w:val="right"/>
    </w:pPr>
    <w:rPr>
      <w:rFonts w:ascii="Arial" w:eastAsia="DengXian" w:hAnsi="Arial" w:cs="Times New Roman"/>
      <w:b/>
      <w:kern w:val="0"/>
      <w:sz w:val="34"/>
      <w:szCs w:val="20"/>
      <w:lang w:val="en-GB" w:eastAsia="en-US"/>
    </w:rPr>
  </w:style>
  <w:style w:type="paragraph" w:customStyle="1" w:styleId="ZU">
    <w:name w:val="ZU"/>
    <w:uiPriority w:val="99"/>
    <w:qFormat/>
    <w:rsid w:val="005D073D"/>
    <w:pPr>
      <w:framePr w:w="10206" w:wrap="notBeside" w:vAnchor="page" w:hAnchor="margin" w:y="6238"/>
      <w:widowControl w:val="0"/>
      <w:pBdr>
        <w:top w:val="single" w:sz="12" w:space="1" w:color="auto"/>
      </w:pBdr>
      <w:jc w:val="right"/>
    </w:pPr>
    <w:rPr>
      <w:rFonts w:ascii="Arial" w:eastAsia="DengXian" w:hAnsi="Arial" w:cs="Times New Roman"/>
      <w:kern w:val="0"/>
      <w:sz w:val="20"/>
      <w:szCs w:val="20"/>
      <w:lang w:val="en-GB" w:eastAsia="en-US"/>
    </w:rPr>
  </w:style>
  <w:style w:type="paragraph" w:customStyle="1" w:styleId="TAN">
    <w:name w:val="TAN"/>
    <w:basedOn w:val="TAL"/>
    <w:link w:val="TANChar"/>
    <w:qFormat/>
    <w:rsid w:val="005D073D"/>
    <w:pPr>
      <w:ind w:left="851" w:hanging="851"/>
    </w:pPr>
  </w:style>
  <w:style w:type="paragraph" w:customStyle="1" w:styleId="ZH">
    <w:name w:val="ZH"/>
    <w:uiPriority w:val="99"/>
    <w:qFormat/>
    <w:rsid w:val="005D073D"/>
    <w:pPr>
      <w:framePr w:wrap="notBeside" w:vAnchor="page" w:hAnchor="margin" w:xAlign="center" w:y="6805"/>
      <w:widowControl w:val="0"/>
    </w:pPr>
    <w:rPr>
      <w:rFonts w:ascii="Arial" w:eastAsia="DengXian" w:hAnsi="Arial" w:cs="Times New Roman"/>
      <w:kern w:val="0"/>
      <w:sz w:val="20"/>
      <w:szCs w:val="20"/>
      <w:lang w:val="en-GB" w:eastAsia="en-US"/>
    </w:rPr>
  </w:style>
  <w:style w:type="paragraph" w:customStyle="1" w:styleId="TF">
    <w:name w:val="TF"/>
    <w:aliases w:val="left"/>
    <w:basedOn w:val="TH"/>
    <w:link w:val="TFChar"/>
    <w:qFormat/>
    <w:rsid w:val="005D073D"/>
    <w:pPr>
      <w:keepNext w:val="0"/>
      <w:spacing w:before="0" w:after="240"/>
    </w:pPr>
  </w:style>
  <w:style w:type="paragraph" w:customStyle="1" w:styleId="ZG">
    <w:name w:val="ZG"/>
    <w:uiPriority w:val="99"/>
    <w:qFormat/>
    <w:rsid w:val="005D073D"/>
    <w:pPr>
      <w:framePr w:wrap="notBeside" w:vAnchor="page" w:hAnchor="margin" w:xAlign="right" w:y="6805"/>
      <w:widowControl w:val="0"/>
      <w:jc w:val="right"/>
    </w:pPr>
    <w:rPr>
      <w:rFonts w:ascii="Arial" w:eastAsia="DengXian" w:hAnsi="Arial" w:cs="Times New Roman"/>
      <w:kern w:val="0"/>
      <w:sz w:val="20"/>
      <w:szCs w:val="20"/>
      <w:lang w:val="en-GB" w:eastAsia="en-US"/>
    </w:rPr>
  </w:style>
  <w:style w:type="paragraph" w:customStyle="1" w:styleId="B2">
    <w:name w:val="B2"/>
    <w:basedOn w:val="a3"/>
    <w:link w:val="B2Char"/>
    <w:qFormat/>
    <w:rsid w:val="005D073D"/>
    <w:pPr>
      <w:widowControl/>
      <w:spacing w:after="180"/>
      <w:ind w:left="851" w:hanging="284"/>
      <w:jc w:val="left"/>
    </w:pPr>
    <w:rPr>
      <w:rFonts w:ascii="Times New Roman" w:eastAsia="DengXian" w:hAnsi="Times New Roman" w:cs="Times New Roman"/>
      <w:kern w:val="0"/>
      <w:sz w:val="20"/>
      <w:szCs w:val="20"/>
      <w:lang w:val="en-GB" w:eastAsia="en-US"/>
    </w:rPr>
  </w:style>
  <w:style w:type="paragraph" w:customStyle="1" w:styleId="B3">
    <w:name w:val="B3"/>
    <w:basedOn w:val="a3"/>
    <w:link w:val="B3Char"/>
    <w:uiPriority w:val="99"/>
    <w:qFormat/>
    <w:rsid w:val="005D073D"/>
    <w:pPr>
      <w:widowControl/>
      <w:spacing w:after="180"/>
      <w:ind w:left="1135" w:hanging="284"/>
      <w:jc w:val="left"/>
    </w:pPr>
    <w:rPr>
      <w:rFonts w:ascii="Times New Roman" w:eastAsia="DengXian" w:hAnsi="Times New Roman" w:cs="Times New Roman"/>
      <w:kern w:val="0"/>
      <w:sz w:val="20"/>
      <w:szCs w:val="20"/>
      <w:lang w:val="en-GB" w:eastAsia="en-US"/>
    </w:rPr>
  </w:style>
  <w:style w:type="paragraph" w:customStyle="1" w:styleId="B4">
    <w:name w:val="B4"/>
    <w:basedOn w:val="a3"/>
    <w:uiPriority w:val="99"/>
    <w:qFormat/>
    <w:rsid w:val="005D073D"/>
    <w:pPr>
      <w:widowControl/>
      <w:spacing w:after="180"/>
      <w:ind w:left="1418" w:hanging="284"/>
      <w:jc w:val="left"/>
    </w:pPr>
    <w:rPr>
      <w:rFonts w:ascii="Times New Roman" w:eastAsia="DengXian" w:hAnsi="Times New Roman" w:cs="Times New Roman"/>
      <w:kern w:val="0"/>
      <w:sz w:val="20"/>
      <w:szCs w:val="20"/>
      <w:lang w:val="en-GB" w:eastAsia="en-US"/>
    </w:rPr>
  </w:style>
  <w:style w:type="paragraph" w:customStyle="1" w:styleId="B5">
    <w:name w:val="B5"/>
    <w:basedOn w:val="a3"/>
    <w:uiPriority w:val="99"/>
    <w:qFormat/>
    <w:rsid w:val="005D073D"/>
    <w:pPr>
      <w:widowControl/>
      <w:spacing w:after="180"/>
      <w:ind w:left="1702" w:hanging="284"/>
      <w:jc w:val="left"/>
    </w:pPr>
    <w:rPr>
      <w:rFonts w:ascii="Times New Roman" w:eastAsia="DengXian" w:hAnsi="Times New Roman" w:cs="Times New Roman"/>
      <w:kern w:val="0"/>
      <w:sz w:val="20"/>
      <w:szCs w:val="20"/>
      <w:lang w:val="en-GB" w:eastAsia="en-US"/>
    </w:rPr>
  </w:style>
  <w:style w:type="paragraph" w:customStyle="1" w:styleId="ZTD">
    <w:name w:val="ZTD"/>
    <w:basedOn w:val="ZB"/>
    <w:uiPriority w:val="99"/>
    <w:qFormat/>
    <w:rsid w:val="005D073D"/>
    <w:pPr>
      <w:framePr w:hRule="auto" w:wrap="notBeside" w:y="852"/>
    </w:pPr>
    <w:rPr>
      <w:i w:val="0"/>
      <w:sz w:val="40"/>
    </w:rPr>
  </w:style>
  <w:style w:type="paragraph" w:customStyle="1" w:styleId="ZV">
    <w:name w:val="ZV"/>
    <w:basedOn w:val="ZU"/>
    <w:uiPriority w:val="99"/>
    <w:qFormat/>
    <w:rsid w:val="005D073D"/>
    <w:pPr>
      <w:framePr w:wrap="notBeside" w:y="16161"/>
    </w:pPr>
  </w:style>
  <w:style w:type="paragraph" w:customStyle="1" w:styleId="TAJ">
    <w:name w:val="TAJ"/>
    <w:basedOn w:val="TH"/>
    <w:qFormat/>
    <w:rsid w:val="005D073D"/>
  </w:style>
  <w:style w:type="paragraph" w:customStyle="1" w:styleId="Guidance">
    <w:name w:val="Guidance"/>
    <w:basedOn w:val="a3"/>
    <w:qFormat/>
    <w:rsid w:val="005D073D"/>
    <w:pPr>
      <w:widowControl/>
      <w:spacing w:after="180"/>
      <w:jc w:val="left"/>
    </w:pPr>
    <w:rPr>
      <w:rFonts w:ascii="Times New Roman" w:eastAsia="DengXian" w:hAnsi="Times New Roman" w:cs="Times New Roman"/>
      <w:i/>
      <w:color w:val="0000FF"/>
      <w:kern w:val="0"/>
      <w:sz w:val="20"/>
      <w:szCs w:val="20"/>
      <w:lang w:val="en-GB" w:eastAsia="en-US"/>
    </w:rPr>
  </w:style>
  <w:style w:type="character" w:customStyle="1" w:styleId="UnresolvedMention1">
    <w:name w:val="Unresolved Mention1"/>
    <w:uiPriority w:val="99"/>
    <w:semiHidden/>
    <w:unhideWhenUsed/>
    <w:qFormat/>
    <w:rsid w:val="005D073D"/>
    <w:rPr>
      <w:color w:val="605E5C"/>
      <w:shd w:val="clear" w:color="auto" w:fill="E1DFDD"/>
    </w:rPr>
  </w:style>
  <w:style w:type="character" w:customStyle="1" w:styleId="B1Zchn">
    <w:name w:val="B1 Zchn"/>
    <w:link w:val="B1"/>
    <w:qFormat/>
    <w:rsid w:val="005D073D"/>
    <w:rPr>
      <w:rFonts w:ascii="Times New Roman" w:eastAsia="DengXian" w:hAnsi="Times New Roman" w:cs="Times New Roman"/>
      <w:kern w:val="0"/>
      <w:sz w:val="20"/>
      <w:szCs w:val="20"/>
      <w:lang w:val="en-GB" w:eastAsia="en-US"/>
    </w:rPr>
  </w:style>
  <w:style w:type="paragraph" w:customStyle="1" w:styleId="Bibliography1">
    <w:name w:val="Bibliography1"/>
    <w:basedOn w:val="a3"/>
    <w:next w:val="a3"/>
    <w:uiPriority w:val="37"/>
    <w:semiHidden/>
    <w:unhideWhenUsed/>
    <w:qFormat/>
    <w:rsid w:val="005D073D"/>
    <w:pPr>
      <w:widowControl/>
      <w:spacing w:after="180"/>
      <w:jc w:val="left"/>
    </w:pPr>
    <w:rPr>
      <w:rFonts w:ascii="Times New Roman" w:eastAsia="DengXian" w:hAnsi="Times New Roman" w:cs="Times New Roman"/>
      <w:kern w:val="0"/>
      <w:sz w:val="20"/>
      <w:szCs w:val="20"/>
      <w:lang w:val="en-GB" w:eastAsia="en-US"/>
    </w:rPr>
  </w:style>
  <w:style w:type="paragraph" w:styleId="afff1">
    <w:name w:val="Intense Quote"/>
    <w:basedOn w:val="a3"/>
    <w:next w:val="a3"/>
    <w:link w:val="Charf7"/>
    <w:uiPriority w:val="30"/>
    <w:qFormat/>
    <w:rsid w:val="005D073D"/>
    <w:pPr>
      <w:widowControl/>
      <w:pBdr>
        <w:top w:val="single" w:sz="4" w:space="10" w:color="4472C4"/>
        <w:bottom w:val="single" w:sz="4" w:space="10" w:color="4472C4"/>
      </w:pBdr>
      <w:spacing w:before="360" w:after="360"/>
      <w:ind w:left="864" w:right="864"/>
      <w:jc w:val="center"/>
    </w:pPr>
    <w:rPr>
      <w:rFonts w:ascii="Times New Roman" w:eastAsia="DengXian" w:hAnsi="Times New Roman" w:cs="Times New Roman"/>
      <w:i/>
      <w:iCs/>
      <w:color w:val="4472C4"/>
      <w:kern w:val="0"/>
      <w:sz w:val="20"/>
      <w:szCs w:val="20"/>
      <w:lang w:val="en-GB" w:eastAsia="en-US"/>
    </w:rPr>
  </w:style>
  <w:style w:type="character" w:customStyle="1" w:styleId="Charf7">
    <w:name w:val="강한 인용 Char"/>
    <w:basedOn w:val="a4"/>
    <w:link w:val="afff1"/>
    <w:uiPriority w:val="30"/>
    <w:qFormat/>
    <w:rsid w:val="005D073D"/>
    <w:rPr>
      <w:rFonts w:ascii="Times New Roman" w:eastAsia="DengXian" w:hAnsi="Times New Roman" w:cs="Times New Roman"/>
      <w:i/>
      <w:iCs/>
      <w:color w:val="4472C4"/>
      <w:kern w:val="0"/>
      <w:sz w:val="20"/>
      <w:szCs w:val="20"/>
      <w:lang w:val="en-GB" w:eastAsia="en-US"/>
    </w:rPr>
  </w:style>
  <w:style w:type="paragraph" w:styleId="afff2">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
    <w:basedOn w:val="a3"/>
    <w:link w:val="Char10"/>
    <w:uiPriority w:val="34"/>
    <w:qFormat/>
    <w:rsid w:val="005D073D"/>
    <w:pPr>
      <w:widowControl/>
      <w:spacing w:after="180"/>
      <w:ind w:left="720"/>
      <w:jc w:val="left"/>
    </w:pPr>
    <w:rPr>
      <w:rFonts w:ascii="Times New Roman" w:eastAsia="DengXian" w:hAnsi="Times New Roman" w:cs="Times New Roman"/>
      <w:kern w:val="0"/>
      <w:sz w:val="20"/>
      <w:szCs w:val="20"/>
      <w:lang w:val="en-GB" w:eastAsia="en-US"/>
    </w:rPr>
  </w:style>
  <w:style w:type="paragraph" w:styleId="afff3">
    <w:name w:val="No Spacing"/>
    <w:uiPriority w:val="1"/>
    <w:qFormat/>
    <w:rsid w:val="005D073D"/>
    <w:rPr>
      <w:rFonts w:ascii="Times New Roman" w:eastAsia="DengXian" w:hAnsi="Times New Roman" w:cs="Times New Roman"/>
      <w:kern w:val="0"/>
      <w:sz w:val="20"/>
      <w:szCs w:val="20"/>
      <w:lang w:val="en-GB" w:eastAsia="en-US"/>
    </w:rPr>
  </w:style>
  <w:style w:type="paragraph" w:styleId="afff4">
    <w:name w:val="Quote"/>
    <w:basedOn w:val="a3"/>
    <w:next w:val="a3"/>
    <w:link w:val="Charf8"/>
    <w:uiPriority w:val="29"/>
    <w:qFormat/>
    <w:rsid w:val="005D073D"/>
    <w:pPr>
      <w:widowControl/>
      <w:spacing w:before="200" w:after="160"/>
      <w:ind w:left="864" w:right="864"/>
      <w:jc w:val="center"/>
    </w:pPr>
    <w:rPr>
      <w:rFonts w:ascii="Times New Roman" w:eastAsia="DengXian" w:hAnsi="Times New Roman" w:cs="Times New Roman"/>
      <w:i/>
      <w:iCs/>
      <w:color w:val="404040"/>
      <w:kern w:val="0"/>
      <w:sz w:val="20"/>
      <w:szCs w:val="20"/>
      <w:lang w:val="en-GB" w:eastAsia="en-US"/>
    </w:rPr>
  </w:style>
  <w:style w:type="character" w:customStyle="1" w:styleId="Charf8">
    <w:name w:val="인용 Char"/>
    <w:basedOn w:val="a4"/>
    <w:link w:val="afff4"/>
    <w:uiPriority w:val="29"/>
    <w:qFormat/>
    <w:rsid w:val="005D073D"/>
    <w:rPr>
      <w:rFonts w:ascii="Times New Roman" w:eastAsia="DengXian" w:hAnsi="Times New Roman" w:cs="Times New Roman"/>
      <w:i/>
      <w:iCs/>
      <w:color w:val="404040"/>
      <w:kern w:val="0"/>
      <w:sz w:val="20"/>
      <w:szCs w:val="20"/>
      <w:lang w:val="en-GB" w:eastAsia="en-US"/>
    </w:rPr>
  </w:style>
  <w:style w:type="paragraph" w:customStyle="1" w:styleId="TOCHeading1">
    <w:name w:val="TOC Heading1"/>
    <w:basedOn w:val="1"/>
    <w:next w:val="a3"/>
    <w:uiPriority w:val="39"/>
    <w:unhideWhenUsed/>
    <w:qFormat/>
    <w:rsid w:val="005D073D"/>
    <w:pPr>
      <w:keepLines w:val="0"/>
      <w:widowControl/>
      <w:spacing w:before="240" w:after="60" w:line="240" w:lineRule="auto"/>
      <w:jc w:val="left"/>
      <w:outlineLvl w:val="9"/>
    </w:pPr>
    <w:rPr>
      <w:rFonts w:ascii="Calibri Light" w:eastAsia="DengXian Light" w:hAnsi="Calibri Light" w:cs="Times New Roman"/>
      <w:kern w:val="32"/>
      <w:sz w:val="32"/>
      <w:szCs w:val="32"/>
      <w:lang w:val="en-GB" w:eastAsia="en-US"/>
    </w:rPr>
  </w:style>
  <w:style w:type="paragraph" w:customStyle="1" w:styleId="Revision1">
    <w:name w:val="Revision1"/>
    <w:hidden/>
    <w:uiPriority w:val="99"/>
    <w:semiHidden/>
    <w:qFormat/>
    <w:rsid w:val="005D073D"/>
    <w:rPr>
      <w:rFonts w:ascii="Times New Roman" w:eastAsia="DengXian" w:hAnsi="Times New Roman" w:cs="Times New Roman"/>
      <w:kern w:val="0"/>
      <w:sz w:val="20"/>
      <w:szCs w:val="20"/>
      <w:lang w:val="en-GB" w:eastAsia="en-US"/>
    </w:rPr>
  </w:style>
  <w:style w:type="character" w:customStyle="1" w:styleId="B3Char">
    <w:name w:val="B3 Char"/>
    <w:link w:val="B3"/>
    <w:uiPriority w:val="99"/>
    <w:qFormat/>
    <w:rsid w:val="005D073D"/>
    <w:rPr>
      <w:rFonts w:ascii="Times New Roman" w:eastAsia="DengXian" w:hAnsi="Times New Roman" w:cs="Times New Roman"/>
      <w:kern w:val="0"/>
      <w:sz w:val="20"/>
      <w:szCs w:val="20"/>
      <w:lang w:val="en-GB" w:eastAsia="en-US"/>
    </w:rPr>
  </w:style>
  <w:style w:type="character" w:customStyle="1" w:styleId="B2Char">
    <w:name w:val="B2 Char"/>
    <w:link w:val="B2"/>
    <w:qFormat/>
    <w:rsid w:val="005D073D"/>
    <w:rPr>
      <w:rFonts w:ascii="Times New Roman" w:eastAsia="DengXian" w:hAnsi="Times New Roman" w:cs="Times New Roman"/>
      <w:kern w:val="0"/>
      <w:sz w:val="20"/>
      <w:szCs w:val="20"/>
      <w:lang w:val="en-GB" w:eastAsia="en-US"/>
    </w:rPr>
  </w:style>
  <w:style w:type="character" w:customStyle="1" w:styleId="Char10">
    <w:name w:val="목록 단락 Char1"/>
    <w:aliases w:val="- Bullets Char1,リスト段落 Char1,?? ?? Char1,????? Char1,???? Char1,Lista1 Char1,列出段落1 Char1,中等深浅网格 1 - 着色 21 Char1,¥¡¡¡¡ì¬º¥¹¥È¶ÎÂä Char1,ÁÐ³ö¶ÎÂä Char1,¥ê¥¹¥È¶ÎÂä Char1,列表段落1 Char1,—ño’i—Ž Char1,1st level - Bullet List Paragraph Char1"/>
    <w:link w:val="afff2"/>
    <w:uiPriority w:val="34"/>
    <w:qFormat/>
    <w:locked/>
    <w:rsid w:val="005D073D"/>
    <w:rPr>
      <w:rFonts w:ascii="Times New Roman" w:eastAsia="DengXian" w:hAnsi="Times New Roman" w:cs="Times New Roman"/>
      <w:kern w:val="0"/>
      <w:sz w:val="20"/>
      <w:szCs w:val="20"/>
      <w:lang w:val="en-GB" w:eastAsia="en-US"/>
    </w:rPr>
  </w:style>
  <w:style w:type="character" w:customStyle="1" w:styleId="THChar">
    <w:name w:val="TH Char"/>
    <w:link w:val="TH"/>
    <w:qFormat/>
    <w:locked/>
    <w:rsid w:val="005D073D"/>
    <w:rPr>
      <w:rFonts w:ascii="Arial" w:eastAsia="DengXian" w:hAnsi="Arial" w:cs="Times New Roman"/>
      <w:b/>
      <w:kern w:val="0"/>
      <w:sz w:val="20"/>
      <w:szCs w:val="20"/>
      <w:lang w:val="en-GB" w:eastAsia="en-US"/>
    </w:rPr>
  </w:style>
  <w:style w:type="character" w:customStyle="1" w:styleId="Char5">
    <w:name w:val="캡션 Char"/>
    <w:aliases w:val="cap Char3,cap Char Char,Caption Char Char1,Caption Char1 Char Char1,cap Char Char1 Char1,Caption Char Char1 Char Char1,cap Char2 Char,cap Char2 Char Char Char Char,cap1 Char,cap2 Char,cap11 Char,cap Char Char Char Char Char Char1,cap3 Char"/>
    <w:link w:val="af1"/>
    <w:qFormat/>
    <w:locked/>
    <w:rsid w:val="005D073D"/>
    <w:rPr>
      <w:rFonts w:ascii="Times New Roman" w:eastAsia="DengXian" w:hAnsi="Times New Roman" w:cs="Times New Roman"/>
      <w:b/>
      <w:bCs/>
      <w:kern w:val="0"/>
      <w:sz w:val="20"/>
      <w:szCs w:val="20"/>
      <w:lang w:val="en-GB" w:eastAsia="en-US"/>
    </w:rPr>
  </w:style>
  <w:style w:type="character" w:customStyle="1" w:styleId="TALChar">
    <w:name w:val="TAL Char"/>
    <w:link w:val="TAL"/>
    <w:qFormat/>
    <w:locked/>
    <w:rsid w:val="005D073D"/>
    <w:rPr>
      <w:rFonts w:ascii="Arial" w:eastAsia="DengXian" w:hAnsi="Arial" w:cs="Times New Roman"/>
      <w:kern w:val="0"/>
      <w:sz w:val="18"/>
      <w:szCs w:val="20"/>
      <w:lang w:val="en-GB" w:eastAsia="en-US"/>
    </w:rPr>
  </w:style>
  <w:style w:type="character" w:customStyle="1" w:styleId="TAHCar">
    <w:name w:val="TAH Car"/>
    <w:link w:val="TAH"/>
    <w:qFormat/>
    <w:rsid w:val="005D073D"/>
    <w:rPr>
      <w:rFonts w:ascii="Arial" w:eastAsia="DengXian" w:hAnsi="Arial" w:cs="Times New Roman"/>
      <w:b/>
      <w:kern w:val="0"/>
      <w:sz w:val="18"/>
      <w:szCs w:val="20"/>
      <w:lang w:val="en-GB" w:eastAsia="en-US"/>
    </w:rPr>
  </w:style>
  <w:style w:type="character" w:customStyle="1" w:styleId="5Char">
    <w:name w:val="제목 5 Char"/>
    <w:aliases w:val="h5 Char,Heading5 Char"/>
    <w:link w:val="51"/>
    <w:qFormat/>
    <w:locked/>
    <w:rsid w:val="005D073D"/>
    <w:rPr>
      <w:rFonts w:ascii="Arial" w:eastAsia="DengXian" w:hAnsi="Arial" w:cs="Times New Roman"/>
      <w:kern w:val="0"/>
      <w:sz w:val="22"/>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5D073D"/>
    <w:rPr>
      <w:rFonts w:ascii="Times New Roman" w:hAnsi="Times New Roman" w:cs="Times New Roman"/>
      <w:sz w:val="20"/>
      <w:szCs w:val="20"/>
      <w:lang w:val="en-GB" w:eastAsia="ja-JP"/>
    </w:rPr>
  </w:style>
  <w:style w:type="paragraph" w:customStyle="1" w:styleId="TdocHeader2">
    <w:name w:val="Tdoc_Header_2"/>
    <w:basedOn w:val="a3"/>
    <w:uiPriority w:val="99"/>
    <w:qFormat/>
    <w:rsid w:val="005D073D"/>
    <w:pPr>
      <w:tabs>
        <w:tab w:val="left" w:pos="1701"/>
        <w:tab w:val="right" w:pos="9072"/>
        <w:tab w:val="right" w:pos="10206"/>
      </w:tabs>
      <w:spacing w:before="120" w:after="180"/>
    </w:pPr>
    <w:rPr>
      <w:rFonts w:ascii="Arial" w:eastAsia="SimSun" w:hAnsi="Arial" w:cs="Times New Roman"/>
      <w:b/>
      <w:kern w:val="0"/>
      <w:sz w:val="18"/>
      <w:szCs w:val="20"/>
      <w:lang w:val="en-GB" w:eastAsia="ja-JP"/>
    </w:rPr>
  </w:style>
  <w:style w:type="paragraph" w:customStyle="1" w:styleId="Figure">
    <w:name w:val="Figure"/>
    <w:basedOn w:val="a3"/>
    <w:uiPriority w:val="99"/>
    <w:qFormat/>
    <w:rsid w:val="005D073D"/>
    <w:pPr>
      <w:widowControl/>
      <w:spacing w:before="240" w:after="240"/>
      <w:jc w:val="center"/>
    </w:pPr>
    <w:rPr>
      <w:rFonts w:ascii="Times New Roman" w:eastAsia="SimSun" w:hAnsi="Times New Roman" w:cs="Times New Roman"/>
      <w:i/>
      <w:iCs/>
      <w:kern w:val="0"/>
      <w:sz w:val="24"/>
      <w:szCs w:val="20"/>
      <w:lang w:val="fr-FR" w:eastAsia="ja-JP"/>
    </w:rPr>
  </w:style>
  <w:style w:type="paragraph" w:customStyle="1" w:styleId="BodyTextIndent21">
    <w:name w:val="Body Text Indent 21"/>
    <w:basedOn w:val="a3"/>
    <w:uiPriority w:val="99"/>
    <w:qFormat/>
    <w:rsid w:val="005D073D"/>
    <w:pPr>
      <w:widowControl/>
      <w:spacing w:before="120" w:after="180"/>
      <w:ind w:firstLine="202"/>
    </w:pPr>
    <w:rPr>
      <w:rFonts w:ascii="Times New Roman" w:eastAsia="SimSun" w:hAnsi="Times New Roman" w:cs="Times New Roman"/>
      <w:kern w:val="0"/>
      <w:sz w:val="22"/>
      <w:szCs w:val="20"/>
      <w:lang w:val="en-GB" w:eastAsia="ja-JP"/>
    </w:rPr>
  </w:style>
  <w:style w:type="character" w:customStyle="1" w:styleId="13">
    <w:name w:val="批注文字 字符1"/>
    <w:qFormat/>
    <w:locked/>
    <w:rsid w:val="005D073D"/>
    <w:rPr>
      <w:rFonts w:ascii="Times New Roman" w:hAnsi="Times New Roman" w:cs="Times New Roman"/>
      <w:sz w:val="20"/>
      <w:szCs w:val="20"/>
      <w:lang w:val="en-GB" w:eastAsia="ja-JP"/>
    </w:rPr>
  </w:style>
  <w:style w:type="paragraph" w:customStyle="1" w:styleId="INDENT2">
    <w:name w:val="INDENT2"/>
    <w:basedOn w:val="a3"/>
    <w:uiPriority w:val="99"/>
    <w:qFormat/>
    <w:rsid w:val="005D073D"/>
    <w:pPr>
      <w:widowControl/>
      <w:spacing w:before="120" w:after="180"/>
      <w:ind w:left="1135" w:hanging="284"/>
      <w:jc w:val="left"/>
    </w:pPr>
    <w:rPr>
      <w:rFonts w:ascii="Times New Roman" w:eastAsia="SimSun" w:hAnsi="Times New Roman" w:cs="Times New Roman"/>
      <w:kern w:val="0"/>
      <w:sz w:val="20"/>
      <w:szCs w:val="20"/>
      <w:lang w:val="en-GB" w:eastAsia="en-US"/>
    </w:rPr>
  </w:style>
  <w:style w:type="paragraph" w:customStyle="1" w:styleId="11BodyText">
    <w:name w:val="11 BodyText"/>
    <w:aliases w:val="Block_Text,np,b,11,BodyText"/>
    <w:basedOn w:val="a3"/>
    <w:link w:val="11BodyTextChar"/>
    <w:uiPriority w:val="99"/>
    <w:qFormat/>
    <w:rsid w:val="005D073D"/>
    <w:pPr>
      <w:widowControl/>
      <w:spacing w:before="120" w:after="220"/>
      <w:ind w:left="1298"/>
      <w:jc w:val="left"/>
    </w:pPr>
    <w:rPr>
      <w:rFonts w:ascii="CG Times (WN)" w:eastAsia="SimSun" w:hAnsi="CG Times (WN)" w:cs="Times New Roman"/>
      <w:kern w:val="0"/>
      <w:sz w:val="22"/>
      <w:szCs w:val="20"/>
      <w:lang w:val="en-GB" w:eastAsia="en-US"/>
    </w:rPr>
  </w:style>
  <w:style w:type="paragraph" w:customStyle="1" w:styleId="clean">
    <w:name w:val="clean"/>
    <w:uiPriority w:val="99"/>
    <w:semiHidden/>
    <w:qFormat/>
    <w:rsid w:val="005D073D"/>
    <w:pPr>
      <w:keepNext/>
      <w:numPr>
        <w:numId w:val="11"/>
      </w:numPr>
      <w:autoSpaceDE w:val="0"/>
      <w:autoSpaceDN w:val="0"/>
      <w:adjustRightInd w:val="0"/>
      <w:spacing w:before="60" w:after="60"/>
      <w:jc w:val="both"/>
    </w:pPr>
    <w:rPr>
      <w:rFonts w:ascii="Arial" w:eastAsia="SimSun" w:hAnsi="Arial" w:cs="Arial"/>
      <w:color w:val="0000FF"/>
      <w:sz w:val="20"/>
      <w:szCs w:val="20"/>
    </w:rPr>
  </w:style>
  <w:style w:type="character" w:customStyle="1" w:styleId="11BodyTextChar">
    <w:name w:val="11 BodyText Char"/>
    <w:aliases w:val="Block_Text Char,np Char,b Char"/>
    <w:link w:val="11BodyText"/>
    <w:uiPriority w:val="99"/>
    <w:qFormat/>
    <w:locked/>
    <w:rsid w:val="005D073D"/>
    <w:rPr>
      <w:rFonts w:ascii="CG Times (WN)" w:eastAsia="SimSun" w:hAnsi="CG Times (WN)" w:cs="Times New Roman"/>
      <w:kern w:val="0"/>
      <w:sz w:val="22"/>
      <w:szCs w:val="20"/>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5D073D"/>
    <w:rPr>
      <w:rFonts w:cs="Times New Roman"/>
      <w:b/>
      <w:lang w:val="en-GB" w:eastAsia="en-US"/>
    </w:rPr>
  </w:style>
  <w:style w:type="paragraph" w:customStyle="1" w:styleId="MotorolaResponse1">
    <w:name w:val="Motorola Response1"/>
    <w:uiPriority w:val="99"/>
    <w:semiHidden/>
    <w:qFormat/>
    <w:rsid w:val="005D073D"/>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references0">
    <w:name w:val="references"/>
    <w:uiPriority w:val="99"/>
    <w:qFormat/>
    <w:rsid w:val="005D073D"/>
    <w:pPr>
      <w:numPr>
        <w:numId w:val="12"/>
      </w:numPr>
      <w:spacing w:before="120" w:after="50" w:line="180" w:lineRule="exact"/>
      <w:jc w:val="both"/>
    </w:pPr>
    <w:rPr>
      <w:rFonts w:ascii="Times New Roman" w:eastAsia="MS Mincho" w:hAnsi="Times New Roman" w:cs="Times New Roman"/>
      <w:kern w:val="0"/>
      <w:sz w:val="16"/>
      <w:szCs w:val="16"/>
      <w:lang w:eastAsia="en-US"/>
    </w:rPr>
  </w:style>
  <w:style w:type="paragraph" w:customStyle="1" w:styleId="CharCharCharCarCarCharCharCarCar">
    <w:name w:val="Char Char Char Car Car Char Char Car Car"/>
    <w:uiPriority w:val="99"/>
    <w:semiHidden/>
    <w:qFormat/>
    <w:rsid w:val="005D073D"/>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Char1">
    <w:name w:val="Char Char Char Char Char Char1"/>
    <w:uiPriority w:val="99"/>
    <w:qFormat/>
    <w:rsid w:val="005D073D"/>
    <w:pPr>
      <w:widowControl w:val="0"/>
      <w:spacing w:before="120" w:after="180" w:line="300" w:lineRule="auto"/>
      <w:ind w:left="1134" w:firstLineChars="200" w:firstLine="480"/>
      <w:jc w:val="both"/>
    </w:pPr>
    <w:rPr>
      <w:rFonts w:ascii="Times New Roman" w:eastAsia="SimSun" w:hAnsi="Times New Roman" w:cs="Times New Roman"/>
      <w:sz w:val="22"/>
      <w:lang w:val="en-GB"/>
    </w:rPr>
  </w:style>
  <w:style w:type="paragraph" w:customStyle="1" w:styleId="LGTdoc">
    <w:name w:val="LGTdoc_본문"/>
    <w:basedOn w:val="a3"/>
    <w:uiPriority w:val="99"/>
    <w:qFormat/>
    <w:rsid w:val="005D073D"/>
    <w:pPr>
      <w:snapToGrid w:val="0"/>
      <w:spacing w:before="120" w:afterLines="50" w:after="180" w:line="264" w:lineRule="auto"/>
    </w:pPr>
    <w:rPr>
      <w:rFonts w:ascii="Times New Roman" w:eastAsia="바탕" w:hAnsi="Times New Roman" w:cs="Times New Roman"/>
      <w:sz w:val="22"/>
      <w:szCs w:val="24"/>
      <w:lang w:val="en-GB" w:eastAsia="ko-KR"/>
    </w:rPr>
  </w:style>
  <w:style w:type="character" w:customStyle="1" w:styleId="TACChar">
    <w:name w:val="TAC Char"/>
    <w:link w:val="TAC"/>
    <w:qFormat/>
    <w:locked/>
    <w:rsid w:val="005D073D"/>
    <w:rPr>
      <w:rFonts w:ascii="Arial" w:eastAsia="DengXian" w:hAnsi="Arial" w:cs="Times New Roman"/>
      <w:kern w:val="0"/>
      <w:sz w:val="18"/>
      <w:szCs w:val="20"/>
      <w:lang w:val="en-GB" w:eastAsia="en-US"/>
    </w:rPr>
  </w:style>
  <w:style w:type="paragraph" w:customStyle="1" w:styleId="afff5">
    <w:name w:val="(文字) (文字)"/>
    <w:uiPriority w:val="99"/>
    <w:semiHidden/>
    <w:qFormat/>
    <w:rsid w:val="005D073D"/>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11">
    <w:name w:val="彩色底纹 - 强调文字颜色 11"/>
    <w:hidden/>
    <w:uiPriority w:val="99"/>
    <w:semiHidden/>
    <w:qFormat/>
    <w:rsid w:val="005D073D"/>
    <w:pPr>
      <w:spacing w:before="120" w:after="180"/>
      <w:ind w:left="1134" w:hanging="1134"/>
    </w:pPr>
    <w:rPr>
      <w:rFonts w:ascii="Times New Roman" w:eastAsia="SimSun" w:hAnsi="Times New Roman" w:cs="Times New Roman"/>
      <w:kern w:val="0"/>
      <w:sz w:val="20"/>
      <w:szCs w:val="20"/>
      <w:lang w:val="en-GB" w:eastAsia="ja-JP"/>
    </w:rPr>
  </w:style>
  <w:style w:type="paragraph" w:customStyle="1" w:styleId="-110">
    <w:name w:val="彩色列表 - 强调文字颜色 11"/>
    <w:basedOn w:val="a3"/>
    <w:uiPriority w:val="34"/>
    <w:qFormat/>
    <w:rsid w:val="005D073D"/>
    <w:pPr>
      <w:widowControl/>
      <w:spacing w:before="120" w:after="180"/>
      <w:ind w:left="720"/>
      <w:contextualSpacing/>
      <w:jc w:val="left"/>
    </w:pPr>
    <w:rPr>
      <w:rFonts w:ascii="Times New Roman" w:eastAsia="SimSun" w:hAnsi="Times New Roman" w:cs="Times New Roman"/>
      <w:kern w:val="0"/>
      <w:sz w:val="20"/>
      <w:szCs w:val="20"/>
      <w:lang w:val="en-GB" w:eastAsia="ja-JP"/>
    </w:rPr>
  </w:style>
  <w:style w:type="paragraph" w:customStyle="1" w:styleId="ListParagraph1">
    <w:name w:val="List Paragraph1"/>
    <w:basedOn w:val="a3"/>
    <w:uiPriority w:val="34"/>
    <w:qFormat/>
    <w:rsid w:val="005D073D"/>
    <w:pPr>
      <w:widowControl/>
      <w:spacing w:before="120" w:after="200" w:line="276" w:lineRule="auto"/>
      <w:ind w:firstLineChars="200" w:firstLine="420"/>
      <w:jc w:val="left"/>
    </w:pPr>
    <w:rPr>
      <w:rFonts w:ascii="Calibri" w:eastAsia="SimSun" w:hAnsi="Calibri" w:cs="Times New Roman"/>
      <w:kern w:val="0"/>
      <w:sz w:val="22"/>
      <w:lang w:eastAsia="en-US"/>
    </w:rPr>
  </w:style>
  <w:style w:type="paragraph" w:customStyle="1" w:styleId="1-21">
    <w:name w:val="中等深浅网格 1 - 强调文字颜色 21"/>
    <w:basedOn w:val="a3"/>
    <w:link w:val="1-2Char"/>
    <w:uiPriority w:val="34"/>
    <w:qFormat/>
    <w:rsid w:val="005D073D"/>
    <w:pPr>
      <w:widowControl/>
      <w:spacing w:before="120" w:after="180"/>
      <w:ind w:firstLineChars="200" w:firstLine="420"/>
      <w:jc w:val="left"/>
    </w:pPr>
    <w:rPr>
      <w:rFonts w:ascii="Times New Roman" w:eastAsia="SimSun" w:hAnsi="Times New Roman" w:cs="Times New Roman"/>
      <w:kern w:val="0"/>
      <w:sz w:val="20"/>
      <w:szCs w:val="20"/>
      <w:lang w:val="en-GB" w:eastAsia="ja-JP"/>
    </w:rPr>
  </w:style>
  <w:style w:type="character" w:customStyle="1" w:styleId="1-2Char">
    <w:name w:val="中等深浅网格 1 - 强调文字颜色 2 Char"/>
    <w:link w:val="1-21"/>
    <w:uiPriority w:val="34"/>
    <w:qFormat/>
    <w:rsid w:val="005D073D"/>
    <w:rPr>
      <w:rFonts w:ascii="Times New Roman" w:eastAsia="SimSun" w:hAnsi="Times New Roman" w:cs="Times New Roman"/>
      <w:kern w:val="0"/>
      <w:sz w:val="20"/>
      <w:szCs w:val="20"/>
      <w:lang w:val="en-GB" w:eastAsia="ja-JP"/>
    </w:rPr>
  </w:style>
  <w:style w:type="paragraph" w:customStyle="1" w:styleId="3GPPNormalText">
    <w:name w:val="3GPP Normal Text"/>
    <w:basedOn w:val="af7"/>
    <w:link w:val="3GPPNormalTextChar"/>
    <w:qFormat/>
    <w:rsid w:val="005D073D"/>
    <w:pPr>
      <w:spacing w:before="120"/>
      <w:ind w:left="720" w:hanging="720"/>
      <w:jc w:val="both"/>
    </w:pPr>
    <w:rPr>
      <w:rFonts w:eastAsia="MS Mincho"/>
      <w:sz w:val="22"/>
      <w:szCs w:val="24"/>
    </w:rPr>
  </w:style>
  <w:style w:type="character" w:customStyle="1" w:styleId="3GPPNormalTextChar">
    <w:name w:val="3GPP Normal Text Char"/>
    <w:link w:val="3GPPNormalText"/>
    <w:qFormat/>
    <w:rsid w:val="005D073D"/>
    <w:rPr>
      <w:rFonts w:ascii="Times New Roman" w:eastAsia="MS Mincho" w:hAnsi="Times New Roman" w:cs="Times New Roman"/>
      <w:kern w:val="0"/>
      <w:sz w:val="22"/>
      <w:szCs w:val="24"/>
      <w:lang w:val="en-GB" w:eastAsia="en-US"/>
    </w:rPr>
  </w:style>
  <w:style w:type="character" w:customStyle="1" w:styleId="Char1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5D073D"/>
    <w:rPr>
      <w:rFonts w:ascii="Times" w:hAnsi="Times"/>
      <w:szCs w:val="24"/>
      <w:lang w:val="en-GB"/>
    </w:rPr>
  </w:style>
  <w:style w:type="character" w:customStyle="1" w:styleId="PLChar">
    <w:name w:val="PL Char"/>
    <w:link w:val="PL"/>
    <w:qFormat/>
    <w:rsid w:val="005D073D"/>
    <w:rPr>
      <w:rFonts w:ascii="Courier New" w:eastAsia="DengXian" w:hAnsi="Courier New" w:cs="Times New Roman"/>
      <w:kern w:val="0"/>
      <w:sz w:val="16"/>
      <w:szCs w:val="20"/>
      <w:lang w:val="en-GB" w:eastAsia="en-US"/>
    </w:rPr>
  </w:style>
  <w:style w:type="paragraph" w:customStyle="1" w:styleId="References">
    <w:name w:val="References"/>
    <w:basedOn w:val="a3"/>
    <w:uiPriority w:val="99"/>
    <w:qFormat/>
    <w:rsid w:val="005D073D"/>
    <w:pPr>
      <w:widowControl/>
      <w:numPr>
        <w:numId w:val="13"/>
      </w:numPr>
      <w:snapToGrid w:val="0"/>
      <w:spacing w:before="120" w:after="60"/>
    </w:pPr>
    <w:rPr>
      <w:rFonts w:ascii="Times New Roman" w:eastAsia="SimSun" w:hAnsi="Times New Roman" w:cs="Times New Roman"/>
      <w:kern w:val="0"/>
      <w:sz w:val="20"/>
      <w:szCs w:val="16"/>
      <w:lang w:eastAsia="en-US"/>
    </w:rPr>
  </w:style>
  <w:style w:type="paragraph" w:customStyle="1" w:styleId="Doc-text2">
    <w:name w:val="Doc-text2"/>
    <w:basedOn w:val="a3"/>
    <w:link w:val="Doc-text2Char"/>
    <w:qFormat/>
    <w:rsid w:val="005D073D"/>
    <w:pPr>
      <w:widowControl/>
      <w:tabs>
        <w:tab w:val="left" w:pos="1622"/>
      </w:tabs>
      <w:spacing w:before="120"/>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5D073D"/>
    <w:rPr>
      <w:rFonts w:ascii="Arial" w:eastAsia="MS Mincho" w:hAnsi="Arial" w:cs="Times New Roman"/>
      <w:kern w:val="0"/>
      <w:sz w:val="20"/>
      <w:szCs w:val="24"/>
      <w:lang w:val="en-GB" w:eastAsia="en-GB"/>
    </w:rPr>
  </w:style>
  <w:style w:type="character" w:customStyle="1" w:styleId="fontstyle01">
    <w:name w:val="fontstyle01"/>
    <w:basedOn w:val="a4"/>
    <w:qFormat/>
    <w:rsid w:val="005D073D"/>
    <w:rPr>
      <w:rFonts w:ascii="Times New Roman" w:hAnsi="Times New Roman" w:cs="Times New Roman" w:hint="default"/>
      <w:i/>
      <w:iCs/>
      <w:color w:val="000000"/>
      <w:sz w:val="20"/>
      <w:szCs w:val="20"/>
    </w:rPr>
  </w:style>
  <w:style w:type="paragraph" w:customStyle="1" w:styleId="14">
    <w:name w:val="样式1"/>
    <w:basedOn w:val="31"/>
    <w:link w:val="1Char0"/>
    <w:uiPriority w:val="99"/>
    <w:qFormat/>
    <w:rsid w:val="005D073D"/>
    <w:pPr>
      <w:ind w:left="709" w:hanging="709"/>
    </w:pPr>
    <w:rPr>
      <w:rFonts w:ascii="Cambria" w:eastAsia="SimSun" w:hAnsi="Cambria"/>
      <w:b/>
      <w:bCs/>
      <w:sz w:val="26"/>
      <w:szCs w:val="26"/>
    </w:rPr>
  </w:style>
  <w:style w:type="character" w:customStyle="1" w:styleId="1Char0">
    <w:name w:val="样式1 Char"/>
    <w:basedOn w:val="3Char"/>
    <w:link w:val="14"/>
    <w:uiPriority w:val="99"/>
    <w:qFormat/>
    <w:rsid w:val="005D073D"/>
    <w:rPr>
      <w:rFonts w:ascii="Cambria" w:eastAsia="SimSun" w:hAnsi="Cambria" w:cs="Times New Roman"/>
      <w:b/>
      <w:bCs/>
      <w:kern w:val="0"/>
      <w:sz w:val="26"/>
      <w:szCs w:val="26"/>
      <w:lang w:val="en-GB" w:eastAsia="en-US"/>
    </w:rPr>
  </w:style>
  <w:style w:type="paragraph" w:customStyle="1" w:styleId="Agreement">
    <w:name w:val="Agreement"/>
    <w:basedOn w:val="a3"/>
    <w:next w:val="Doc-text2"/>
    <w:uiPriority w:val="99"/>
    <w:qFormat/>
    <w:rsid w:val="005D073D"/>
    <w:pPr>
      <w:widowControl/>
      <w:numPr>
        <w:numId w:val="14"/>
      </w:numPr>
      <w:tabs>
        <w:tab w:val="left" w:pos="1619"/>
      </w:tabs>
      <w:spacing w:before="60"/>
      <w:ind w:left="1619"/>
      <w:jc w:val="left"/>
    </w:pPr>
    <w:rPr>
      <w:rFonts w:ascii="Arial" w:eastAsia="MS Mincho" w:hAnsi="Arial" w:cs="Times New Roman"/>
      <w:b/>
      <w:kern w:val="0"/>
      <w:sz w:val="20"/>
      <w:szCs w:val="24"/>
      <w:lang w:val="en-GB" w:eastAsia="en-GB"/>
    </w:rPr>
  </w:style>
  <w:style w:type="character" w:customStyle="1" w:styleId="B1Char1">
    <w:name w:val="B1 Char1"/>
    <w:qFormat/>
    <w:rsid w:val="005D073D"/>
    <w:rPr>
      <w:lang w:val="en-GB" w:eastAsia="en-US"/>
    </w:rPr>
  </w:style>
  <w:style w:type="paragraph" w:customStyle="1" w:styleId="b10">
    <w:name w:val="b1"/>
    <w:basedOn w:val="a3"/>
    <w:uiPriority w:val="99"/>
    <w:qFormat/>
    <w:rsid w:val="005D073D"/>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ja-JP"/>
    </w:rPr>
  </w:style>
  <w:style w:type="paragraph" w:customStyle="1" w:styleId="List21">
    <w:name w:val="List 21"/>
    <w:basedOn w:val="afff2"/>
    <w:uiPriority w:val="99"/>
    <w:qFormat/>
    <w:rsid w:val="005D073D"/>
    <w:pPr>
      <w:overflowPunct w:val="0"/>
      <w:autoSpaceDE w:val="0"/>
      <w:autoSpaceDN w:val="0"/>
      <w:adjustRightInd w:val="0"/>
      <w:spacing w:after="120"/>
      <w:ind w:left="568" w:hanging="284"/>
      <w:textAlignment w:val="baseline"/>
    </w:pPr>
    <w:rPr>
      <w:rFonts w:eastAsia="바탕"/>
      <w:lang w:eastAsia="en-GB"/>
    </w:rPr>
  </w:style>
  <w:style w:type="paragraph" w:customStyle="1" w:styleId="DraftProposal">
    <w:name w:val="Draft Proposal"/>
    <w:basedOn w:val="a3"/>
    <w:uiPriority w:val="99"/>
    <w:qFormat/>
    <w:rsid w:val="005D073D"/>
    <w:pPr>
      <w:widowControl/>
      <w:numPr>
        <w:numId w:val="15"/>
      </w:numPr>
      <w:tabs>
        <w:tab w:val="clear" w:pos="1304"/>
        <w:tab w:val="left" w:pos="720"/>
      </w:tabs>
      <w:snapToGrid/>
      <w:spacing w:after="160" w:line="252" w:lineRule="auto"/>
      <w:ind w:left="0" w:firstLine="0"/>
      <w:jc w:val="left"/>
    </w:pPr>
    <w:rPr>
      <w:rFonts w:ascii="Arial" w:eastAsia="Calibri" w:hAnsi="Arial" w:cs="Arial"/>
      <w:b/>
      <w:bCs/>
      <w:kern w:val="0"/>
      <w:sz w:val="22"/>
      <w:lang w:eastAsia="en-US"/>
    </w:rPr>
  </w:style>
  <w:style w:type="paragraph" w:customStyle="1" w:styleId="Tabletext">
    <w:name w:val="Table_text"/>
    <w:basedOn w:val="a3"/>
    <w:link w:val="TabletextChar"/>
    <w:qFormat/>
    <w:rsid w:val="005D07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kern w:val="0"/>
      <w:sz w:val="22"/>
      <w:szCs w:val="20"/>
      <w:lang w:val="en-GB" w:eastAsia="en-US"/>
    </w:rPr>
  </w:style>
  <w:style w:type="character" w:styleId="afff6">
    <w:name w:val="Placeholder Text"/>
    <w:basedOn w:val="a4"/>
    <w:uiPriority w:val="99"/>
    <w:semiHidden/>
    <w:qFormat/>
    <w:rsid w:val="005D073D"/>
    <w:rPr>
      <w:color w:val="808080"/>
    </w:rPr>
  </w:style>
  <w:style w:type="paragraph" w:customStyle="1" w:styleId="811">
    <w:name w:val="目录 811"/>
    <w:basedOn w:val="111"/>
    <w:semiHidden/>
    <w:qFormat/>
    <w:rsid w:val="005D073D"/>
  </w:style>
  <w:style w:type="paragraph" w:customStyle="1" w:styleId="111">
    <w:name w:val="目录 111"/>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cs="Times New Roman"/>
      <w:kern w:val="0"/>
      <w:sz w:val="22"/>
      <w:szCs w:val="20"/>
      <w:lang w:eastAsia="en-US"/>
    </w:rPr>
  </w:style>
  <w:style w:type="paragraph" w:customStyle="1" w:styleId="511">
    <w:name w:val="目录 511"/>
    <w:basedOn w:val="411"/>
    <w:semiHidden/>
    <w:qFormat/>
    <w:rsid w:val="005D073D"/>
  </w:style>
  <w:style w:type="paragraph" w:customStyle="1" w:styleId="411">
    <w:name w:val="目录 411"/>
    <w:basedOn w:val="311"/>
    <w:semiHidden/>
    <w:qFormat/>
    <w:rsid w:val="005D073D"/>
  </w:style>
  <w:style w:type="paragraph" w:customStyle="1" w:styleId="311">
    <w:name w:val="目录 311"/>
    <w:basedOn w:val="211"/>
    <w:semiHidden/>
    <w:qFormat/>
    <w:rsid w:val="005D073D"/>
  </w:style>
  <w:style w:type="paragraph" w:customStyle="1" w:styleId="211">
    <w:name w:val="目录 211"/>
    <w:basedOn w:val="111"/>
    <w:semiHidden/>
    <w:qFormat/>
    <w:rsid w:val="005D073D"/>
  </w:style>
  <w:style w:type="paragraph" w:customStyle="1" w:styleId="911">
    <w:name w:val="目录 911"/>
    <w:basedOn w:val="811"/>
    <w:semiHidden/>
    <w:qFormat/>
    <w:rsid w:val="005D073D"/>
    <w:pPr>
      <w:spacing w:before="180"/>
      <w:ind w:left="1418" w:hanging="1418"/>
    </w:pPr>
    <w:rPr>
      <w:b/>
    </w:rPr>
  </w:style>
  <w:style w:type="paragraph" w:customStyle="1" w:styleId="611">
    <w:name w:val="目录 611"/>
    <w:basedOn w:val="511"/>
    <w:next w:val="a3"/>
    <w:semiHidden/>
    <w:qFormat/>
    <w:rsid w:val="005D073D"/>
  </w:style>
  <w:style w:type="paragraph" w:customStyle="1" w:styleId="711">
    <w:name w:val="目录 711"/>
    <w:basedOn w:val="611"/>
    <w:next w:val="a3"/>
    <w:semiHidden/>
    <w:qFormat/>
    <w:rsid w:val="005D073D"/>
    <w:pPr>
      <w:keepNext w:val="0"/>
      <w:spacing w:before="0"/>
      <w:ind w:left="2268" w:hanging="2268"/>
    </w:pPr>
    <w:rPr>
      <w:sz w:val="20"/>
    </w:rPr>
  </w:style>
  <w:style w:type="paragraph" w:customStyle="1" w:styleId="Doc-title">
    <w:name w:val="Doc-title"/>
    <w:basedOn w:val="a3"/>
    <w:next w:val="Doc-text2"/>
    <w:link w:val="Doc-titleChar"/>
    <w:qFormat/>
    <w:rsid w:val="005D073D"/>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5D073D"/>
    <w:rPr>
      <w:rFonts w:ascii="Arial" w:eastAsia="MS Mincho" w:hAnsi="Arial" w:cs="Times New Roman"/>
      <w:kern w:val="0"/>
      <w:sz w:val="20"/>
      <w:szCs w:val="24"/>
      <w:lang w:val="en-GB" w:eastAsia="en-GB"/>
    </w:rPr>
  </w:style>
  <w:style w:type="paragraph" w:customStyle="1" w:styleId="bullet">
    <w:name w:val="bullet"/>
    <w:basedOn w:val="afff2"/>
    <w:link w:val="bulletChar"/>
    <w:uiPriority w:val="99"/>
    <w:qFormat/>
    <w:rsid w:val="005D073D"/>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5D073D"/>
    <w:rPr>
      <w:rFonts w:ascii="Times New Roman" w:eastAsia="Times New Roman" w:hAnsi="Times New Roman" w:cs="Times New Roman"/>
      <w:sz w:val="20"/>
      <w:szCs w:val="24"/>
      <w:lang w:val="en-GB" w:eastAsia="en-US"/>
    </w:rPr>
  </w:style>
  <w:style w:type="character" w:customStyle="1" w:styleId="B11">
    <w:name w:val="B1 (文字)"/>
    <w:uiPriority w:val="99"/>
    <w:qFormat/>
    <w:rsid w:val="005D073D"/>
    <w:rPr>
      <w:lang w:val="en-GB" w:eastAsia="en-US"/>
    </w:rPr>
  </w:style>
  <w:style w:type="paragraph" w:customStyle="1" w:styleId="tan0">
    <w:name w:val="tan"/>
    <w:basedOn w:val="a3"/>
    <w:uiPriority w:val="99"/>
    <w:qFormat/>
    <w:rsid w:val="005D073D"/>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character" w:customStyle="1" w:styleId="apple-converted-space">
    <w:name w:val="apple-converted-space"/>
    <w:qFormat/>
    <w:rsid w:val="005D073D"/>
  </w:style>
  <w:style w:type="paragraph" w:customStyle="1" w:styleId="Reference">
    <w:name w:val="Reference"/>
    <w:basedOn w:val="af7"/>
    <w:uiPriority w:val="99"/>
    <w:qFormat/>
    <w:rsid w:val="005D073D"/>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5D073D"/>
    <w:pPr>
      <w:widowControl w:val="0"/>
      <w:autoSpaceDE w:val="0"/>
      <w:autoSpaceDN w:val="0"/>
      <w:adjustRightInd w:val="0"/>
    </w:pPr>
    <w:rPr>
      <w:rFonts w:ascii="Arial" w:eastAsia="DengXian" w:hAnsi="Arial" w:cs="Arial"/>
      <w:color w:val="000000"/>
      <w:kern w:val="0"/>
      <w:sz w:val="24"/>
      <w:szCs w:val="24"/>
    </w:rPr>
  </w:style>
  <w:style w:type="table" w:customStyle="1" w:styleId="GridTable4-Accent31">
    <w:name w:val="Grid Table 4 - Accent 31"/>
    <w:basedOn w:val="a5"/>
    <w:uiPriority w:val="49"/>
    <w:qFormat/>
    <w:rsid w:val="005D073D"/>
    <w:rPr>
      <w:rFonts w:ascii="Times New Roman" w:eastAsia="DengXian"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D073D"/>
    <w:rPr>
      <w:lang w:val="en-GB" w:eastAsia="en-US"/>
    </w:rPr>
  </w:style>
  <w:style w:type="character" w:customStyle="1" w:styleId="company">
    <w:name w:val="company"/>
    <w:basedOn w:val="a4"/>
    <w:qFormat/>
    <w:rsid w:val="005D073D"/>
  </w:style>
  <w:style w:type="character" w:customStyle="1" w:styleId="TANChar">
    <w:name w:val="TAN Char"/>
    <w:link w:val="TAN"/>
    <w:qFormat/>
    <w:rsid w:val="005D073D"/>
    <w:rPr>
      <w:rFonts w:ascii="Arial" w:eastAsia="DengXian" w:hAnsi="Arial" w:cs="Times New Roman"/>
      <w:kern w:val="0"/>
      <w:sz w:val="18"/>
      <w:szCs w:val="20"/>
      <w:lang w:val="en-GB" w:eastAsia="en-US"/>
    </w:rPr>
  </w:style>
  <w:style w:type="table" w:customStyle="1" w:styleId="GridTable1Light-Accent61">
    <w:name w:val="Grid Table 1 Light - Accent 61"/>
    <w:basedOn w:val="a5"/>
    <w:uiPriority w:val="46"/>
    <w:qFormat/>
    <w:rsid w:val="005D073D"/>
    <w:rPr>
      <w:rFonts w:ascii="Times New Roman" w:eastAsia="DengXian"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7"/>
    <w:uiPriority w:val="99"/>
    <w:qFormat/>
    <w:rsid w:val="005D073D"/>
    <w:pPr>
      <w:keepLines w:val="0"/>
      <w:widowControl/>
      <w:numPr>
        <w:numId w:val="18"/>
      </w:numPr>
      <w:spacing w:before="240" w:after="120" w:line="240" w:lineRule="auto"/>
      <w:ind w:left="357" w:hanging="357"/>
    </w:pPr>
    <w:rPr>
      <w:rFonts w:ascii="Arial" w:eastAsia="바탕" w:hAnsi="Arial" w:cs="Times New Roman"/>
      <w:bCs w:val="0"/>
      <w:kern w:val="28"/>
      <w:sz w:val="24"/>
      <w:szCs w:val="20"/>
      <w:lang w:eastAsia="en-US"/>
    </w:rPr>
  </w:style>
  <w:style w:type="character" w:customStyle="1" w:styleId="TabletextChar">
    <w:name w:val="Table_text Char"/>
    <w:basedOn w:val="a4"/>
    <w:link w:val="Tabletext"/>
    <w:qFormat/>
    <w:locked/>
    <w:rsid w:val="005D073D"/>
    <w:rPr>
      <w:rFonts w:ascii="Times New Roman" w:eastAsia="SimSun" w:hAnsi="Times New Roman" w:cs="Times New Roman"/>
      <w:kern w:val="0"/>
      <w:sz w:val="22"/>
      <w:szCs w:val="20"/>
      <w:lang w:val="en-GB" w:eastAsia="en-US"/>
    </w:rPr>
  </w:style>
  <w:style w:type="paragraph" w:customStyle="1" w:styleId="Tablehead">
    <w:name w:val="Table_head"/>
    <w:basedOn w:val="a3"/>
    <w:link w:val="TableheadChar"/>
    <w:qFormat/>
    <w:rsid w:val="005D073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4"/>
    <w:link w:val="Tablehead"/>
    <w:qFormat/>
    <w:locked/>
    <w:rsid w:val="005D073D"/>
    <w:rPr>
      <w:rFonts w:ascii="Times New Roman Bold" w:hAnsi="Times New Roman Bold" w:cs="Times New Roman Bold"/>
      <w:b/>
      <w:kern w:val="0"/>
      <w:sz w:val="20"/>
      <w:szCs w:val="20"/>
      <w:lang w:val="en-GB" w:eastAsia="en-US"/>
    </w:rPr>
  </w:style>
  <w:style w:type="paragraph" w:customStyle="1" w:styleId="Figures">
    <w:name w:val="Figures"/>
    <w:basedOn w:val="af1"/>
    <w:link w:val="FiguresChar"/>
    <w:qFormat/>
    <w:rsid w:val="005D073D"/>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5D073D"/>
    <w:rPr>
      <w:rFonts w:ascii="Arial" w:eastAsiaTheme="minorHAnsi" w:hAnsi="Arial" w:cs="Arial"/>
      <w:b/>
      <w:kern w:val="0"/>
      <w:sz w:val="20"/>
      <w:lang w:val="en-GB" w:eastAsia="en-GB"/>
    </w:rPr>
  </w:style>
  <w:style w:type="paragraph" w:customStyle="1" w:styleId="Prop1">
    <w:name w:val="Prop1"/>
    <w:basedOn w:val="afff2"/>
    <w:uiPriority w:val="99"/>
    <w:qFormat/>
    <w:rsid w:val="005D073D"/>
    <w:pPr>
      <w:spacing w:after="0"/>
      <w:ind w:left="0"/>
    </w:pPr>
    <w:rPr>
      <w:rFonts w:eastAsia="SimSun"/>
      <w:b/>
      <w:szCs w:val="21"/>
      <w:lang w:val="en-US" w:eastAsia="zh-CN"/>
    </w:rPr>
  </w:style>
  <w:style w:type="paragraph" w:customStyle="1" w:styleId="xmsonormal">
    <w:name w:val="x_msonormal"/>
    <w:basedOn w:val="a3"/>
    <w:qFormat/>
    <w:rsid w:val="005D073D"/>
    <w:pPr>
      <w:widowControl/>
      <w:jc w:val="left"/>
    </w:pPr>
    <w:rPr>
      <w:rFonts w:ascii="Calibri" w:eastAsia="Calibri" w:hAnsi="Calibri" w:cs="Calibri"/>
      <w:kern w:val="0"/>
      <w:sz w:val="22"/>
      <w:lang w:eastAsia="en-US"/>
    </w:rPr>
  </w:style>
  <w:style w:type="character" w:customStyle="1" w:styleId="TFChar">
    <w:name w:val="TF Char"/>
    <w:basedOn w:val="a4"/>
    <w:link w:val="TF"/>
    <w:qFormat/>
    <w:rsid w:val="005D073D"/>
    <w:rPr>
      <w:rFonts w:ascii="Arial" w:eastAsia="DengXian" w:hAnsi="Arial" w:cs="Times New Roman"/>
      <w:b/>
      <w:kern w:val="0"/>
      <w:sz w:val="20"/>
      <w:szCs w:val="20"/>
      <w:lang w:val="en-GB" w:eastAsia="en-US"/>
    </w:rPr>
  </w:style>
  <w:style w:type="character" w:customStyle="1" w:styleId="TALCar">
    <w:name w:val="TAL Car"/>
    <w:qFormat/>
    <w:rsid w:val="005D073D"/>
    <w:rPr>
      <w:rFonts w:ascii="Arial" w:hAnsi="Arial"/>
      <w:sz w:val="18"/>
      <w:lang w:val="en-GB" w:eastAsia="en-US"/>
    </w:rPr>
  </w:style>
  <w:style w:type="paragraph" w:customStyle="1" w:styleId="Proposal">
    <w:name w:val="Proposal"/>
    <w:basedOn w:val="af7"/>
    <w:link w:val="ProposalChar"/>
    <w:qFormat/>
    <w:rsid w:val="005D073D"/>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5D073D"/>
    <w:pPr>
      <w:spacing w:after="160" w:line="259" w:lineRule="auto"/>
    </w:pPr>
    <w:rPr>
      <w:rFonts w:ascii="Calibri" w:eastAsia="DengXian"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5D073D"/>
    <w:pPr>
      <w:keepLines/>
      <w:numPr>
        <w:ilvl w:val="8"/>
        <w:numId w:val="19"/>
      </w:numPr>
      <w:spacing w:beforeLines="100"/>
      <w:ind w:left="1089" w:hanging="369"/>
      <w:jc w:val="center"/>
    </w:pPr>
    <w:rPr>
      <w:rFonts w:ascii="Arial" w:eastAsia="SimSun" w:hAnsi="Arial" w:cs="Times New Roman"/>
      <w:kern w:val="0"/>
      <w:sz w:val="18"/>
      <w:szCs w:val="18"/>
    </w:rPr>
  </w:style>
  <w:style w:type="paragraph" w:customStyle="1" w:styleId="a1">
    <w:name w:val="插图题注"/>
    <w:next w:val="a3"/>
    <w:qFormat/>
    <w:rsid w:val="005D073D"/>
    <w:pPr>
      <w:numPr>
        <w:ilvl w:val="7"/>
        <w:numId w:val="19"/>
      </w:numPr>
      <w:spacing w:afterLines="100"/>
      <w:ind w:left="1089" w:hanging="369"/>
      <w:jc w:val="center"/>
    </w:pPr>
    <w:rPr>
      <w:rFonts w:ascii="Arial" w:eastAsia="SimSun" w:hAnsi="Arial" w:cs="Times New Roman"/>
      <w:kern w:val="0"/>
      <w:sz w:val="18"/>
      <w:szCs w:val="18"/>
    </w:rPr>
  </w:style>
  <w:style w:type="character" w:customStyle="1" w:styleId="MTEquationSection">
    <w:name w:val="MTEquationSection"/>
    <w:qFormat/>
    <w:rsid w:val="005D073D"/>
    <w:rPr>
      <w:rFonts w:ascii="Arial" w:hAnsi="Arial"/>
      <w:color w:val="FF0000"/>
      <w:sz w:val="24"/>
    </w:rPr>
  </w:style>
  <w:style w:type="paragraph" w:customStyle="1" w:styleId="Bulletedo1">
    <w:name w:val="Bulleted o 1"/>
    <w:basedOn w:val="a3"/>
    <w:qFormat/>
    <w:rsid w:val="005D073D"/>
    <w:pPr>
      <w:numPr>
        <w:numId w:val="20"/>
      </w:numPr>
    </w:pPr>
  </w:style>
  <w:style w:type="paragraph" w:customStyle="1" w:styleId="text">
    <w:name w:val="text"/>
    <w:basedOn w:val="a3"/>
    <w:link w:val="textChar"/>
    <w:qFormat/>
    <w:rsid w:val="005D073D"/>
    <w:pPr>
      <w:spacing w:after="240"/>
    </w:pPr>
  </w:style>
  <w:style w:type="paragraph" w:customStyle="1" w:styleId="Equation">
    <w:name w:val="Equation"/>
    <w:basedOn w:val="a3"/>
    <w:next w:val="a3"/>
    <w:qFormat/>
    <w:rsid w:val="005D073D"/>
    <w:pPr>
      <w:tabs>
        <w:tab w:val="right" w:pos="10206"/>
      </w:tabs>
      <w:spacing w:after="220"/>
      <w:ind w:left="1298"/>
    </w:pPr>
    <w:rPr>
      <w:rFonts w:ascii="Arial" w:hAnsi="Arial"/>
    </w:rPr>
  </w:style>
  <w:style w:type="paragraph" w:customStyle="1" w:styleId="00BodyText">
    <w:name w:val="00 BodyText"/>
    <w:basedOn w:val="a3"/>
    <w:qFormat/>
    <w:rsid w:val="005D073D"/>
    <w:pPr>
      <w:spacing w:after="220"/>
    </w:pPr>
    <w:rPr>
      <w:rFonts w:ascii="Arial" w:hAnsi="Arial"/>
    </w:rPr>
  </w:style>
  <w:style w:type="paragraph" w:customStyle="1" w:styleId="bodyCharCharChar">
    <w:name w:val="body Char Char Char"/>
    <w:basedOn w:val="a3"/>
    <w:qFormat/>
    <w:rsid w:val="005D073D"/>
    <w:pPr>
      <w:tabs>
        <w:tab w:val="left" w:pos="2160"/>
      </w:tabs>
      <w:spacing w:before="120" w:after="120" w:line="280" w:lineRule="atLeast"/>
    </w:pPr>
    <w:rPr>
      <w:rFonts w:ascii="New York" w:hAnsi="New York"/>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D073D"/>
    <w:rPr>
      <w:rFonts w:ascii="Arial" w:hAnsi="Arial"/>
      <w:sz w:val="36"/>
      <w:lang w:val="en-GB" w:eastAsia="en-US" w:bidi="ar-SA"/>
    </w:rPr>
  </w:style>
  <w:style w:type="paragraph" w:customStyle="1" w:styleId="body">
    <w:name w:val="body"/>
    <w:basedOn w:val="a3"/>
    <w:link w:val="bodyChar"/>
    <w:qFormat/>
    <w:rsid w:val="005D073D"/>
    <w:pPr>
      <w:tabs>
        <w:tab w:val="left" w:pos="2160"/>
      </w:tabs>
      <w:spacing w:before="120" w:after="120" w:line="280" w:lineRule="atLeast"/>
    </w:pPr>
    <w:rPr>
      <w:rFonts w:ascii="New York" w:hAnsi="New York"/>
    </w:rPr>
  </w:style>
  <w:style w:type="paragraph" w:customStyle="1" w:styleId="CRCoverPage">
    <w:name w:val="CR Cover Page"/>
    <w:qFormat/>
    <w:rsid w:val="005D073D"/>
    <w:pPr>
      <w:spacing w:after="120" w:line="288" w:lineRule="auto"/>
      <w:jc w:val="both"/>
    </w:pPr>
    <w:rPr>
      <w:rFonts w:ascii="Arial" w:eastAsia="MS Mincho" w:hAnsi="Arial" w:cs="Times New Roman"/>
      <w:kern w:val="0"/>
      <w:sz w:val="20"/>
      <w:szCs w:val="20"/>
      <w:lang w:val="en-GB" w:eastAsia="en-US"/>
    </w:rPr>
  </w:style>
  <w:style w:type="character" w:customStyle="1" w:styleId="CharChar3">
    <w:name w:val="Char Char3"/>
    <w:qFormat/>
    <w:rsid w:val="005D073D"/>
    <w:rPr>
      <w:rFonts w:ascii="Arial" w:hAnsi="Arial"/>
      <w:sz w:val="36"/>
      <w:lang w:val="en-GB" w:eastAsia="en-US" w:bidi="ar-SA"/>
    </w:rPr>
  </w:style>
  <w:style w:type="character" w:customStyle="1" w:styleId="CharChar2">
    <w:name w:val="Char Char2"/>
    <w:qFormat/>
    <w:rsid w:val="005D073D"/>
    <w:rPr>
      <w:rFonts w:ascii="Arial" w:hAnsi="Arial"/>
      <w:sz w:val="32"/>
      <w:lang w:val="en-GB" w:eastAsia="en-US" w:bidi="ar-SA"/>
    </w:rPr>
  </w:style>
  <w:style w:type="character" w:customStyle="1" w:styleId="CharChar1">
    <w:name w:val="Char Char1"/>
    <w:qFormat/>
    <w:rsid w:val="005D073D"/>
    <w:rPr>
      <w:rFonts w:ascii="Arial" w:hAnsi="Arial"/>
      <w:sz w:val="28"/>
      <w:lang w:val="en-GB" w:eastAsia="en-US" w:bidi="ar-SA"/>
    </w:rPr>
  </w:style>
  <w:style w:type="character" w:customStyle="1" w:styleId="h4CharChar">
    <w:name w:val="h4 Char Char"/>
    <w:qFormat/>
    <w:rsid w:val="005D073D"/>
    <w:rPr>
      <w:rFonts w:ascii="Arial" w:hAnsi="Arial"/>
      <w:sz w:val="24"/>
      <w:lang w:val="en-GB" w:eastAsia="en-US" w:bidi="ar-SA"/>
    </w:rPr>
  </w:style>
  <w:style w:type="character" w:customStyle="1" w:styleId="CharChar">
    <w:name w:val="Char Char"/>
    <w:qFormat/>
    <w:rsid w:val="005D073D"/>
    <w:rPr>
      <w:rFonts w:ascii="Arial" w:hAnsi="Arial"/>
      <w:sz w:val="22"/>
      <w:lang w:val="en-GB" w:eastAsia="en-US" w:bidi="ar-SA"/>
    </w:rPr>
  </w:style>
  <w:style w:type="paragraph" w:customStyle="1" w:styleId="15">
    <w:name w:val="修订1"/>
    <w:hidden/>
    <w:uiPriority w:val="99"/>
    <w:semiHidden/>
    <w:qFormat/>
    <w:rsid w:val="005D073D"/>
    <w:pPr>
      <w:spacing w:line="288" w:lineRule="auto"/>
      <w:jc w:val="both"/>
    </w:pPr>
    <w:rPr>
      <w:rFonts w:ascii="Times New Roman" w:eastAsia="SimSun" w:hAnsi="Times New Roman" w:cs="Times New Roman"/>
      <w:kern w:val="0"/>
      <w:sz w:val="20"/>
      <w:szCs w:val="20"/>
      <w:lang w:val="en-GB" w:eastAsia="en-US"/>
    </w:rPr>
  </w:style>
  <w:style w:type="character" w:customStyle="1" w:styleId="bodyChar">
    <w:name w:val="body Char"/>
    <w:link w:val="body"/>
    <w:qFormat/>
    <w:rsid w:val="005D073D"/>
    <w:rPr>
      <w:rFonts w:ascii="New York" w:hAnsi="New York"/>
    </w:rPr>
  </w:style>
  <w:style w:type="character" w:customStyle="1" w:styleId="EQChar">
    <w:name w:val="EQ Char"/>
    <w:link w:val="EQ"/>
    <w:uiPriority w:val="99"/>
    <w:qFormat/>
    <w:rsid w:val="005D073D"/>
    <w:rPr>
      <w:rFonts w:ascii="Times New Roman" w:eastAsia="DengXian" w:hAnsi="Times New Roman" w:cs="Times New Roman"/>
      <w:kern w:val="0"/>
      <w:sz w:val="20"/>
      <w:szCs w:val="20"/>
      <w:lang w:val="en-GB" w:eastAsia="en-US"/>
    </w:rPr>
  </w:style>
  <w:style w:type="character" w:customStyle="1" w:styleId="B2Car">
    <w:name w:val="B2 Car"/>
    <w:qFormat/>
    <w:rsid w:val="005D073D"/>
    <w:rPr>
      <w:lang w:val="en-GB" w:eastAsia="en-US"/>
    </w:rPr>
  </w:style>
  <w:style w:type="paragraph" w:customStyle="1" w:styleId="INDENT1">
    <w:name w:val="INDENT1"/>
    <w:basedOn w:val="a3"/>
    <w:qFormat/>
    <w:rsid w:val="005D073D"/>
    <w:pPr>
      <w:ind w:left="851"/>
    </w:pPr>
    <w:rPr>
      <w:rFonts w:eastAsia="Times New Roman"/>
      <w:lang w:eastAsia="en-GB"/>
    </w:rPr>
  </w:style>
  <w:style w:type="paragraph" w:customStyle="1" w:styleId="INDENT3">
    <w:name w:val="INDENT3"/>
    <w:basedOn w:val="a3"/>
    <w:qFormat/>
    <w:rsid w:val="005D073D"/>
    <w:pPr>
      <w:ind w:left="1701" w:hanging="567"/>
    </w:pPr>
    <w:rPr>
      <w:rFonts w:eastAsia="Times New Roman"/>
      <w:lang w:eastAsia="en-GB"/>
    </w:rPr>
  </w:style>
  <w:style w:type="paragraph" w:customStyle="1" w:styleId="FigureTitle">
    <w:name w:val="Figure_Title"/>
    <w:basedOn w:val="a3"/>
    <w:next w:val="a3"/>
    <w:qFormat/>
    <w:rsid w:val="005D073D"/>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3"/>
    <w:qFormat/>
    <w:rsid w:val="005D073D"/>
    <w:pPr>
      <w:keepNext/>
      <w:keepLines/>
    </w:pPr>
    <w:rPr>
      <w:rFonts w:eastAsia="Times New Roman"/>
      <w:b/>
      <w:lang w:eastAsia="en-GB"/>
    </w:rPr>
  </w:style>
  <w:style w:type="paragraph" w:customStyle="1" w:styleId="enumlev2">
    <w:name w:val="enumlev2"/>
    <w:basedOn w:val="a3"/>
    <w:qFormat/>
    <w:rsid w:val="005D073D"/>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3"/>
    <w:qFormat/>
    <w:rsid w:val="005D073D"/>
    <w:pPr>
      <w:keepNext/>
      <w:keepLines/>
      <w:spacing w:before="240"/>
      <w:ind w:left="1418"/>
    </w:pPr>
    <w:rPr>
      <w:rFonts w:ascii="Arial" w:eastAsia="Times New Roman" w:hAnsi="Arial"/>
      <w:b/>
      <w:sz w:val="36"/>
      <w:lang w:eastAsia="en-GB"/>
    </w:rPr>
  </w:style>
  <w:style w:type="paragraph" w:customStyle="1" w:styleId="numberedlist">
    <w:name w:val="numbered list"/>
    <w:basedOn w:val="a0"/>
    <w:qFormat/>
    <w:rsid w:val="005D073D"/>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5D073D"/>
    <w:pPr>
      <w:spacing w:line="288" w:lineRule="auto"/>
      <w:jc w:val="both"/>
    </w:pPr>
    <w:rPr>
      <w:rFonts w:ascii="Arial" w:eastAsia="MS Mincho" w:hAnsi="Arial" w:cs="Times New Roman"/>
      <w:kern w:val="0"/>
      <w:sz w:val="20"/>
      <w:szCs w:val="20"/>
      <w:lang w:val="en-GB" w:eastAsia="en-US"/>
    </w:rPr>
  </w:style>
  <w:style w:type="paragraph" w:customStyle="1" w:styleId="TabList">
    <w:name w:val="TabList"/>
    <w:basedOn w:val="a3"/>
    <w:qFormat/>
    <w:rsid w:val="005D073D"/>
    <w:pPr>
      <w:tabs>
        <w:tab w:val="left" w:pos="1134"/>
      </w:tabs>
    </w:pPr>
    <w:rPr>
      <w:rFonts w:eastAsia="MS Mincho"/>
      <w:lang w:eastAsia="en-GB"/>
    </w:rPr>
  </w:style>
  <w:style w:type="paragraph" w:customStyle="1" w:styleId="tabletext0">
    <w:name w:val="table text"/>
    <w:basedOn w:val="a3"/>
    <w:next w:val="7"/>
    <w:qFormat/>
    <w:rsid w:val="005D073D"/>
    <w:rPr>
      <w:rFonts w:eastAsia="MS Mincho"/>
      <w:i/>
      <w:lang w:eastAsia="en-GB"/>
    </w:rPr>
  </w:style>
  <w:style w:type="paragraph" w:customStyle="1" w:styleId="HE">
    <w:name w:val="HE"/>
    <w:basedOn w:val="a3"/>
    <w:qFormat/>
    <w:rsid w:val="005D073D"/>
    <w:rPr>
      <w:rFonts w:eastAsia="MS Mincho"/>
      <w:b/>
      <w:lang w:eastAsia="en-GB"/>
    </w:rPr>
  </w:style>
  <w:style w:type="paragraph" w:customStyle="1" w:styleId="berschrift1H1">
    <w:name w:val="Überschrift 1.H1"/>
    <w:basedOn w:val="a3"/>
    <w:next w:val="a3"/>
    <w:qFormat/>
    <w:rsid w:val="005D073D"/>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rsid w:val="005D073D"/>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5D073D"/>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rsid w:val="005D073D"/>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rsid w:val="005D073D"/>
    <w:pPr>
      <w:numPr>
        <w:numId w:val="25"/>
      </w:numPr>
      <w:spacing w:before="60" w:after="60"/>
    </w:pPr>
    <w:rPr>
      <w:rFonts w:eastAsia="MS Mincho"/>
      <w:lang w:eastAsia="en-GB"/>
    </w:rPr>
  </w:style>
  <w:style w:type="paragraph" w:customStyle="1" w:styleId="Meetingcaption">
    <w:name w:val="Meeting caption"/>
    <w:basedOn w:val="a3"/>
    <w:qFormat/>
    <w:rsid w:val="005D073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3"/>
    <w:qFormat/>
    <w:rsid w:val="005D073D"/>
    <w:pPr>
      <w:spacing w:after="240"/>
    </w:pPr>
    <w:rPr>
      <w:rFonts w:ascii="Helvetica" w:eastAsia="Times New Roman" w:hAnsi="Helvetica"/>
      <w:lang w:eastAsia="en-GB"/>
    </w:rPr>
  </w:style>
  <w:style w:type="paragraph" w:customStyle="1" w:styleId="Cell">
    <w:name w:val="Cell"/>
    <w:basedOn w:val="a3"/>
    <w:qFormat/>
    <w:rsid w:val="005D073D"/>
    <w:pPr>
      <w:spacing w:line="240" w:lineRule="exact"/>
      <w:jc w:val="center"/>
    </w:pPr>
    <w:rPr>
      <w:rFonts w:eastAsia="Times New Roman"/>
      <w:sz w:val="16"/>
    </w:rPr>
  </w:style>
  <w:style w:type="paragraph" w:customStyle="1" w:styleId="tah0">
    <w:name w:val="tah"/>
    <w:basedOn w:val="a3"/>
    <w:qFormat/>
    <w:rsid w:val="005D073D"/>
    <w:pPr>
      <w:keepNext/>
      <w:jc w:val="center"/>
    </w:pPr>
    <w:rPr>
      <w:rFonts w:ascii="Arial" w:eastAsia="바탕" w:hAnsi="Arial" w:cs="Arial"/>
      <w:b/>
      <w:bCs/>
      <w:sz w:val="18"/>
      <w:szCs w:val="18"/>
      <w:lang w:eastAsia="en-GB"/>
    </w:rPr>
  </w:style>
  <w:style w:type="character" w:customStyle="1" w:styleId="GuidanceChar">
    <w:name w:val="Guidance Char"/>
    <w:qFormat/>
    <w:rsid w:val="005D073D"/>
    <w:rPr>
      <w:i/>
      <w:color w:val="0000FF"/>
      <w:lang w:val="en-GB" w:eastAsia="ja-JP" w:bidi="ar-SA"/>
    </w:rPr>
  </w:style>
  <w:style w:type="paragraph" w:customStyle="1" w:styleId="CharCharCharChar">
    <w:name w:val="Char Char Char Char"/>
    <w:qFormat/>
    <w:rsid w:val="005D073D"/>
    <w:pPr>
      <w:keepNext/>
      <w:tabs>
        <w:tab w:val="left" w:pos="-1134"/>
      </w:tabs>
      <w:autoSpaceDE w:val="0"/>
      <w:autoSpaceDN w:val="0"/>
      <w:adjustRightInd w:val="0"/>
      <w:spacing w:before="60" w:after="60" w:line="288" w:lineRule="auto"/>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qFormat/>
    <w:rsid w:val="005D073D"/>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sz w:val="20"/>
      <w:szCs w:val="20"/>
    </w:rPr>
  </w:style>
  <w:style w:type="paragraph" w:customStyle="1" w:styleId="NormalAfter3pt">
    <w:name w:val="Normal + After:  3 pt"/>
    <w:basedOn w:val="a3"/>
    <w:qFormat/>
    <w:rsid w:val="005D073D"/>
    <w:pPr>
      <w:tabs>
        <w:tab w:val="left" w:pos="2560"/>
      </w:tabs>
      <w:ind w:left="2560" w:hanging="357"/>
    </w:pPr>
    <w:rPr>
      <w:rFonts w:eastAsia="Times New Roman"/>
      <w:lang w:val="en-AU"/>
    </w:rPr>
  </w:style>
  <w:style w:type="character" w:customStyle="1" w:styleId="FigureCaption1">
    <w:name w:val="Figure Caption1"/>
    <w:qFormat/>
    <w:rsid w:val="005D073D"/>
    <w:rPr>
      <w:rFonts w:ascii="Arial" w:eastAsia="????" w:hAnsi="Arial" w:cs="Arial"/>
      <w:color w:val="0000FF"/>
      <w:kern w:val="2"/>
      <w:lang w:val="en-US" w:eastAsia="en-US" w:bidi="ar-SA"/>
    </w:rPr>
  </w:style>
  <w:style w:type="character" w:customStyle="1" w:styleId="CharChar5">
    <w:name w:val="Char Char5"/>
    <w:semiHidden/>
    <w:qFormat/>
    <w:rsid w:val="005D073D"/>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D073D"/>
    <w:rPr>
      <w:rFonts w:ascii="Arial" w:hAnsi="Arial"/>
      <w:sz w:val="32"/>
      <w:lang w:val="en-GB" w:eastAsia="en-US"/>
    </w:rPr>
  </w:style>
  <w:style w:type="character" w:customStyle="1" w:styleId="Charf2">
    <w:name w:val="목록 Char"/>
    <w:link w:val="aff4"/>
    <w:uiPriority w:val="99"/>
    <w:qFormat/>
    <w:rsid w:val="005D073D"/>
    <w:rPr>
      <w:rFonts w:ascii="Times New Roman" w:eastAsia="DengXian" w:hAnsi="Times New Roman" w:cs="Times New Roman"/>
      <w:kern w:val="0"/>
      <w:sz w:val="20"/>
      <w:szCs w:val="20"/>
      <w:lang w:val="en-GB" w:eastAsia="en-US"/>
    </w:rPr>
  </w:style>
  <w:style w:type="character" w:customStyle="1" w:styleId="2Char0">
    <w:name w:val="목록 2 Char"/>
    <w:link w:val="23"/>
    <w:uiPriority w:val="99"/>
    <w:qFormat/>
    <w:rsid w:val="005D073D"/>
    <w:rPr>
      <w:rFonts w:ascii="Times New Roman" w:eastAsia="DengXian" w:hAnsi="Times New Roman" w:cs="Times New Roman"/>
      <w:kern w:val="0"/>
      <w:sz w:val="20"/>
      <w:szCs w:val="20"/>
      <w:lang w:val="en-GB" w:eastAsia="en-US"/>
    </w:rPr>
  </w:style>
  <w:style w:type="character" w:customStyle="1" w:styleId="3Char0">
    <w:name w:val="목록 3 Char"/>
    <w:link w:val="32"/>
    <w:uiPriority w:val="99"/>
    <w:qFormat/>
    <w:rsid w:val="005D073D"/>
    <w:rPr>
      <w:rFonts w:ascii="Times New Roman" w:eastAsia="DengXian" w:hAnsi="Times New Roman" w:cs="Times New Roman"/>
      <w:kern w:val="0"/>
      <w:sz w:val="20"/>
      <w:szCs w:val="20"/>
      <w:lang w:val="en-GB" w:eastAsia="en-US"/>
    </w:rPr>
  </w:style>
  <w:style w:type="paragraph" w:customStyle="1" w:styleId="tdoc-header">
    <w:name w:val="tdoc-header"/>
    <w:qFormat/>
    <w:rsid w:val="005D073D"/>
    <w:pPr>
      <w:spacing w:line="288" w:lineRule="auto"/>
      <w:jc w:val="both"/>
    </w:pPr>
    <w:rPr>
      <w:rFonts w:ascii="Arial" w:eastAsia="Times New Roman" w:hAnsi="Arial" w:cs="Times New Roman"/>
      <w:kern w:val="0"/>
      <w:sz w:val="24"/>
      <w:szCs w:val="20"/>
      <w:lang w:val="en-GB" w:eastAsia="en-US"/>
    </w:rPr>
  </w:style>
  <w:style w:type="paragraph" w:customStyle="1" w:styleId="CharChar3CharCharCharCharCharChar">
    <w:name w:val="Char Char3 Char Char Char Char Char Char"/>
    <w:semiHidden/>
    <w:qFormat/>
    <w:rsid w:val="005D073D"/>
    <w:pPr>
      <w:keepNext/>
      <w:autoSpaceDE w:val="0"/>
      <w:autoSpaceDN w:val="0"/>
      <w:adjustRightInd w:val="0"/>
      <w:spacing w:before="60" w:after="60" w:line="288" w:lineRule="auto"/>
      <w:ind w:left="567" w:hanging="283"/>
      <w:jc w:val="both"/>
    </w:pPr>
    <w:rPr>
      <w:rFonts w:ascii="Arial" w:eastAsia="SimSun" w:hAnsi="Arial" w:cs="Arial"/>
      <w:color w:val="0000FF"/>
      <w:sz w:val="20"/>
      <w:szCs w:val="20"/>
    </w:rPr>
  </w:style>
  <w:style w:type="paragraph" w:customStyle="1" w:styleId="CharChar1CharChar">
    <w:name w:val="Char Char1 Char Char"/>
    <w:qFormat/>
    <w:rsid w:val="005D073D"/>
    <w:pPr>
      <w:keepNext/>
      <w:tabs>
        <w:tab w:val="left" w:pos="-1134"/>
      </w:tabs>
      <w:autoSpaceDE w:val="0"/>
      <w:autoSpaceDN w:val="0"/>
      <w:adjustRightInd w:val="0"/>
      <w:spacing w:before="60" w:after="60" w:line="288" w:lineRule="auto"/>
      <w:jc w:val="both"/>
    </w:pPr>
    <w:rPr>
      <w:rFonts w:ascii="Times New Roman" w:eastAsia="SimSun" w:hAnsi="Times New Roman" w:cs="Times New Roman"/>
      <w:kern w:val="0"/>
      <w:sz w:val="20"/>
      <w:szCs w:val="20"/>
      <w:lang w:val="en-GB" w:eastAsia="en-GB"/>
    </w:rPr>
  </w:style>
  <w:style w:type="paragraph" w:customStyle="1" w:styleId="CharCharCharChar1">
    <w:name w:val="Char Char Char Char1"/>
    <w:qFormat/>
    <w:rsid w:val="005D073D"/>
    <w:pPr>
      <w:keepNext/>
      <w:tabs>
        <w:tab w:val="left" w:pos="-1134"/>
      </w:tabs>
      <w:autoSpaceDE w:val="0"/>
      <w:autoSpaceDN w:val="0"/>
      <w:adjustRightInd w:val="0"/>
      <w:spacing w:before="60" w:after="60" w:line="288" w:lineRule="auto"/>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qFormat/>
    <w:rsid w:val="005D073D"/>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sz w:val="20"/>
      <w:szCs w:val="20"/>
    </w:rPr>
  </w:style>
  <w:style w:type="character" w:customStyle="1" w:styleId="CharChar51">
    <w:name w:val="Char Char51"/>
    <w:semiHidden/>
    <w:qFormat/>
    <w:rsid w:val="005D073D"/>
    <w:rPr>
      <w:rFonts w:ascii="Times New Roman" w:hAnsi="Times New Roman"/>
      <w:lang w:eastAsia="en-US"/>
    </w:rPr>
  </w:style>
  <w:style w:type="paragraph" w:customStyle="1" w:styleId="TableCell">
    <w:name w:val="Table Cell"/>
    <w:basedOn w:val="TAC"/>
    <w:link w:val="TableCellChar"/>
    <w:qFormat/>
    <w:rsid w:val="005D073D"/>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5D073D"/>
    <w:rPr>
      <w:rFonts w:ascii="Arial" w:hAnsi="Arial"/>
      <w:sz w:val="18"/>
    </w:rPr>
  </w:style>
  <w:style w:type="paragraph" w:customStyle="1" w:styleId="MTDisplayEquation">
    <w:name w:val="MTDisplayEquation"/>
    <w:basedOn w:val="a3"/>
    <w:next w:val="a3"/>
    <w:link w:val="MTDisplayEquationChar"/>
    <w:qFormat/>
    <w:rsid w:val="005D073D"/>
    <w:pPr>
      <w:tabs>
        <w:tab w:val="center" w:pos="4680"/>
        <w:tab w:val="right" w:pos="9360"/>
      </w:tabs>
    </w:pPr>
    <w:rPr>
      <w:rFonts w:eastAsia="Calibri"/>
      <w:lang w:val="zh-CN"/>
    </w:rPr>
  </w:style>
  <w:style w:type="character" w:customStyle="1" w:styleId="MTDisplayEquationChar">
    <w:name w:val="MTDisplayEquation Char"/>
    <w:link w:val="MTDisplayEquation"/>
    <w:qFormat/>
    <w:rsid w:val="005D073D"/>
    <w:rPr>
      <w:rFonts w:eastAsia="Calibri"/>
      <w:lang w:val="zh-CN"/>
    </w:rPr>
  </w:style>
  <w:style w:type="character" w:customStyle="1" w:styleId="textChar">
    <w:name w:val="text Char"/>
    <w:link w:val="text"/>
    <w:qFormat/>
    <w:rsid w:val="005D073D"/>
  </w:style>
  <w:style w:type="paragraph" w:customStyle="1" w:styleId="bullet1">
    <w:name w:val="bullet1"/>
    <w:basedOn w:val="text"/>
    <w:link w:val="bullet1Char"/>
    <w:qFormat/>
    <w:rsid w:val="005D073D"/>
    <w:pPr>
      <w:numPr>
        <w:numId w:val="26"/>
      </w:numPr>
      <w:spacing w:after="0"/>
    </w:pPr>
    <w:rPr>
      <w:rFonts w:ascii="Calibri" w:hAnsi="Calibri"/>
    </w:rPr>
  </w:style>
  <w:style w:type="paragraph" w:customStyle="1" w:styleId="bullet2">
    <w:name w:val="bullet2"/>
    <w:basedOn w:val="text"/>
    <w:link w:val="bullet2Char"/>
    <w:qFormat/>
    <w:rsid w:val="005D073D"/>
    <w:pPr>
      <w:numPr>
        <w:ilvl w:val="1"/>
        <w:numId w:val="26"/>
      </w:numPr>
      <w:spacing w:after="0"/>
    </w:pPr>
    <w:rPr>
      <w:rFonts w:ascii="Times" w:hAnsi="Times"/>
    </w:rPr>
  </w:style>
  <w:style w:type="character" w:customStyle="1" w:styleId="bullet1Char">
    <w:name w:val="bullet1 Char"/>
    <w:link w:val="bullet1"/>
    <w:qFormat/>
    <w:rsid w:val="005D073D"/>
    <w:rPr>
      <w:rFonts w:ascii="Calibri" w:hAnsi="Calibri"/>
    </w:rPr>
  </w:style>
  <w:style w:type="paragraph" w:customStyle="1" w:styleId="bullet3">
    <w:name w:val="bullet3"/>
    <w:basedOn w:val="text"/>
    <w:qFormat/>
    <w:rsid w:val="005D073D"/>
    <w:pPr>
      <w:numPr>
        <w:ilvl w:val="2"/>
        <w:numId w:val="26"/>
      </w:numPr>
      <w:spacing w:after="0"/>
      <w:ind w:left="1430" w:hanging="720"/>
    </w:pPr>
    <w:rPr>
      <w:rFonts w:ascii="Times" w:eastAsia="바탕" w:hAnsi="Times"/>
    </w:rPr>
  </w:style>
  <w:style w:type="character" w:customStyle="1" w:styleId="bullet2Char">
    <w:name w:val="bullet2 Char"/>
    <w:link w:val="bullet2"/>
    <w:qFormat/>
    <w:rsid w:val="005D073D"/>
    <w:rPr>
      <w:rFonts w:ascii="Times" w:hAnsi="Times"/>
    </w:rPr>
  </w:style>
  <w:style w:type="paragraph" w:customStyle="1" w:styleId="bullet4">
    <w:name w:val="bullet4"/>
    <w:basedOn w:val="text"/>
    <w:qFormat/>
    <w:rsid w:val="005D073D"/>
    <w:pPr>
      <w:numPr>
        <w:ilvl w:val="3"/>
        <w:numId w:val="26"/>
      </w:numPr>
      <w:spacing w:after="0"/>
      <w:ind w:left="864" w:hanging="864"/>
    </w:pPr>
    <w:rPr>
      <w:rFonts w:ascii="Times" w:eastAsia="바탕" w:hAnsi="Times"/>
    </w:rPr>
  </w:style>
  <w:style w:type="paragraph" w:customStyle="1" w:styleId="SpecTextNum">
    <w:name w:val="Spec Text Num"/>
    <w:basedOn w:val="a3"/>
    <w:qFormat/>
    <w:rsid w:val="005D073D"/>
    <w:pPr>
      <w:numPr>
        <w:numId w:val="27"/>
      </w:numPr>
    </w:pPr>
    <w:rPr>
      <w:rFonts w:eastAsia="MS Mincho"/>
    </w:rPr>
  </w:style>
  <w:style w:type="paragraph" w:customStyle="1" w:styleId="Comments">
    <w:name w:val="Comments"/>
    <w:basedOn w:val="a3"/>
    <w:link w:val="CommentsChar"/>
    <w:qFormat/>
    <w:rsid w:val="005D073D"/>
    <w:pPr>
      <w:spacing w:before="40"/>
    </w:pPr>
    <w:rPr>
      <w:rFonts w:ascii="Arial" w:eastAsia="MS Mincho" w:hAnsi="Arial"/>
      <w:i/>
      <w:sz w:val="18"/>
      <w:lang w:eastAsia="en-GB"/>
    </w:rPr>
  </w:style>
  <w:style w:type="character" w:customStyle="1" w:styleId="CommentsChar">
    <w:name w:val="Comments Char"/>
    <w:link w:val="Comments"/>
    <w:qFormat/>
    <w:rsid w:val="005D073D"/>
    <w:rPr>
      <w:rFonts w:ascii="Arial" w:eastAsia="MS Mincho" w:hAnsi="Arial"/>
      <w:i/>
      <w:sz w:val="18"/>
      <w:lang w:eastAsia="en-GB"/>
    </w:rPr>
  </w:style>
  <w:style w:type="character" w:customStyle="1" w:styleId="ProposalChar">
    <w:name w:val="Proposal Char"/>
    <w:link w:val="Proposal"/>
    <w:qFormat/>
    <w:rsid w:val="005D073D"/>
    <w:rPr>
      <w:rFonts w:ascii="Arial" w:eastAsiaTheme="minorHAnsi" w:hAnsi="Arial"/>
      <w:b/>
      <w:bCs/>
      <w:kern w:val="0"/>
      <w:sz w:val="20"/>
    </w:rPr>
  </w:style>
  <w:style w:type="table" w:customStyle="1" w:styleId="GridTable1Light1">
    <w:name w:val="Grid Table 1 Light1"/>
    <w:basedOn w:val="a5"/>
    <w:uiPriority w:val="46"/>
    <w:qFormat/>
    <w:rsid w:val="005D073D"/>
    <w:rPr>
      <w:rFonts w:ascii="CG Times (WN)" w:eastAsia="SimSun" w:hAnsi="CG Times (WN)" w:cs="Times New Roman"/>
      <w:kern w:val="0"/>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5D073D"/>
    <w:pPr>
      <w:spacing w:after="160" w:line="259" w:lineRule="auto"/>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5D073D"/>
    <w:pPr>
      <w:spacing w:after="160" w:line="259" w:lineRule="auto"/>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5D073D"/>
    <w:rPr>
      <w:rFonts w:ascii="Times New Roman" w:eastAsia="SimSun" w:hAnsi="Times New Roman" w:cs="Times New Roman"/>
      <w:b/>
      <w:bCs/>
      <w:i/>
      <w:iCs/>
      <w:spacing w:val="5"/>
    </w:rPr>
  </w:style>
  <w:style w:type="table" w:customStyle="1" w:styleId="5-11">
    <w:name w:val="눈금 표 5 어둡게 - 강조색 11"/>
    <w:basedOn w:val="a5"/>
    <w:uiPriority w:val="50"/>
    <w:qFormat/>
    <w:rsid w:val="005D073D"/>
    <w:rPr>
      <w:rFonts w:ascii="CG Times (WN)" w:eastAsia="SimSun" w:hAnsi="CG Times (WN)" w:cs="Times New Roman"/>
      <w:kern w:val="0"/>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5"/>
    <w:uiPriority w:val="40"/>
    <w:qFormat/>
    <w:rsid w:val="005D073D"/>
    <w:rPr>
      <w:rFonts w:ascii="CG Times (WN)" w:eastAsia="SimSun" w:hAnsi="CG Times (W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5D073D"/>
    <w:pPr>
      <w:spacing w:after="100" w:afterAutospacing="1"/>
      <w:ind w:firstLine="360"/>
    </w:pPr>
    <w:rPr>
      <w:rFonts w:eastAsia="Times New Roman" w:cs="바탕"/>
    </w:rPr>
  </w:style>
  <w:style w:type="character" w:customStyle="1" w:styleId="0MaintextChar">
    <w:name w:val="0 Main text Char"/>
    <w:basedOn w:val="a4"/>
    <w:link w:val="0Maintext"/>
    <w:qFormat/>
    <w:rsid w:val="005D073D"/>
    <w:rPr>
      <w:rFonts w:eastAsia="Times New Roman" w:cs="바탕"/>
    </w:rPr>
  </w:style>
  <w:style w:type="paragraph" w:customStyle="1" w:styleId="18">
    <w:name w:val="스타일1"/>
    <w:basedOn w:val="a3"/>
    <w:link w:val="1Char1"/>
    <w:qFormat/>
    <w:rsid w:val="005D073D"/>
    <w:pPr>
      <w:spacing w:before="120" w:after="180"/>
      <w:ind w:leftChars="106" w:left="212"/>
    </w:pPr>
    <w:rPr>
      <w:rFonts w:eastAsia="맑은 고딕"/>
      <w:b/>
      <w:i/>
    </w:rPr>
  </w:style>
  <w:style w:type="character" w:customStyle="1" w:styleId="1Char1">
    <w:name w:val="스타일1 Char"/>
    <w:basedOn w:val="a4"/>
    <w:link w:val="18"/>
    <w:qFormat/>
    <w:rsid w:val="005D073D"/>
    <w:rPr>
      <w:rFonts w:eastAsia="맑은 고딕"/>
      <w:b/>
      <w:i/>
    </w:rPr>
  </w:style>
  <w:style w:type="character" w:customStyle="1" w:styleId="Mention1">
    <w:name w:val="Mention1"/>
    <w:basedOn w:val="a4"/>
    <w:uiPriority w:val="99"/>
    <w:unhideWhenUsed/>
    <w:qFormat/>
    <w:rsid w:val="005D073D"/>
    <w:rPr>
      <w:color w:val="2B579A"/>
      <w:shd w:val="clear" w:color="auto" w:fill="E6E6E6"/>
    </w:rPr>
  </w:style>
  <w:style w:type="paragraph" w:customStyle="1" w:styleId="paragraph">
    <w:name w:val="paragraph"/>
    <w:basedOn w:val="a3"/>
    <w:qFormat/>
    <w:rsid w:val="005D073D"/>
    <w:pPr>
      <w:spacing w:before="100" w:beforeAutospacing="1" w:after="100" w:afterAutospacing="1"/>
    </w:pPr>
    <w:rPr>
      <w:rFonts w:eastAsia="Times New Roman"/>
      <w:lang w:eastAsia="en-GB"/>
    </w:rPr>
  </w:style>
  <w:style w:type="character" w:customStyle="1" w:styleId="normaltextrun">
    <w:name w:val="normaltextrun"/>
    <w:basedOn w:val="a4"/>
    <w:qFormat/>
    <w:rsid w:val="005D073D"/>
  </w:style>
  <w:style w:type="character" w:customStyle="1" w:styleId="eop">
    <w:name w:val="eop"/>
    <w:basedOn w:val="a4"/>
    <w:qFormat/>
    <w:rsid w:val="005D073D"/>
  </w:style>
  <w:style w:type="character" w:customStyle="1" w:styleId="scxw2711696">
    <w:name w:val="scxw2711696"/>
    <w:basedOn w:val="a4"/>
    <w:qFormat/>
    <w:rsid w:val="005D073D"/>
  </w:style>
  <w:style w:type="paragraph" w:customStyle="1" w:styleId="3GPPAgreements">
    <w:name w:val="3GPP Agreements"/>
    <w:basedOn w:val="a3"/>
    <w:link w:val="3GPPAgreementsChar"/>
    <w:qFormat/>
    <w:rsid w:val="005D073D"/>
    <w:pPr>
      <w:numPr>
        <w:numId w:val="28"/>
      </w:numPr>
      <w:spacing w:before="60" w:after="60"/>
    </w:pPr>
    <w:rPr>
      <w:rFonts w:eastAsia="Times New Roman"/>
    </w:rPr>
  </w:style>
  <w:style w:type="character" w:customStyle="1" w:styleId="3GPPAgreementsChar">
    <w:name w:val="3GPP Agreements Char"/>
    <w:link w:val="3GPPAgreements"/>
    <w:qFormat/>
    <w:rsid w:val="005D073D"/>
    <w:rPr>
      <w:rFonts w:eastAsia="Times New Roman"/>
    </w:rPr>
  </w:style>
  <w:style w:type="paragraph" w:customStyle="1" w:styleId="xmsolistparagraph">
    <w:name w:val="x_msolistparagraph"/>
    <w:basedOn w:val="a3"/>
    <w:qFormat/>
    <w:rsid w:val="005D073D"/>
    <w:pPr>
      <w:ind w:left="840"/>
    </w:pPr>
    <w:rPr>
      <w:rFonts w:ascii="Yu Gothic" w:eastAsia="Yu Gothic" w:hAnsi="Yu Gothic" w:cs="Calibri"/>
    </w:rPr>
  </w:style>
  <w:style w:type="table" w:customStyle="1" w:styleId="TableGrid1">
    <w:name w:val="Table Grid1"/>
    <w:basedOn w:val="a5"/>
    <w:uiPriority w:val="59"/>
    <w:qFormat/>
    <w:rsid w:val="005D073D"/>
    <w:pPr>
      <w:spacing w:before="120" w:line="280" w:lineRule="atLeast"/>
    </w:pPr>
    <w:rPr>
      <w:rFonts w:ascii="New York" w:eastAsia="SimSun"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5D073D"/>
    <w:pPr>
      <w:spacing w:before="120" w:line="280" w:lineRule="atLeast"/>
    </w:pPr>
    <w:rPr>
      <w:rFonts w:ascii="New York" w:eastAsia="SimSun"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5D073D"/>
    <w:pPr>
      <w:spacing w:line="288" w:lineRule="auto"/>
      <w:jc w:val="both"/>
    </w:pPr>
    <w:rPr>
      <w:rFonts w:ascii="Times New Roman" w:eastAsia="SimSun" w:hAnsi="Times New Roman" w:cs="Times New Roman"/>
      <w:kern w:val="0"/>
      <w:sz w:val="20"/>
      <w:szCs w:val="20"/>
      <w:lang w:eastAsia="en-US"/>
    </w:rPr>
  </w:style>
  <w:style w:type="paragraph" w:customStyle="1" w:styleId="TdocHeader1">
    <w:name w:val="Tdoc_Header_1"/>
    <w:basedOn w:val="aff"/>
    <w:qFormat/>
    <w:rsid w:val="005D073D"/>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a3"/>
    <w:qFormat/>
    <w:rsid w:val="005D073D"/>
    <w:rPr>
      <w:rFonts w:ascii="Times" w:eastAsia="바탕" w:hAnsi="Times"/>
    </w:rPr>
  </w:style>
  <w:style w:type="paragraph" w:customStyle="1" w:styleId="h1">
    <w:name w:val="h1"/>
    <w:basedOn w:val="a3"/>
    <w:qFormat/>
    <w:rsid w:val="005D073D"/>
    <w:rPr>
      <w:rFonts w:ascii="Times" w:eastAsia="바탕" w:hAnsi="Times"/>
    </w:rPr>
  </w:style>
  <w:style w:type="table" w:customStyle="1" w:styleId="39">
    <w:name w:val="网格型3"/>
    <w:basedOn w:val="a5"/>
    <w:uiPriority w:val="39"/>
    <w:qFormat/>
    <w:rsid w:val="005D073D"/>
    <w:rPr>
      <w:rFonts w:ascii="Times New Roman" w:eastAsia="바탕"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D073D"/>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sz w:val="20"/>
      <w:szCs w:val="20"/>
    </w:rPr>
  </w:style>
  <w:style w:type="paragraph" w:customStyle="1" w:styleId="Statement">
    <w:name w:val="Statement"/>
    <w:basedOn w:val="a3"/>
    <w:qFormat/>
    <w:rsid w:val="005D073D"/>
    <w:pPr>
      <w:keepNext/>
      <w:ind w:left="601" w:hanging="601"/>
    </w:pPr>
    <w:rPr>
      <w:rFonts w:eastAsia="바탕"/>
      <w:b/>
      <w:i/>
    </w:rPr>
  </w:style>
  <w:style w:type="character" w:customStyle="1" w:styleId="Alcatel-Lucent-4">
    <w:name w:val="Alcatel-Lucent-4"/>
    <w:semiHidden/>
    <w:qFormat/>
    <w:rsid w:val="005D073D"/>
    <w:rPr>
      <w:rFonts w:ascii="Arial" w:hAnsi="Arial" w:cs="Arial"/>
      <w:color w:val="auto"/>
      <w:sz w:val="20"/>
      <w:szCs w:val="20"/>
    </w:rPr>
  </w:style>
  <w:style w:type="paragraph" w:customStyle="1" w:styleId="ZchnZchn">
    <w:name w:val="Zchn Zchn"/>
    <w:qFormat/>
    <w:rsid w:val="005D073D"/>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a3"/>
    <w:link w:val="StatementBodyChar"/>
    <w:qFormat/>
    <w:rsid w:val="005D073D"/>
    <w:pPr>
      <w:numPr>
        <w:numId w:val="29"/>
      </w:numPr>
      <w:spacing w:after="100" w:afterAutospacing="1"/>
      <w:contextualSpacing/>
    </w:pPr>
    <w:rPr>
      <w:rFonts w:eastAsia="Times New Roman"/>
      <w:lang w:val="zh-CN"/>
    </w:rPr>
  </w:style>
  <w:style w:type="character" w:customStyle="1" w:styleId="StatementBodyChar">
    <w:name w:val="Statement Body Char"/>
    <w:link w:val="StatementBody"/>
    <w:qFormat/>
    <w:rsid w:val="005D073D"/>
    <w:rPr>
      <w:rFonts w:eastAsia="Times New Roman"/>
      <w:lang w:val="zh-CN"/>
    </w:rPr>
  </w:style>
  <w:style w:type="paragraph" w:customStyle="1" w:styleId="StyleHeading1NMPHeading1H1h11h12h13h14h15h16appheadin">
    <w:name w:val="Style Heading 1NMP Heading 1H1h11h12h13h14h15h16app headin..."/>
    <w:basedOn w:val="1"/>
    <w:qFormat/>
    <w:rsid w:val="005D073D"/>
    <w:pPr>
      <w:keepNext w:val="0"/>
      <w:keepLines w:val="0"/>
      <w:tabs>
        <w:tab w:val="left" w:pos="432"/>
      </w:tabs>
      <w:spacing w:before="240" w:after="60" w:line="240" w:lineRule="auto"/>
      <w:ind w:left="432" w:hanging="432"/>
    </w:pPr>
    <w:rPr>
      <w:rFonts w:ascii="Arial" w:eastAsia="바탕" w:hAnsi="Arial" w:cs="Times New Roman"/>
      <w:kern w:val="32"/>
      <w:sz w:val="28"/>
      <w:szCs w:val="32"/>
    </w:rPr>
  </w:style>
  <w:style w:type="character" w:customStyle="1" w:styleId="Alcatel-Lucent2">
    <w:name w:val="Alcatel-Lucent2"/>
    <w:semiHidden/>
    <w:qFormat/>
    <w:rsid w:val="005D073D"/>
    <w:rPr>
      <w:rFonts w:ascii="Arial" w:hAnsi="Arial" w:cs="Arial"/>
      <w:color w:val="auto"/>
      <w:sz w:val="20"/>
      <w:szCs w:val="20"/>
    </w:rPr>
  </w:style>
  <w:style w:type="character" w:customStyle="1" w:styleId="19">
    <w:name w:val="未处理的提及1"/>
    <w:uiPriority w:val="99"/>
    <w:semiHidden/>
    <w:unhideWhenUsed/>
    <w:qFormat/>
    <w:rsid w:val="005D073D"/>
    <w:rPr>
      <w:color w:val="808080"/>
      <w:shd w:val="clear" w:color="auto" w:fill="E6E6E6"/>
    </w:rPr>
  </w:style>
  <w:style w:type="character" w:customStyle="1" w:styleId="56">
    <w:name w:val="(文字) (文字)5"/>
    <w:semiHidden/>
    <w:qFormat/>
    <w:rsid w:val="005D073D"/>
    <w:rPr>
      <w:rFonts w:ascii="Times New Roman" w:hAnsi="Times New Roman"/>
      <w:lang w:eastAsia="en-US"/>
    </w:rPr>
  </w:style>
  <w:style w:type="paragraph" w:customStyle="1" w:styleId="TableCell0">
    <w:name w:val="TableCell"/>
    <w:basedOn w:val="a3"/>
    <w:qFormat/>
    <w:rsid w:val="005D073D"/>
    <w:pPr>
      <w:snapToGrid w:val="0"/>
      <w:spacing w:before="20" w:after="20"/>
    </w:pPr>
    <w:rPr>
      <w:rFonts w:eastAsia="Times New Roman"/>
    </w:rPr>
  </w:style>
  <w:style w:type="paragraph" w:customStyle="1" w:styleId="ListParagraph3">
    <w:name w:val="List Paragraph3"/>
    <w:basedOn w:val="a3"/>
    <w:qFormat/>
    <w:rsid w:val="005D073D"/>
    <w:pPr>
      <w:ind w:left="720"/>
      <w:contextualSpacing/>
    </w:pPr>
    <w:rPr>
      <w:rFonts w:eastAsia="Times New Roman"/>
    </w:rPr>
  </w:style>
  <w:style w:type="paragraph" w:customStyle="1" w:styleId="ListParagraph2">
    <w:name w:val="List Paragraph2"/>
    <w:basedOn w:val="a3"/>
    <w:qFormat/>
    <w:rsid w:val="005D073D"/>
    <w:pPr>
      <w:ind w:left="720"/>
      <w:contextualSpacing/>
    </w:pPr>
    <w:rPr>
      <w:rFonts w:eastAsia="Times New Roman"/>
    </w:rPr>
  </w:style>
  <w:style w:type="paragraph" w:customStyle="1" w:styleId="ListParagraph5">
    <w:name w:val="List Paragraph5"/>
    <w:basedOn w:val="a3"/>
    <w:qFormat/>
    <w:rsid w:val="005D073D"/>
    <w:pPr>
      <w:ind w:left="720"/>
      <w:contextualSpacing/>
    </w:pPr>
    <w:rPr>
      <w:rFonts w:eastAsia="Times New Roman"/>
    </w:rPr>
  </w:style>
  <w:style w:type="paragraph" w:customStyle="1" w:styleId="ListParagraph4">
    <w:name w:val="List Paragraph4"/>
    <w:basedOn w:val="a3"/>
    <w:qFormat/>
    <w:rsid w:val="005D073D"/>
    <w:pPr>
      <w:ind w:left="720"/>
      <w:contextualSpacing/>
    </w:pPr>
    <w:rPr>
      <w:rFonts w:eastAsia="Times New Roman"/>
    </w:rPr>
  </w:style>
  <w:style w:type="character" w:customStyle="1" w:styleId="1a">
    <w:name w:val="不明显强调1"/>
    <w:uiPriority w:val="19"/>
    <w:qFormat/>
    <w:rsid w:val="005D073D"/>
    <w:rPr>
      <w:i/>
      <w:iCs/>
      <w:color w:val="404040"/>
    </w:rPr>
  </w:style>
  <w:style w:type="paragraph" w:customStyle="1" w:styleId="62">
    <w:name w:val="标题 62"/>
    <w:basedOn w:val="a3"/>
    <w:qFormat/>
    <w:rsid w:val="005D073D"/>
    <w:pPr>
      <w:tabs>
        <w:tab w:val="left" w:pos="1152"/>
      </w:tabs>
    </w:pPr>
    <w:rPr>
      <w:rFonts w:ascii="Times" w:eastAsia="MS PGothic" w:hAnsi="Times" w:cs="Times"/>
    </w:rPr>
  </w:style>
  <w:style w:type="paragraph" w:customStyle="1" w:styleId="72">
    <w:name w:val="标题 72"/>
    <w:basedOn w:val="a3"/>
    <w:qFormat/>
    <w:rsid w:val="005D073D"/>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1"/>
    <w:qFormat/>
    <w:rsid w:val="005D073D"/>
    <w:pPr>
      <w:keepLines w:val="0"/>
      <w:widowControl w:val="0"/>
      <w:tabs>
        <w:tab w:val="left" w:pos="720"/>
        <w:tab w:val="left" w:pos="1080"/>
      </w:tabs>
      <w:spacing w:before="240" w:after="60" w:line="416" w:lineRule="auto"/>
      <w:ind w:left="735" w:hanging="735"/>
      <w:jc w:val="both"/>
    </w:pPr>
    <w:rPr>
      <w:rFonts w:eastAsia="바탕" w:cstheme="minorBidi"/>
      <w:bCs/>
      <w:i/>
      <w:kern w:val="2"/>
      <w:sz w:val="21"/>
      <w:szCs w:val="26"/>
      <w:lang w:val="en-US" w:eastAsia="zh-CN"/>
    </w:rPr>
  </w:style>
  <w:style w:type="paragraph" w:customStyle="1" w:styleId="ListParagraph7">
    <w:name w:val="List Paragraph7"/>
    <w:basedOn w:val="a3"/>
    <w:qFormat/>
    <w:rsid w:val="005D073D"/>
    <w:pPr>
      <w:ind w:left="720"/>
      <w:contextualSpacing/>
    </w:pPr>
    <w:rPr>
      <w:rFonts w:eastAsia="Times New Roman"/>
    </w:rPr>
  </w:style>
  <w:style w:type="paragraph" w:customStyle="1" w:styleId="ListParagraph6">
    <w:name w:val="List Paragraph6"/>
    <w:basedOn w:val="a3"/>
    <w:qFormat/>
    <w:rsid w:val="005D073D"/>
    <w:pPr>
      <w:ind w:left="720"/>
      <w:contextualSpacing/>
    </w:pPr>
    <w:rPr>
      <w:rFonts w:eastAsia="Times New Roman"/>
    </w:rPr>
  </w:style>
  <w:style w:type="paragraph" w:customStyle="1" w:styleId="610">
    <w:name w:val="标题 61"/>
    <w:basedOn w:val="a3"/>
    <w:qFormat/>
    <w:rsid w:val="005D073D"/>
    <w:pPr>
      <w:tabs>
        <w:tab w:val="left" w:pos="1152"/>
      </w:tabs>
    </w:pPr>
    <w:rPr>
      <w:rFonts w:ascii="Times" w:eastAsia="MS PGothic" w:hAnsi="Times" w:cs="Times"/>
    </w:rPr>
  </w:style>
  <w:style w:type="paragraph" w:customStyle="1" w:styleId="ListParagraph8">
    <w:name w:val="List Paragraph8"/>
    <w:basedOn w:val="a3"/>
    <w:qFormat/>
    <w:rsid w:val="005D073D"/>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rsid w:val="005D073D"/>
    <w:pPr>
      <w:keepNext w:val="0"/>
      <w:keepLines w:val="0"/>
      <w:numPr>
        <w:numId w:val="30"/>
      </w:numPr>
      <w:spacing w:before="240" w:after="60" w:line="240" w:lineRule="auto"/>
    </w:pPr>
    <w:rPr>
      <w:rFonts w:ascii="Helvetica" w:eastAsia="Times New Roman" w:hAnsi="Helvetica" w:cs="Times New Roman"/>
      <w:kern w:val="32"/>
      <w:sz w:val="28"/>
      <w:szCs w:val="32"/>
    </w:rPr>
  </w:style>
  <w:style w:type="paragraph" w:customStyle="1" w:styleId="710">
    <w:name w:val="标题 71"/>
    <w:basedOn w:val="a3"/>
    <w:qFormat/>
    <w:rsid w:val="005D073D"/>
    <w:pPr>
      <w:tabs>
        <w:tab w:val="left" w:pos="1296"/>
      </w:tabs>
    </w:pPr>
    <w:rPr>
      <w:rFonts w:ascii="Times" w:eastAsia="MS PGothic" w:hAnsi="Times" w:cs="Times"/>
    </w:rPr>
  </w:style>
  <w:style w:type="paragraph" w:customStyle="1" w:styleId="tac0">
    <w:name w:val="tac"/>
    <w:basedOn w:val="a3"/>
    <w:qFormat/>
    <w:rsid w:val="005D073D"/>
    <w:pPr>
      <w:keepNext/>
      <w:jc w:val="center"/>
    </w:pPr>
    <w:rPr>
      <w:rFonts w:ascii="Arial" w:hAnsi="Arial" w:cs="Arial"/>
      <w:sz w:val="18"/>
      <w:szCs w:val="18"/>
    </w:rPr>
  </w:style>
  <w:style w:type="paragraph" w:customStyle="1" w:styleId="th0">
    <w:name w:val="th"/>
    <w:basedOn w:val="a3"/>
    <w:qFormat/>
    <w:rsid w:val="005D073D"/>
    <w:pPr>
      <w:keepNext/>
      <w:spacing w:before="60" w:after="180"/>
      <w:jc w:val="center"/>
    </w:pPr>
    <w:rPr>
      <w:rFonts w:ascii="Arial" w:hAnsi="Arial" w:cs="Arial"/>
      <w:b/>
      <w:bCs/>
    </w:rPr>
  </w:style>
  <w:style w:type="paragraph" w:customStyle="1" w:styleId="IvDbodytext">
    <w:name w:val="IvD bodytext"/>
    <w:basedOn w:val="af7"/>
    <w:link w:val="IvDbodytextChar"/>
    <w:qFormat/>
    <w:rsid w:val="005D073D"/>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D073D"/>
    <w:rPr>
      <w:rFonts w:ascii="Times" w:hAnsi="Times"/>
    </w:rPr>
  </w:style>
  <w:style w:type="paragraph" w:customStyle="1" w:styleId="4h4H4H41h41H42h42H43h43H411h411H421h421H44h2">
    <w:name w:val="スタイル 見出し 4h4H4H41h41H42h42H43h43H411h411H421h421H44h...2"/>
    <w:basedOn w:val="41"/>
    <w:qFormat/>
    <w:rsid w:val="005D073D"/>
    <w:pPr>
      <w:keepLines w:val="0"/>
      <w:tabs>
        <w:tab w:val="left" w:pos="567"/>
        <w:tab w:val="left" w:pos="1440"/>
      </w:tabs>
      <w:spacing w:before="240" w:after="60" w:line="416" w:lineRule="auto"/>
      <w:ind w:left="735" w:hanging="735"/>
    </w:pPr>
    <w:rPr>
      <w:rFonts w:ascii="Arial" w:eastAsia="MS Mincho" w:hAnsi="Arial" w:cstheme="minorBidi"/>
      <w:b w:val="0"/>
      <w:iCs/>
      <w:color w:val="000000"/>
      <w:sz w:val="21"/>
      <w:szCs w:val="26"/>
      <w:u w:color="4BACC6" w:themeColor="accent5"/>
    </w:rPr>
  </w:style>
  <w:style w:type="character" w:customStyle="1" w:styleId="130">
    <w:name w:val="表 (青) 13 (文字)"/>
    <w:uiPriority w:val="34"/>
    <w:qFormat/>
    <w:locked/>
    <w:rsid w:val="005D073D"/>
    <w:rPr>
      <w:rFonts w:eastAsia="MS Gothic"/>
      <w:sz w:val="24"/>
      <w:szCs w:val="24"/>
      <w:lang w:val="en-GB" w:eastAsia="en-US"/>
    </w:rPr>
  </w:style>
  <w:style w:type="paragraph" w:customStyle="1" w:styleId="LGTdoc1">
    <w:name w:val="LGTdoc_제목1"/>
    <w:basedOn w:val="a3"/>
    <w:qFormat/>
    <w:rsid w:val="005D073D"/>
    <w:pPr>
      <w:snapToGrid w:val="0"/>
      <w:spacing w:beforeLines="50" w:before="120" w:after="100" w:afterAutospacing="1"/>
    </w:pPr>
    <w:rPr>
      <w:rFonts w:eastAsia="바탕"/>
      <w:b/>
      <w:snapToGrid w:val="0"/>
      <w:sz w:val="28"/>
    </w:rPr>
  </w:style>
  <w:style w:type="paragraph" w:customStyle="1" w:styleId="heading3">
    <w:name w:val="heading3"/>
    <w:basedOn w:val="a3"/>
    <w:qFormat/>
    <w:rsid w:val="005D073D"/>
    <w:pPr>
      <w:keepNext/>
      <w:spacing w:before="240" w:after="60"/>
      <w:ind w:left="720" w:hanging="720"/>
    </w:pPr>
    <w:rPr>
      <w:rFonts w:ascii="Arial" w:eastAsia="MS PGothic" w:hAnsi="Arial" w:cs="Arial"/>
      <w:color w:val="000000"/>
    </w:rPr>
  </w:style>
  <w:style w:type="paragraph" w:customStyle="1" w:styleId="heading4">
    <w:name w:val="heading4"/>
    <w:basedOn w:val="a3"/>
    <w:qFormat/>
    <w:rsid w:val="005D073D"/>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1"/>
    <w:qFormat/>
    <w:rsid w:val="005D073D"/>
    <w:pPr>
      <w:keepLines w:val="0"/>
      <w:tabs>
        <w:tab w:val="left" w:pos="567"/>
        <w:tab w:val="left" w:pos="1440"/>
      </w:tabs>
      <w:spacing w:before="240" w:after="60" w:line="416" w:lineRule="auto"/>
      <w:ind w:left="735" w:hanging="735"/>
    </w:pPr>
    <w:rPr>
      <w:rFonts w:ascii="Arial" w:eastAsia="SimSun" w:hAnsi="Arial" w:cstheme="minorBidi"/>
      <w:b w:val="0"/>
      <w:iCs/>
      <w:sz w:val="21"/>
      <w:szCs w:val="26"/>
      <w:u w:color="4BACC6" w:themeColor="accent5"/>
    </w:rPr>
  </w:style>
  <w:style w:type="paragraph" w:customStyle="1" w:styleId="4h4H4H41h41H42h42H43h43H411h411H421h421H44h">
    <w:name w:val="スタイル 見出し 4h4H4H41h41H42h42H43h43H411h411H421h421H44h..."/>
    <w:basedOn w:val="41"/>
    <w:qFormat/>
    <w:rsid w:val="005D073D"/>
    <w:pPr>
      <w:keepLines w:val="0"/>
      <w:tabs>
        <w:tab w:val="left" w:pos="567"/>
      </w:tabs>
      <w:spacing w:before="240" w:after="60" w:line="416" w:lineRule="auto"/>
      <w:ind w:left="936" w:hanging="680"/>
    </w:pPr>
    <w:rPr>
      <w:rFonts w:ascii="Arial" w:eastAsia="바탕" w:hAnsi="Arial" w:cstheme="minorBidi"/>
      <w:b w:val="0"/>
      <w:iCs/>
      <w:sz w:val="21"/>
      <w:szCs w:val="26"/>
      <w:u w:color="4BACC6" w:themeColor="accent5"/>
    </w:rPr>
  </w:style>
  <w:style w:type="character" w:customStyle="1" w:styleId="1b">
    <w:name w:val="@他1"/>
    <w:uiPriority w:val="99"/>
    <w:semiHidden/>
    <w:unhideWhenUsed/>
    <w:qFormat/>
    <w:rsid w:val="005D073D"/>
    <w:rPr>
      <w:color w:val="2B579A"/>
      <w:shd w:val="clear" w:color="auto" w:fill="E6E6E6"/>
    </w:rPr>
  </w:style>
  <w:style w:type="paragraph" w:customStyle="1" w:styleId="3a">
    <w:name w:val="修订3"/>
    <w:hidden/>
    <w:uiPriority w:val="99"/>
    <w:semiHidden/>
    <w:qFormat/>
    <w:rsid w:val="005D073D"/>
    <w:pPr>
      <w:spacing w:line="288" w:lineRule="auto"/>
      <w:ind w:left="720" w:hanging="360"/>
      <w:jc w:val="both"/>
    </w:pPr>
    <w:rPr>
      <w:rFonts w:ascii="Times" w:eastAsia="바탕" w:hAnsi="Times" w:cs="Times New Roman"/>
      <w:kern w:val="0"/>
      <w:sz w:val="20"/>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D073D"/>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D073D"/>
    <w:rPr>
      <w:rFonts w:ascii="Arial" w:hAnsi="Arial"/>
      <w:b/>
      <w:i/>
      <w:szCs w:val="26"/>
      <w:lang w:val="en-GB" w:eastAsia="zh-CN"/>
    </w:rPr>
  </w:style>
  <w:style w:type="paragraph" w:customStyle="1" w:styleId="Paragraph0">
    <w:name w:val="Paragraph"/>
    <w:basedOn w:val="a3"/>
    <w:link w:val="ParagraphChar"/>
    <w:qFormat/>
    <w:rsid w:val="005D073D"/>
    <w:pPr>
      <w:spacing w:before="220"/>
    </w:pPr>
  </w:style>
  <w:style w:type="character" w:customStyle="1" w:styleId="ParagraphChar">
    <w:name w:val="Paragraph Char"/>
    <w:link w:val="Paragraph0"/>
    <w:qFormat/>
    <w:locked/>
    <w:rsid w:val="005D073D"/>
  </w:style>
  <w:style w:type="character" w:customStyle="1" w:styleId="ColorfulList-Accent1Char">
    <w:name w:val="Colorful List - Accent 1 Char"/>
    <w:uiPriority w:val="34"/>
    <w:qFormat/>
    <w:locked/>
    <w:rsid w:val="005D073D"/>
    <w:rPr>
      <w:rFonts w:eastAsia="MS Gothic"/>
      <w:sz w:val="24"/>
      <w:szCs w:val="24"/>
      <w:lang w:eastAsia="en-US"/>
    </w:rPr>
  </w:style>
  <w:style w:type="paragraph" w:customStyle="1" w:styleId="maintext">
    <w:name w:val="main text"/>
    <w:basedOn w:val="a3"/>
    <w:link w:val="maintextChar"/>
    <w:qFormat/>
    <w:rsid w:val="005D073D"/>
    <w:pPr>
      <w:spacing w:before="60" w:after="60"/>
      <w:ind w:firstLineChars="200" w:firstLine="200"/>
    </w:pPr>
    <w:rPr>
      <w:rFonts w:eastAsia="맑은 고딕"/>
    </w:rPr>
  </w:style>
  <w:style w:type="character" w:customStyle="1" w:styleId="maintextChar">
    <w:name w:val="main text Char"/>
    <w:link w:val="maintext"/>
    <w:qFormat/>
    <w:rsid w:val="005D073D"/>
    <w:rPr>
      <w:rFonts w:eastAsia="맑은 고딕"/>
    </w:rPr>
  </w:style>
  <w:style w:type="table" w:customStyle="1" w:styleId="4-51">
    <w:name w:val="网格表 4 - 着色 51"/>
    <w:basedOn w:val="a5"/>
    <w:uiPriority w:val="49"/>
    <w:qFormat/>
    <w:rsid w:val="005D073D"/>
    <w:rPr>
      <w:rFonts w:ascii="Times New Roman" w:eastAsia="바탕"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D073D"/>
    <w:rPr>
      <w:color w:val="000000"/>
    </w:rPr>
  </w:style>
  <w:style w:type="character" w:customStyle="1" w:styleId="1c">
    <w:name w:val="列表段落 字符1"/>
    <w:uiPriority w:val="34"/>
    <w:qFormat/>
    <w:locked/>
    <w:rsid w:val="005D073D"/>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D073D"/>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3"/>
    <w:link w:val="2222Char"/>
    <w:qFormat/>
    <w:rsid w:val="005D073D"/>
    <w:pPr>
      <w:spacing w:after="180" w:line="336" w:lineRule="auto"/>
      <w:ind w:firstLineChars="200" w:firstLine="200"/>
    </w:pPr>
    <w:rPr>
      <w:rFonts w:ascii="맑은 고딕" w:hAnsi="맑은 고딕" w:cs="바탕"/>
      <w:lang w:eastAsia="en-US"/>
    </w:rPr>
  </w:style>
  <w:style w:type="paragraph" w:customStyle="1" w:styleId="810">
    <w:name w:val="目录 81"/>
    <w:basedOn w:val="110"/>
    <w:semiHidden/>
    <w:qFormat/>
    <w:rsid w:val="005D073D"/>
  </w:style>
  <w:style w:type="paragraph" w:customStyle="1" w:styleId="110">
    <w:name w:val="目录 11"/>
    <w:semiHidden/>
    <w:qFormat/>
    <w:rsid w:val="005D073D"/>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DengXian" w:hAnsi="Times New Roman" w:cs="Times New Roman"/>
      <w:kern w:val="0"/>
      <w:sz w:val="22"/>
      <w:szCs w:val="20"/>
      <w:lang w:eastAsia="en-US"/>
    </w:rPr>
  </w:style>
  <w:style w:type="paragraph" w:customStyle="1" w:styleId="510">
    <w:name w:val="目录 51"/>
    <w:basedOn w:val="410"/>
    <w:semiHidden/>
    <w:qFormat/>
    <w:rsid w:val="005D073D"/>
  </w:style>
  <w:style w:type="paragraph" w:customStyle="1" w:styleId="410">
    <w:name w:val="目录 41"/>
    <w:basedOn w:val="310"/>
    <w:semiHidden/>
    <w:qFormat/>
    <w:rsid w:val="005D073D"/>
  </w:style>
  <w:style w:type="paragraph" w:customStyle="1" w:styleId="310">
    <w:name w:val="目录 31"/>
    <w:basedOn w:val="210"/>
    <w:semiHidden/>
    <w:qFormat/>
    <w:rsid w:val="005D073D"/>
  </w:style>
  <w:style w:type="paragraph" w:customStyle="1" w:styleId="210">
    <w:name w:val="目录 21"/>
    <w:basedOn w:val="110"/>
    <w:semiHidden/>
    <w:qFormat/>
    <w:rsid w:val="005D073D"/>
  </w:style>
  <w:style w:type="paragraph" w:customStyle="1" w:styleId="910">
    <w:name w:val="目录 91"/>
    <w:basedOn w:val="810"/>
    <w:semiHidden/>
    <w:qFormat/>
    <w:rsid w:val="005D073D"/>
    <w:pPr>
      <w:spacing w:before="180"/>
      <w:ind w:left="1418" w:hanging="1418"/>
    </w:pPr>
    <w:rPr>
      <w:b/>
    </w:rPr>
  </w:style>
  <w:style w:type="paragraph" w:customStyle="1" w:styleId="612">
    <w:name w:val="目录 61"/>
    <w:basedOn w:val="510"/>
    <w:next w:val="a3"/>
    <w:semiHidden/>
    <w:qFormat/>
    <w:rsid w:val="005D073D"/>
  </w:style>
  <w:style w:type="paragraph" w:customStyle="1" w:styleId="712">
    <w:name w:val="目录 71"/>
    <w:basedOn w:val="612"/>
    <w:next w:val="a3"/>
    <w:semiHidden/>
    <w:qFormat/>
    <w:rsid w:val="005D073D"/>
    <w:pPr>
      <w:keepNext w:val="0"/>
      <w:spacing w:before="0"/>
      <w:ind w:left="2268" w:hanging="2268"/>
    </w:pPr>
    <w:rPr>
      <w:sz w:val="20"/>
    </w:rPr>
  </w:style>
  <w:style w:type="table" w:customStyle="1" w:styleId="4-31">
    <w:name w:val="网格表 4 - 着色 31"/>
    <w:basedOn w:val="a5"/>
    <w:uiPriority w:val="49"/>
    <w:qFormat/>
    <w:rsid w:val="005D073D"/>
    <w:rPr>
      <w:rFonts w:ascii="Times New Roman" w:eastAsia="DengXian"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1">
    <w:name w:val="网格表 1 浅色 - 着色 61"/>
    <w:basedOn w:val="a5"/>
    <w:uiPriority w:val="46"/>
    <w:qFormat/>
    <w:rsid w:val="005D073D"/>
    <w:rPr>
      <w:rFonts w:ascii="Times New Roman" w:eastAsia="DengXian"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D073D"/>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5D073D"/>
    <w:rPr>
      <w:color w:val="2B579A"/>
      <w:shd w:val="clear" w:color="auto" w:fill="E1DFDD"/>
    </w:rPr>
  </w:style>
  <w:style w:type="paragraph" w:customStyle="1" w:styleId="46">
    <w:name w:val="修订4"/>
    <w:hidden/>
    <w:uiPriority w:val="99"/>
    <w:semiHidden/>
    <w:qFormat/>
    <w:rsid w:val="005D073D"/>
  </w:style>
  <w:style w:type="character" w:customStyle="1" w:styleId="2b">
    <w:name w:val="@他2"/>
    <w:basedOn w:val="a4"/>
    <w:uiPriority w:val="99"/>
    <w:unhideWhenUsed/>
    <w:qFormat/>
    <w:rsid w:val="005D073D"/>
    <w:rPr>
      <w:color w:val="2B579A"/>
      <w:shd w:val="clear" w:color="auto" w:fill="E1DFDD"/>
    </w:rPr>
  </w:style>
  <w:style w:type="paragraph" w:customStyle="1" w:styleId="afff7">
    <w:name w:val="表格文本"/>
    <w:qFormat/>
    <w:rsid w:val="005D073D"/>
    <w:pPr>
      <w:tabs>
        <w:tab w:val="decimal" w:pos="0"/>
      </w:tabs>
    </w:pPr>
    <w:rPr>
      <w:rFonts w:ascii="Arial" w:eastAsia="SimSun" w:hAnsi="Arial" w:cs="Times New Roman"/>
      <w:kern w:val="0"/>
      <w:szCs w:val="21"/>
    </w:rPr>
  </w:style>
  <w:style w:type="paragraph" w:customStyle="1" w:styleId="afff8">
    <w:name w:val="表头文本"/>
    <w:qFormat/>
    <w:rsid w:val="005D073D"/>
    <w:pPr>
      <w:jc w:val="center"/>
    </w:pPr>
    <w:rPr>
      <w:rFonts w:ascii="Arial" w:eastAsia="SimSun" w:hAnsi="Arial" w:cs="Times New Roman"/>
      <w:b/>
      <w:kern w:val="0"/>
      <w:szCs w:val="21"/>
    </w:rPr>
  </w:style>
  <w:style w:type="table" w:customStyle="1" w:styleId="afff9">
    <w:name w:val="表样式"/>
    <w:basedOn w:val="a5"/>
    <w:qFormat/>
    <w:rsid w:val="005D073D"/>
    <w:pPr>
      <w:jc w:val="both"/>
    </w:pPr>
    <w:rPr>
      <w:rFonts w:ascii="Times New Roman" w:eastAsia="SimSun"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rsid w:val="005D073D"/>
    <w:pPr>
      <w:keepNext/>
      <w:spacing w:before="80" w:after="80"/>
      <w:jc w:val="center"/>
    </w:pPr>
  </w:style>
  <w:style w:type="paragraph" w:customStyle="1" w:styleId="afffb">
    <w:name w:val="文档标题"/>
    <w:basedOn w:val="a3"/>
    <w:qFormat/>
    <w:rsid w:val="005D073D"/>
    <w:pPr>
      <w:tabs>
        <w:tab w:val="left" w:pos="0"/>
      </w:tabs>
      <w:spacing w:before="300" w:after="300"/>
      <w:jc w:val="center"/>
    </w:pPr>
    <w:rPr>
      <w:rFonts w:ascii="Arial" w:eastAsia="SimHei" w:hAnsi="Arial"/>
      <w:sz w:val="36"/>
      <w:szCs w:val="36"/>
    </w:rPr>
  </w:style>
  <w:style w:type="paragraph" w:customStyle="1" w:styleId="afffc">
    <w:name w:val="正文（首行不缩进）"/>
    <w:basedOn w:val="a3"/>
    <w:qFormat/>
    <w:rsid w:val="005D073D"/>
  </w:style>
  <w:style w:type="paragraph" w:customStyle="1" w:styleId="afffd">
    <w:name w:val="注示头"/>
    <w:basedOn w:val="a3"/>
    <w:qFormat/>
    <w:rsid w:val="005D073D"/>
    <w:pPr>
      <w:pBdr>
        <w:top w:val="single" w:sz="4" w:space="1" w:color="000000"/>
      </w:pBdr>
    </w:pPr>
    <w:rPr>
      <w:rFonts w:ascii="Arial" w:eastAsia="SimHei" w:hAnsi="Arial"/>
      <w:sz w:val="18"/>
    </w:rPr>
  </w:style>
  <w:style w:type="paragraph" w:customStyle="1" w:styleId="afffe">
    <w:name w:val="注示文本"/>
    <w:basedOn w:val="a3"/>
    <w:qFormat/>
    <w:rsid w:val="005D073D"/>
    <w:pPr>
      <w:pBdr>
        <w:bottom w:val="single" w:sz="4" w:space="1" w:color="000000"/>
      </w:pBdr>
      <w:ind w:firstLine="360"/>
    </w:pPr>
    <w:rPr>
      <w:rFonts w:ascii="Arial" w:eastAsia="KaiTi_GB2312" w:hAnsi="Arial"/>
      <w:sz w:val="18"/>
      <w:szCs w:val="18"/>
    </w:rPr>
  </w:style>
  <w:style w:type="paragraph" w:customStyle="1" w:styleId="affff">
    <w:name w:val="编写建议"/>
    <w:basedOn w:val="a3"/>
    <w:qFormat/>
    <w:rsid w:val="005D073D"/>
    <w:pPr>
      <w:ind w:firstLine="420"/>
    </w:pPr>
    <w:rPr>
      <w:rFonts w:ascii="Arial" w:hAnsi="Arial" w:cs="Arial"/>
      <w:i/>
      <w:color w:val="0000FF"/>
    </w:rPr>
  </w:style>
  <w:style w:type="character" w:customStyle="1" w:styleId="affff0">
    <w:name w:val="样式一"/>
    <w:basedOn w:val="a4"/>
    <w:qFormat/>
    <w:rsid w:val="005D073D"/>
    <w:rPr>
      <w:rFonts w:ascii="SimSun" w:hAnsi="SimSun"/>
      <w:b/>
      <w:bCs/>
      <w:color w:val="000000"/>
      <w:sz w:val="36"/>
    </w:rPr>
  </w:style>
  <w:style w:type="character" w:customStyle="1" w:styleId="affff1">
    <w:name w:val="样式二"/>
    <w:basedOn w:val="affff0"/>
    <w:qFormat/>
    <w:rsid w:val="005D073D"/>
    <w:rPr>
      <w:rFonts w:ascii="SimSun" w:hAnsi="SimSun"/>
      <w:b/>
      <w:bCs/>
      <w:color w:val="000000"/>
      <w:sz w:val="36"/>
    </w:rPr>
  </w:style>
  <w:style w:type="character" w:customStyle="1" w:styleId="1d">
    <w:name w:val="メンション1"/>
    <w:basedOn w:val="a4"/>
    <w:uiPriority w:val="99"/>
    <w:unhideWhenUsed/>
    <w:qFormat/>
    <w:rsid w:val="005D073D"/>
    <w:rPr>
      <w:color w:val="2B579A"/>
      <w:shd w:val="clear" w:color="auto" w:fill="E1DFDD"/>
    </w:rPr>
  </w:style>
  <w:style w:type="character" w:customStyle="1" w:styleId="Mention3">
    <w:name w:val="Mention3"/>
    <w:basedOn w:val="a4"/>
    <w:uiPriority w:val="99"/>
    <w:unhideWhenUsed/>
    <w:qFormat/>
    <w:rsid w:val="005D073D"/>
    <w:rPr>
      <w:color w:val="2B579A"/>
      <w:shd w:val="clear" w:color="auto" w:fill="E1DFDD"/>
    </w:rPr>
  </w:style>
  <w:style w:type="character" w:customStyle="1" w:styleId="Mention4">
    <w:name w:val="Mention4"/>
    <w:basedOn w:val="a4"/>
    <w:uiPriority w:val="99"/>
    <w:unhideWhenUsed/>
    <w:qFormat/>
    <w:rsid w:val="005D073D"/>
    <w:rPr>
      <w:color w:val="2B579A"/>
      <w:shd w:val="clear" w:color="auto" w:fill="E1DFDD"/>
    </w:rPr>
  </w:style>
  <w:style w:type="paragraph" w:customStyle="1" w:styleId="Style1">
    <w:name w:val="Style1"/>
    <w:basedOn w:val="a3"/>
    <w:link w:val="Style1Char"/>
    <w:qFormat/>
    <w:rsid w:val="005D073D"/>
    <w:pPr>
      <w:spacing w:after="100" w:afterAutospacing="1" w:line="300" w:lineRule="auto"/>
      <w:ind w:firstLine="360"/>
      <w:contextualSpacing/>
    </w:pPr>
    <w:rPr>
      <w:szCs w:val="20"/>
    </w:rPr>
  </w:style>
  <w:style w:type="character" w:customStyle="1" w:styleId="Style1Char">
    <w:name w:val="Style1 Char"/>
    <w:link w:val="Style1"/>
    <w:qFormat/>
    <w:rsid w:val="005D073D"/>
    <w:rPr>
      <w:szCs w:val="20"/>
    </w:rPr>
  </w:style>
  <w:style w:type="character" w:customStyle="1" w:styleId="2c">
    <w:name w:val="批注文字 字符2"/>
    <w:uiPriority w:val="99"/>
    <w:qFormat/>
    <w:rsid w:val="005D073D"/>
    <w:rPr>
      <w:rFonts w:ascii="Times New Roman" w:hAnsi="Times New Roman"/>
      <w:lang w:val="en-GB"/>
    </w:rPr>
  </w:style>
  <w:style w:type="paragraph" w:customStyle="1" w:styleId="msonormal0">
    <w:name w:val="msonormal"/>
    <w:basedOn w:val="a3"/>
    <w:uiPriority w:val="99"/>
    <w:qFormat/>
    <w:rsid w:val="005D073D"/>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5D073D"/>
    <w:rPr>
      <w:rFonts w:ascii="Times New Roman" w:hAnsi="Times New Roman"/>
      <w:lang w:val="en-GB" w:eastAsia="ja-JP"/>
    </w:rPr>
  </w:style>
  <w:style w:type="paragraph" w:customStyle="1" w:styleId="120">
    <w:name w:val="目录 12"/>
    <w:uiPriority w:val="99"/>
    <w:semiHidden/>
    <w:qFormat/>
    <w:rsid w:val="005D073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DengXian" w:hAnsi="Times New Roman" w:cs="Times New Roman"/>
      <w:kern w:val="0"/>
      <w:sz w:val="22"/>
      <w:szCs w:val="20"/>
      <w:lang w:eastAsia="en-US"/>
    </w:rPr>
  </w:style>
  <w:style w:type="paragraph" w:customStyle="1" w:styleId="220">
    <w:name w:val="目录 22"/>
    <w:basedOn w:val="120"/>
    <w:uiPriority w:val="99"/>
    <w:semiHidden/>
    <w:qFormat/>
    <w:rsid w:val="005D073D"/>
  </w:style>
  <w:style w:type="paragraph" w:customStyle="1" w:styleId="82">
    <w:name w:val="目录 82"/>
    <w:basedOn w:val="120"/>
    <w:semiHidden/>
    <w:qFormat/>
    <w:rsid w:val="005D073D"/>
  </w:style>
  <w:style w:type="paragraph" w:customStyle="1" w:styleId="320">
    <w:name w:val="目录 32"/>
    <w:basedOn w:val="220"/>
    <w:semiHidden/>
    <w:qFormat/>
    <w:rsid w:val="005D073D"/>
  </w:style>
  <w:style w:type="paragraph" w:customStyle="1" w:styleId="92">
    <w:name w:val="目录 92"/>
    <w:basedOn w:val="82"/>
    <w:semiHidden/>
    <w:qFormat/>
    <w:rsid w:val="005D073D"/>
    <w:pPr>
      <w:spacing w:before="180"/>
      <w:ind w:left="1418" w:hanging="1418"/>
    </w:pPr>
    <w:rPr>
      <w:b/>
    </w:rPr>
  </w:style>
  <w:style w:type="paragraph" w:customStyle="1" w:styleId="420">
    <w:name w:val="目录 42"/>
    <w:basedOn w:val="320"/>
    <w:semiHidden/>
    <w:qFormat/>
    <w:rsid w:val="005D073D"/>
  </w:style>
  <w:style w:type="paragraph" w:customStyle="1" w:styleId="520">
    <w:name w:val="目录 52"/>
    <w:basedOn w:val="420"/>
    <w:semiHidden/>
    <w:qFormat/>
    <w:rsid w:val="005D073D"/>
  </w:style>
  <w:style w:type="paragraph" w:customStyle="1" w:styleId="620">
    <w:name w:val="目录 62"/>
    <w:basedOn w:val="520"/>
    <w:next w:val="a3"/>
    <w:semiHidden/>
    <w:qFormat/>
    <w:rsid w:val="005D073D"/>
  </w:style>
  <w:style w:type="paragraph" w:customStyle="1" w:styleId="720">
    <w:name w:val="目录 72"/>
    <w:basedOn w:val="620"/>
    <w:next w:val="a3"/>
    <w:semiHidden/>
    <w:qFormat/>
    <w:rsid w:val="005D073D"/>
    <w:pPr>
      <w:keepNext w:val="0"/>
      <w:spacing w:before="0"/>
      <w:ind w:left="2268" w:hanging="2268"/>
    </w:pPr>
    <w:rPr>
      <w:sz w:val="20"/>
    </w:rPr>
  </w:style>
  <w:style w:type="character" w:customStyle="1" w:styleId="3b">
    <w:name w:val="@他3"/>
    <w:basedOn w:val="a4"/>
    <w:uiPriority w:val="99"/>
    <w:unhideWhenUsed/>
    <w:qFormat/>
    <w:rsid w:val="005D073D"/>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5D073D"/>
    <w:rPr>
      <w:rFonts w:ascii="Times New Roman" w:hAnsi="Times New Roman"/>
      <w:snapToGrid w:val="0"/>
      <w:sz w:val="21"/>
      <w:szCs w:val="21"/>
    </w:rPr>
  </w:style>
  <w:style w:type="paragraph" w:styleId="affff2">
    <w:name w:val="Revision"/>
    <w:hidden/>
    <w:uiPriority w:val="99"/>
    <w:unhideWhenUsed/>
    <w:qFormat/>
    <w:rsid w:val="005D073D"/>
    <w:rPr>
      <w:rFonts w:ascii="Times New Roman" w:eastAsia="DengXian" w:hAnsi="Times New Roman" w:cs="Times New Roman"/>
      <w:kern w:val="0"/>
      <w:sz w:val="20"/>
      <w:szCs w:val="20"/>
      <w:lang w:val="en-GB" w:eastAsia="en-US"/>
    </w:rPr>
  </w:style>
  <w:style w:type="paragraph" w:customStyle="1" w:styleId="L1bullet">
    <w:name w:val="L1_bullet"/>
    <w:basedOn w:val="B1"/>
    <w:qFormat/>
    <w:rsid w:val="005D073D"/>
  </w:style>
  <w:style w:type="paragraph" w:customStyle="1" w:styleId="L2bullet">
    <w:name w:val="L2_bullet"/>
    <w:basedOn w:val="B2"/>
    <w:qFormat/>
    <w:rsid w:val="005D073D"/>
  </w:style>
  <w:style w:type="paragraph" w:customStyle="1" w:styleId="L3bullet">
    <w:name w:val="L3_bullet"/>
    <w:basedOn w:val="B3"/>
    <w:qFormat/>
    <w:rsid w:val="005D073D"/>
  </w:style>
  <w:style w:type="paragraph" w:customStyle="1" w:styleId="L4bullet">
    <w:name w:val="L4_bullet"/>
    <w:basedOn w:val="L3bullet"/>
    <w:qFormat/>
    <w:rsid w:val="005D073D"/>
    <w:pPr>
      <w:ind w:left="1418"/>
    </w:pPr>
  </w:style>
  <w:style w:type="character" w:customStyle="1" w:styleId="2d">
    <w:name w:val="未处理的提及2"/>
    <w:uiPriority w:val="99"/>
    <w:semiHidden/>
    <w:unhideWhenUsed/>
    <w:rsid w:val="005D073D"/>
    <w:rPr>
      <w:color w:val="605E5C"/>
      <w:shd w:val="clear" w:color="auto" w:fill="E1DFDD"/>
    </w:rPr>
  </w:style>
  <w:style w:type="paragraph" w:styleId="affff3">
    <w:name w:val="Bibliography"/>
    <w:basedOn w:val="a3"/>
    <w:next w:val="a3"/>
    <w:uiPriority w:val="37"/>
    <w:semiHidden/>
    <w:unhideWhenUsed/>
    <w:qFormat/>
    <w:rsid w:val="005D073D"/>
    <w:pPr>
      <w:widowControl/>
      <w:spacing w:after="180"/>
      <w:jc w:val="left"/>
    </w:pPr>
    <w:rPr>
      <w:rFonts w:ascii="Times New Roman" w:eastAsia="DengXian" w:hAnsi="Times New Roman" w:cs="Times New Roman"/>
      <w:kern w:val="0"/>
      <w:sz w:val="20"/>
      <w:szCs w:val="20"/>
      <w:lang w:val="en-GB" w:eastAsia="en-US"/>
    </w:rPr>
  </w:style>
  <w:style w:type="paragraph" w:styleId="TOC">
    <w:name w:val="TOC Heading"/>
    <w:basedOn w:val="1"/>
    <w:next w:val="a3"/>
    <w:uiPriority w:val="39"/>
    <w:unhideWhenUsed/>
    <w:qFormat/>
    <w:rsid w:val="005D073D"/>
    <w:pPr>
      <w:keepLines w:val="0"/>
      <w:widowControl/>
      <w:spacing w:before="240" w:after="60" w:line="240" w:lineRule="auto"/>
      <w:jc w:val="left"/>
      <w:outlineLvl w:val="9"/>
    </w:pPr>
    <w:rPr>
      <w:rFonts w:ascii="Calibri Light" w:eastAsia="DengXian Light" w:hAnsi="Calibri Light" w:cs="Times New Roman"/>
      <w:kern w:val="32"/>
      <w:sz w:val="32"/>
      <w:szCs w:val="32"/>
      <w:lang w:val="en-GB" w:eastAsia="en-US"/>
    </w:rPr>
  </w:style>
  <w:style w:type="numbering" w:customStyle="1" w:styleId="StyleBulletedSymbolsymbolLeft025Hanging0252">
    <w:name w:val="Style Bulleted Symbol (symbol) Left:  0.25&quot; Hanging:  0.25&quot;2"/>
    <w:basedOn w:val="a6"/>
    <w:rsid w:val="005D073D"/>
    <w:pPr>
      <w:numPr>
        <w:numId w:val="39"/>
      </w:numPr>
    </w:pPr>
  </w:style>
  <w:style w:type="paragraph" w:customStyle="1" w:styleId="83">
    <w:name w:val="目录 83"/>
    <w:basedOn w:val="131"/>
    <w:semiHidden/>
    <w:rsid w:val="005D073D"/>
  </w:style>
  <w:style w:type="paragraph" w:customStyle="1" w:styleId="131">
    <w:name w:val="目录 13"/>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cs="Times New Roman"/>
      <w:noProof/>
      <w:kern w:val="0"/>
      <w:sz w:val="22"/>
      <w:szCs w:val="20"/>
      <w:lang w:eastAsia="en-US"/>
    </w:rPr>
  </w:style>
  <w:style w:type="paragraph" w:customStyle="1" w:styleId="530">
    <w:name w:val="目录 53"/>
    <w:basedOn w:val="430"/>
    <w:semiHidden/>
    <w:rsid w:val="005D073D"/>
  </w:style>
  <w:style w:type="paragraph" w:customStyle="1" w:styleId="430">
    <w:name w:val="目录 43"/>
    <w:basedOn w:val="330"/>
    <w:semiHidden/>
    <w:rsid w:val="005D073D"/>
  </w:style>
  <w:style w:type="paragraph" w:customStyle="1" w:styleId="330">
    <w:name w:val="目录 33"/>
    <w:basedOn w:val="230"/>
    <w:semiHidden/>
    <w:rsid w:val="005D073D"/>
  </w:style>
  <w:style w:type="paragraph" w:customStyle="1" w:styleId="230">
    <w:name w:val="目录 23"/>
    <w:basedOn w:val="131"/>
    <w:semiHidden/>
    <w:qFormat/>
    <w:rsid w:val="005D073D"/>
  </w:style>
  <w:style w:type="paragraph" w:customStyle="1" w:styleId="93">
    <w:name w:val="目录 93"/>
    <w:basedOn w:val="83"/>
    <w:semiHidden/>
    <w:rsid w:val="005D073D"/>
    <w:pPr>
      <w:spacing w:before="180"/>
      <w:ind w:left="1418" w:hanging="1418"/>
    </w:pPr>
    <w:rPr>
      <w:b/>
    </w:rPr>
  </w:style>
  <w:style w:type="paragraph" w:customStyle="1" w:styleId="63">
    <w:name w:val="目录 63"/>
    <w:basedOn w:val="530"/>
    <w:next w:val="a3"/>
    <w:semiHidden/>
    <w:rsid w:val="005D073D"/>
  </w:style>
  <w:style w:type="paragraph" w:customStyle="1" w:styleId="73">
    <w:name w:val="目录 73"/>
    <w:basedOn w:val="63"/>
    <w:next w:val="a3"/>
    <w:semiHidden/>
    <w:rsid w:val="005D073D"/>
    <w:pPr>
      <w:keepNext w:val="0"/>
      <w:spacing w:before="0"/>
      <w:ind w:left="2268" w:hanging="2268"/>
    </w:pPr>
    <w:rPr>
      <w:sz w:val="20"/>
    </w:rPr>
  </w:style>
  <w:style w:type="table" w:customStyle="1" w:styleId="4-32">
    <w:name w:val="网格表 4 - 着色 32"/>
    <w:basedOn w:val="a5"/>
    <w:uiPriority w:val="49"/>
    <w:rsid w:val="005D073D"/>
    <w:rPr>
      <w:rFonts w:ascii="Times New Roman" w:eastAsia="DengXian" w:hAnsi="Times New Roman" w:cs="Times New Roman"/>
      <w:kern w:val="0"/>
      <w:sz w:val="20"/>
      <w:szCs w:val="20"/>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2">
    <w:name w:val="网格表 1 浅色 - 着色 62"/>
    <w:basedOn w:val="a5"/>
    <w:uiPriority w:val="46"/>
    <w:rsid w:val="005D073D"/>
    <w:rPr>
      <w:rFonts w:ascii="Times New Roman" w:eastAsia="DengXian" w:hAnsi="Times New Roman" w:cs="Times New Roman"/>
      <w:kern w:val="0"/>
      <w:sz w:val="20"/>
      <w:szCs w:val="20"/>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5D073D"/>
    <w:rPr>
      <w:rFonts w:ascii="Times New Roman" w:hAnsi="Times New Roman"/>
      <w:snapToGrid w:val="0"/>
      <w:sz w:val="21"/>
      <w:szCs w:val="21"/>
    </w:r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D073D"/>
    <w:rPr>
      <w:rFonts w:asciiTheme="majorHAnsi" w:eastAsiaTheme="majorEastAsia" w:hAnsiTheme="majorHAnsi" w:cstheme="majorBidi"/>
      <w:color w:val="365F91"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D073D"/>
    <w:rPr>
      <w:rFonts w:asciiTheme="majorHAnsi" w:eastAsiaTheme="majorEastAsia" w:hAnsiTheme="majorHAnsi" w:cstheme="majorBidi"/>
      <w:color w:val="365F91"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D073D"/>
    <w:rPr>
      <w:rFonts w:asciiTheme="majorHAnsi" w:eastAsiaTheme="majorEastAsia" w:hAnsiTheme="majorHAnsi" w:cstheme="majorBidi"/>
      <w:color w:val="243F60"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D073D"/>
    <w:rPr>
      <w:rFonts w:asciiTheme="majorHAnsi" w:eastAsiaTheme="majorEastAsia" w:hAnsiTheme="majorHAnsi" w:cstheme="majorBidi"/>
      <w:i/>
      <w:iCs/>
      <w:color w:val="365F91" w:themeColor="accent1" w:themeShade="BF"/>
      <w:lang w:val="en-GB" w:eastAsia="en-US"/>
    </w:rPr>
  </w:style>
  <w:style w:type="character" w:customStyle="1" w:styleId="512">
    <w:name w:val="标题 5 字符1"/>
    <w:aliases w:val="h5 字符1,Heading5 字符1"/>
    <w:basedOn w:val="a4"/>
    <w:semiHidden/>
    <w:rsid w:val="005D073D"/>
    <w:rPr>
      <w:rFonts w:asciiTheme="majorHAnsi" w:eastAsiaTheme="majorEastAsia" w:hAnsiTheme="majorHAnsi" w:cstheme="majorBidi"/>
      <w:color w:val="365F91" w:themeColor="accent1" w:themeShade="BF"/>
      <w:lang w:val="en-GB" w:eastAsia="en-US"/>
    </w:rPr>
  </w:style>
  <w:style w:type="character" w:customStyle="1" w:styleId="812">
    <w:name w:val="标题 8 字符1"/>
    <w:aliases w:val="acronym 字符1"/>
    <w:basedOn w:val="a4"/>
    <w:semiHidden/>
    <w:rsid w:val="005D073D"/>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D07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D073D"/>
    <w:rPr>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D07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506">
      <w:bodyDiv w:val="1"/>
      <w:marLeft w:val="0"/>
      <w:marRight w:val="0"/>
      <w:marTop w:val="0"/>
      <w:marBottom w:val="0"/>
      <w:divBdr>
        <w:top w:val="none" w:sz="0" w:space="0" w:color="auto"/>
        <w:left w:val="none" w:sz="0" w:space="0" w:color="auto"/>
        <w:bottom w:val="none" w:sz="0" w:space="0" w:color="auto"/>
        <w:right w:val="none" w:sz="0" w:space="0" w:color="auto"/>
      </w:divBdr>
    </w:div>
    <w:div w:id="10180229">
      <w:bodyDiv w:val="1"/>
      <w:marLeft w:val="0"/>
      <w:marRight w:val="0"/>
      <w:marTop w:val="0"/>
      <w:marBottom w:val="0"/>
      <w:divBdr>
        <w:top w:val="none" w:sz="0" w:space="0" w:color="auto"/>
        <w:left w:val="none" w:sz="0" w:space="0" w:color="auto"/>
        <w:bottom w:val="none" w:sz="0" w:space="0" w:color="auto"/>
        <w:right w:val="none" w:sz="0" w:space="0" w:color="auto"/>
      </w:divBdr>
    </w:div>
    <w:div w:id="12532627">
      <w:bodyDiv w:val="1"/>
      <w:marLeft w:val="0"/>
      <w:marRight w:val="0"/>
      <w:marTop w:val="0"/>
      <w:marBottom w:val="0"/>
      <w:divBdr>
        <w:top w:val="none" w:sz="0" w:space="0" w:color="auto"/>
        <w:left w:val="none" w:sz="0" w:space="0" w:color="auto"/>
        <w:bottom w:val="none" w:sz="0" w:space="0" w:color="auto"/>
        <w:right w:val="none" w:sz="0" w:space="0" w:color="auto"/>
      </w:divBdr>
    </w:div>
    <w:div w:id="12653080">
      <w:bodyDiv w:val="1"/>
      <w:marLeft w:val="0"/>
      <w:marRight w:val="0"/>
      <w:marTop w:val="0"/>
      <w:marBottom w:val="0"/>
      <w:divBdr>
        <w:top w:val="none" w:sz="0" w:space="0" w:color="auto"/>
        <w:left w:val="none" w:sz="0" w:space="0" w:color="auto"/>
        <w:bottom w:val="none" w:sz="0" w:space="0" w:color="auto"/>
        <w:right w:val="none" w:sz="0" w:space="0" w:color="auto"/>
      </w:divBdr>
    </w:div>
    <w:div w:id="21059320">
      <w:bodyDiv w:val="1"/>
      <w:marLeft w:val="0"/>
      <w:marRight w:val="0"/>
      <w:marTop w:val="0"/>
      <w:marBottom w:val="0"/>
      <w:divBdr>
        <w:top w:val="none" w:sz="0" w:space="0" w:color="auto"/>
        <w:left w:val="none" w:sz="0" w:space="0" w:color="auto"/>
        <w:bottom w:val="none" w:sz="0" w:space="0" w:color="auto"/>
        <w:right w:val="none" w:sz="0" w:space="0" w:color="auto"/>
      </w:divBdr>
    </w:div>
    <w:div w:id="24336393">
      <w:bodyDiv w:val="1"/>
      <w:marLeft w:val="0"/>
      <w:marRight w:val="0"/>
      <w:marTop w:val="0"/>
      <w:marBottom w:val="0"/>
      <w:divBdr>
        <w:top w:val="none" w:sz="0" w:space="0" w:color="auto"/>
        <w:left w:val="none" w:sz="0" w:space="0" w:color="auto"/>
        <w:bottom w:val="none" w:sz="0" w:space="0" w:color="auto"/>
        <w:right w:val="none" w:sz="0" w:space="0" w:color="auto"/>
      </w:divBdr>
    </w:div>
    <w:div w:id="42104069">
      <w:bodyDiv w:val="1"/>
      <w:marLeft w:val="0"/>
      <w:marRight w:val="0"/>
      <w:marTop w:val="0"/>
      <w:marBottom w:val="0"/>
      <w:divBdr>
        <w:top w:val="none" w:sz="0" w:space="0" w:color="auto"/>
        <w:left w:val="none" w:sz="0" w:space="0" w:color="auto"/>
        <w:bottom w:val="none" w:sz="0" w:space="0" w:color="auto"/>
        <w:right w:val="none" w:sz="0" w:space="0" w:color="auto"/>
      </w:divBdr>
    </w:div>
    <w:div w:id="49696455">
      <w:bodyDiv w:val="1"/>
      <w:marLeft w:val="0"/>
      <w:marRight w:val="0"/>
      <w:marTop w:val="0"/>
      <w:marBottom w:val="0"/>
      <w:divBdr>
        <w:top w:val="none" w:sz="0" w:space="0" w:color="auto"/>
        <w:left w:val="none" w:sz="0" w:space="0" w:color="auto"/>
        <w:bottom w:val="none" w:sz="0" w:space="0" w:color="auto"/>
        <w:right w:val="none" w:sz="0" w:space="0" w:color="auto"/>
      </w:divBdr>
    </w:div>
    <w:div w:id="50158930">
      <w:bodyDiv w:val="1"/>
      <w:marLeft w:val="0"/>
      <w:marRight w:val="0"/>
      <w:marTop w:val="0"/>
      <w:marBottom w:val="0"/>
      <w:divBdr>
        <w:top w:val="none" w:sz="0" w:space="0" w:color="auto"/>
        <w:left w:val="none" w:sz="0" w:space="0" w:color="auto"/>
        <w:bottom w:val="none" w:sz="0" w:space="0" w:color="auto"/>
        <w:right w:val="none" w:sz="0" w:space="0" w:color="auto"/>
      </w:divBdr>
    </w:div>
    <w:div w:id="51466192">
      <w:bodyDiv w:val="1"/>
      <w:marLeft w:val="0"/>
      <w:marRight w:val="0"/>
      <w:marTop w:val="0"/>
      <w:marBottom w:val="0"/>
      <w:divBdr>
        <w:top w:val="none" w:sz="0" w:space="0" w:color="auto"/>
        <w:left w:val="none" w:sz="0" w:space="0" w:color="auto"/>
        <w:bottom w:val="none" w:sz="0" w:space="0" w:color="auto"/>
        <w:right w:val="none" w:sz="0" w:space="0" w:color="auto"/>
      </w:divBdr>
    </w:div>
    <w:div w:id="58865698">
      <w:bodyDiv w:val="1"/>
      <w:marLeft w:val="0"/>
      <w:marRight w:val="0"/>
      <w:marTop w:val="0"/>
      <w:marBottom w:val="0"/>
      <w:divBdr>
        <w:top w:val="none" w:sz="0" w:space="0" w:color="auto"/>
        <w:left w:val="none" w:sz="0" w:space="0" w:color="auto"/>
        <w:bottom w:val="none" w:sz="0" w:space="0" w:color="auto"/>
        <w:right w:val="none" w:sz="0" w:space="0" w:color="auto"/>
      </w:divBdr>
    </w:div>
    <w:div w:id="61563171">
      <w:bodyDiv w:val="1"/>
      <w:marLeft w:val="0"/>
      <w:marRight w:val="0"/>
      <w:marTop w:val="0"/>
      <w:marBottom w:val="0"/>
      <w:divBdr>
        <w:top w:val="none" w:sz="0" w:space="0" w:color="auto"/>
        <w:left w:val="none" w:sz="0" w:space="0" w:color="auto"/>
        <w:bottom w:val="none" w:sz="0" w:space="0" w:color="auto"/>
        <w:right w:val="none" w:sz="0" w:space="0" w:color="auto"/>
      </w:divBdr>
    </w:div>
    <w:div w:id="65418749">
      <w:bodyDiv w:val="1"/>
      <w:marLeft w:val="0"/>
      <w:marRight w:val="0"/>
      <w:marTop w:val="0"/>
      <w:marBottom w:val="0"/>
      <w:divBdr>
        <w:top w:val="none" w:sz="0" w:space="0" w:color="auto"/>
        <w:left w:val="none" w:sz="0" w:space="0" w:color="auto"/>
        <w:bottom w:val="none" w:sz="0" w:space="0" w:color="auto"/>
        <w:right w:val="none" w:sz="0" w:space="0" w:color="auto"/>
      </w:divBdr>
    </w:div>
    <w:div w:id="65609191">
      <w:bodyDiv w:val="1"/>
      <w:marLeft w:val="0"/>
      <w:marRight w:val="0"/>
      <w:marTop w:val="0"/>
      <w:marBottom w:val="0"/>
      <w:divBdr>
        <w:top w:val="none" w:sz="0" w:space="0" w:color="auto"/>
        <w:left w:val="none" w:sz="0" w:space="0" w:color="auto"/>
        <w:bottom w:val="none" w:sz="0" w:space="0" w:color="auto"/>
        <w:right w:val="none" w:sz="0" w:space="0" w:color="auto"/>
      </w:divBdr>
    </w:div>
    <w:div w:id="70393417">
      <w:bodyDiv w:val="1"/>
      <w:marLeft w:val="0"/>
      <w:marRight w:val="0"/>
      <w:marTop w:val="0"/>
      <w:marBottom w:val="0"/>
      <w:divBdr>
        <w:top w:val="none" w:sz="0" w:space="0" w:color="auto"/>
        <w:left w:val="none" w:sz="0" w:space="0" w:color="auto"/>
        <w:bottom w:val="none" w:sz="0" w:space="0" w:color="auto"/>
        <w:right w:val="none" w:sz="0" w:space="0" w:color="auto"/>
      </w:divBdr>
    </w:div>
    <w:div w:id="71850877">
      <w:bodyDiv w:val="1"/>
      <w:marLeft w:val="0"/>
      <w:marRight w:val="0"/>
      <w:marTop w:val="0"/>
      <w:marBottom w:val="0"/>
      <w:divBdr>
        <w:top w:val="none" w:sz="0" w:space="0" w:color="auto"/>
        <w:left w:val="none" w:sz="0" w:space="0" w:color="auto"/>
        <w:bottom w:val="none" w:sz="0" w:space="0" w:color="auto"/>
        <w:right w:val="none" w:sz="0" w:space="0" w:color="auto"/>
      </w:divBdr>
    </w:div>
    <w:div w:id="73362195">
      <w:bodyDiv w:val="1"/>
      <w:marLeft w:val="0"/>
      <w:marRight w:val="0"/>
      <w:marTop w:val="0"/>
      <w:marBottom w:val="0"/>
      <w:divBdr>
        <w:top w:val="none" w:sz="0" w:space="0" w:color="auto"/>
        <w:left w:val="none" w:sz="0" w:space="0" w:color="auto"/>
        <w:bottom w:val="none" w:sz="0" w:space="0" w:color="auto"/>
        <w:right w:val="none" w:sz="0" w:space="0" w:color="auto"/>
      </w:divBdr>
    </w:div>
    <w:div w:id="80179962">
      <w:bodyDiv w:val="1"/>
      <w:marLeft w:val="0"/>
      <w:marRight w:val="0"/>
      <w:marTop w:val="0"/>
      <w:marBottom w:val="0"/>
      <w:divBdr>
        <w:top w:val="none" w:sz="0" w:space="0" w:color="auto"/>
        <w:left w:val="none" w:sz="0" w:space="0" w:color="auto"/>
        <w:bottom w:val="none" w:sz="0" w:space="0" w:color="auto"/>
        <w:right w:val="none" w:sz="0" w:space="0" w:color="auto"/>
      </w:divBdr>
    </w:div>
    <w:div w:id="83914517">
      <w:bodyDiv w:val="1"/>
      <w:marLeft w:val="0"/>
      <w:marRight w:val="0"/>
      <w:marTop w:val="0"/>
      <w:marBottom w:val="0"/>
      <w:divBdr>
        <w:top w:val="none" w:sz="0" w:space="0" w:color="auto"/>
        <w:left w:val="none" w:sz="0" w:space="0" w:color="auto"/>
        <w:bottom w:val="none" w:sz="0" w:space="0" w:color="auto"/>
        <w:right w:val="none" w:sz="0" w:space="0" w:color="auto"/>
      </w:divBdr>
    </w:div>
    <w:div w:id="90316394">
      <w:bodyDiv w:val="1"/>
      <w:marLeft w:val="0"/>
      <w:marRight w:val="0"/>
      <w:marTop w:val="0"/>
      <w:marBottom w:val="0"/>
      <w:divBdr>
        <w:top w:val="none" w:sz="0" w:space="0" w:color="auto"/>
        <w:left w:val="none" w:sz="0" w:space="0" w:color="auto"/>
        <w:bottom w:val="none" w:sz="0" w:space="0" w:color="auto"/>
        <w:right w:val="none" w:sz="0" w:space="0" w:color="auto"/>
      </w:divBdr>
    </w:div>
    <w:div w:id="91629394">
      <w:bodyDiv w:val="1"/>
      <w:marLeft w:val="0"/>
      <w:marRight w:val="0"/>
      <w:marTop w:val="0"/>
      <w:marBottom w:val="0"/>
      <w:divBdr>
        <w:top w:val="none" w:sz="0" w:space="0" w:color="auto"/>
        <w:left w:val="none" w:sz="0" w:space="0" w:color="auto"/>
        <w:bottom w:val="none" w:sz="0" w:space="0" w:color="auto"/>
        <w:right w:val="none" w:sz="0" w:space="0" w:color="auto"/>
      </w:divBdr>
    </w:div>
    <w:div w:id="98334251">
      <w:bodyDiv w:val="1"/>
      <w:marLeft w:val="0"/>
      <w:marRight w:val="0"/>
      <w:marTop w:val="0"/>
      <w:marBottom w:val="0"/>
      <w:divBdr>
        <w:top w:val="none" w:sz="0" w:space="0" w:color="auto"/>
        <w:left w:val="none" w:sz="0" w:space="0" w:color="auto"/>
        <w:bottom w:val="none" w:sz="0" w:space="0" w:color="auto"/>
        <w:right w:val="none" w:sz="0" w:space="0" w:color="auto"/>
      </w:divBdr>
    </w:div>
    <w:div w:id="98452668">
      <w:bodyDiv w:val="1"/>
      <w:marLeft w:val="0"/>
      <w:marRight w:val="0"/>
      <w:marTop w:val="0"/>
      <w:marBottom w:val="0"/>
      <w:divBdr>
        <w:top w:val="none" w:sz="0" w:space="0" w:color="auto"/>
        <w:left w:val="none" w:sz="0" w:space="0" w:color="auto"/>
        <w:bottom w:val="none" w:sz="0" w:space="0" w:color="auto"/>
        <w:right w:val="none" w:sz="0" w:space="0" w:color="auto"/>
      </w:divBdr>
    </w:div>
    <w:div w:id="102922818">
      <w:bodyDiv w:val="1"/>
      <w:marLeft w:val="0"/>
      <w:marRight w:val="0"/>
      <w:marTop w:val="0"/>
      <w:marBottom w:val="0"/>
      <w:divBdr>
        <w:top w:val="none" w:sz="0" w:space="0" w:color="auto"/>
        <w:left w:val="none" w:sz="0" w:space="0" w:color="auto"/>
        <w:bottom w:val="none" w:sz="0" w:space="0" w:color="auto"/>
        <w:right w:val="none" w:sz="0" w:space="0" w:color="auto"/>
      </w:divBdr>
    </w:div>
    <w:div w:id="103354158">
      <w:bodyDiv w:val="1"/>
      <w:marLeft w:val="0"/>
      <w:marRight w:val="0"/>
      <w:marTop w:val="0"/>
      <w:marBottom w:val="0"/>
      <w:divBdr>
        <w:top w:val="none" w:sz="0" w:space="0" w:color="auto"/>
        <w:left w:val="none" w:sz="0" w:space="0" w:color="auto"/>
        <w:bottom w:val="none" w:sz="0" w:space="0" w:color="auto"/>
        <w:right w:val="none" w:sz="0" w:space="0" w:color="auto"/>
      </w:divBdr>
    </w:div>
    <w:div w:id="106315896">
      <w:bodyDiv w:val="1"/>
      <w:marLeft w:val="0"/>
      <w:marRight w:val="0"/>
      <w:marTop w:val="0"/>
      <w:marBottom w:val="0"/>
      <w:divBdr>
        <w:top w:val="none" w:sz="0" w:space="0" w:color="auto"/>
        <w:left w:val="none" w:sz="0" w:space="0" w:color="auto"/>
        <w:bottom w:val="none" w:sz="0" w:space="0" w:color="auto"/>
        <w:right w:val="none" w:sz="0" w:space="0" w:color="auto"/>
      </w:divBdr>
    </w:div>
    <w:div w:id="114908415">
      <w:bodyDiv w:val="1"/>
      <w:marLeft w:val="0"/>
      <w:marRight w:val="0"/>
      <w:marTop w:val="0"/>
      <w:marBottom w:val="0"/>
      <w:divBdr>
        <w:top w:val="none" w:sz="0" w:space="0" w:color="auto"/>
        <w:left w:val="none" w:sz="0" w:space="0" w:color="auto"/>
        <w:bottom w:val="none" w:sz="0" w:space="0" w:color="auto"/>
        <w:right w:val="none" w:sz="0" w:space="0" w:color="auto"/>
      </w:divBdr>
    </w:div>
    <w:div w:id="119810965">
      <w:bodyDiv w:val="1"/>
      <w:marLeft w:val="0"/>
      <w:marRight w:val="0"/>
      <w:marTop w:val="0"/>
      <w:marBottom w:val="0"/>
      <w:divBdr>
        <w:top w:val="none" w:sz="0" w:space="0" w:color="auto"/>
        <w:left w:val="none" w:sz="0" w:space="0" w:color="auto"/>
        <w:bottom w:val="none" w:sz="0" w:space="0" w:color="auto"/>
        <w:right w:val="none" w:sz="0" w:space="0" w:color="auto"/>
      </w:divBdr>
    </w:div>
    <w:div w:id="119886003">
      <w:bodyDiv w:val="1"/>
      <w:marLeft w:val="0"/>
      <w:marRight w:val="0"/>
      <w:marTop w:val="0"/>
      <w:marBottom w:val="0"/>
      <w:divBdr>
        <w:top w:val="none" w:sz="0" w:space="0" w:color="auto"/>
        <w:left w:val="none" w:sz="0" w:space="0" w:color="auto"/>
        <w:bottom w:val="none" w:sz="0" w:space="0" w:color="auto"/>
        <w:right w:val="none" w:sz="0" w:space="0" w:color="auto"/>
      </w:divBdr>
    </w:div>
    <w:div w:id="120803755">
      <w:bodyDiv w:val="1"/>
      <w:marLeft w:val="0"/>
      <w:marRight w:val="0"/>
      <w:marTop w:val="0"/>
      <w:marBottom w:val="0"/>
      <w:divBdr>
        <w:top w:val="none" w:sz="0" w:space="0" w:color="auto"/>
        <w:left w:val="none" w:sz="0" w:space="0" w:color="auto"/>
        <w:bottom w:val="none" w:sz="0" w:space="0" w:color="auto"/>
        <w:right w:val="none" w:sz="0" w:space="0" w:color="auto"/>
      </w:divBdr>
    </w:div>
    <w:div w:id="121728024">
      <w:bodyDiv w:val="1"/>
      <w:marLeft w:val="0"/>
      <w:marRight w:val="0"/>
      <w:marTop w:val="0"/>
      <w:marBottom w:val="0"/>
      <w:divBdr>
        <w:top w:val="none" w:sz="0" w:space="0" w:color="auto"/>
        <w:left w:val="none" w:sz="0" w:space="0" w:color="auto"/>
        <w:bottom w:val="none" w:sz="0" w:space="0" w:color="auto"/>
        <w:right w:val="none" w:sz="0" w:space="0" w:color="auto"/>
      </w:divBdr>
    </w:div>
    <w:div w:id="121770368">
      <w:bodyDiv w:val="1"/>
      <w:marLeft w:val="0"/>
      <w:marRight w:val="0"/>
      <w:marTop w:val="0"/>
      <w:marBottom w:val="0"/>
      <w:divBdr>
        <w:top w:val="none" w:sz="0" w:space="0" w:color="auto"/>
        <w:left w:val="none" w:sz="0" w:space="0" w:color="auto"/>
        <w:bottom w:val="none" w:sz="0" w:space="0" w:color="auto"/>
        <w:right w:val="none" w:sz="0" w:space="0" w:color="auto"/>
      </w:divBdr>
    </w:div>
    <w:div w:id="123667624">
      <w:bodyDiv w:val="1"/>
      <w:marLeft w:val="0"/>
      <w:marRight w:val="0"/>
      <w:marTop w:val="0"/>
      <w:marBottom w:val="0"/>
      <w:divBdr>
        <w:top w:val="none" w:sz="0" w:space="0" w:color="auto"/>
        <w:left w:val="none" w:sz="0" w:space="0" w:color="auto"/>
        <w:bottom w:val="none" w:sz="0" w:space="0" w:color="auto"/>
        <w:right w:val="none" w:sz="0" w:space="0" w:color="auto"/>
      </w:divBdr>
    </w:div>
    <w:div w:id="126434538">
      <w:bodyDiv w:val="1"/>
      <w:marLeft w:val="0"/>
      <w:marRight w:val="0"/>
      <w:marTop w:val="0"/>
      <w:marBottom w:val="0"/>
      <w:divBdr>
        <w:top w:val="none" w:sz="0" w:space="0" w:color="auto"/>
        <w:left w:val="none" w:sz="0" w:space="0" w:color="auto"/>
        <w:bottom w:val="none" w:sz="0" w:space="0" w:color="auto"/>
        <w:right w:val="none" w:sz="0" w:space="0" w:color="auto"/>
      </w:divBdr>
    </w:div>
    <w:div w:id="132910790">
      <w:bodyDiv w:val="1"/>
      <w:marLeft w:val="0"/>
      <w:marRight w:val="0"/>
      <w:marTop w:val="0"/>
      <w:marBottom w:val="0"/>
      <w:divBdr>
        <w:top w:val="none" w:sz="0" w:space="0" w:color="auto"/>
        <w:left w:val="none" w:sz="0" w:space="0" w:color="auto"/>
        <w:bottom w:val="none" w:sz="0" w:space="0" w:color="auto"/>
        <w:right w:val="none" w:sz="0" w:space="0" w:color="auto"/>
      </w:divBdr>
    </w:div>
    <w:div w:id="139158398">
      <w:bodyDiv w:val="1"/>
      <w:marLeft w:val="0"/>
      <w:marRight w:val="0"/>
      <w:marTop w:val="0"/>
      <w:marBottom w:val="0"/>
      <w:divBdr>
        <w:top w:val="none" w:sz="0" w:space="0" w:color="auto"/>
        <w:left w:val="none" w:sz="0" w:space="0" w:color="auto"/>
        <w:bottom w:val="none" w:sz="0" w:space="0" w:color="auto"/>
        <w:right w:val="none" w:sz="0" w:space="0" w:color="auto"/>
      </w:divBdr>
    </w:div>
    <w:div w:id="142047007">
      <w:bodyDiv w:val="1"/>
      <w:marLeft w:val="0"/>
      <w:marRight w:val="0"/>
      <w:marTop w:val="0"/>
      <w:marBottom w:val="0"/>
      <w:divBdr>
        <w:top w:val="none" w:sz="0" w:space="0" w:color="auto"/>
        <w:left w:val="none" w:sz="0" w:space="0" w:color="auto"/>
        <w:bottom w:val="none" w:sz="0" w:space="0" w:color="auto"/>
        <w:right w:val="none" w:sz="0" w:space="0" w:color="auto"/>
      </w:divBdr>
    </w:div>
    <w:div w:id="150366818">
      <w:bodyDiv w:val="1"/>
      <w:marLeft w:val="0"/>
      <w:marRight w:val="0"/>
      <w:marTop w:val="0"/>
      <w:marBottom w:val="0"/>
      <w:divBdr>
        <w:top w:val="none" w:sz="0" w:space="0" w:color="auto"/>
        <w:left w:val="none" w:sz="0" w:space="0" w:color="auto"/>
        <w:bottom w:val="none" w:sz="0" w:space="0" w:color="auto"/>
        <w:right w:val="none" w:sz="0" w:space="0" w:color="auto"/>
      </w:divBdr>
    </w:div>
    <w:div w:id="151338407">
      <w:bodyDiv w:val="1"/>
      <w:marLeft w:val="0"/>
      <w:marRight w:val="0"/>
      <w:marTop w:val="0"/>
      <w:marBottom w:val="0"/>
      <w:divBdr>
        <w:top w:val="none" w:sz="0" w:space="0" w:color="auto"/>
        <w:left w:val="none" w:sz="0" w:space="0" w:color="auto"/>
        <w:bottom w:val="none" w:sz="0" w:space="0" w:color="auto"/>
        <w:right w:val="none" w:sz="0" w:space="0" w:color="auto"/>
      </w:divBdr>
    </w:div>
    <w:div w:id="153841976">
      <w:bodyDiv w:val="1"/>
      <w:marLeft w:val="0"/>
      <w:marRight w:val="0"/>
      <w:marTop w:val="0"/>
      <w:marBottom w:val="0"/>
      <w:divBdr>
        <w:top w:val="none" w:sz="0" w:space="0" w:color="auto"/>
        <w:left w:val="none" w:sz="0" w:space="0" w:color="auto"/>
        <w:bottom w:val="none" w:sz="0" w:space="0" w:color="auto"/>
        <w:right w:val="none" w:sz="0" w:space="0" w:color="auto"/>
      </w:divBdr>
    </w:div>
    <w:div w:id="159006566">
      <w:bodyDiv w:val="1"/>
      <w:marLeft w:val="0"/>
      <w:marRight w:val="0"/>
      <w:marTop w:val="0"/>
      <w:marBottom w:val="0"/>
      <w:divBdr>
        <w:top w:val="none" w:sz="0" w:space="0" w:color="auto"/>
        <w:left w:val="none" w:sz="0" w:space="0" w:color="auto"/>
        <w:bottom w:val="none" w:sz="0" w:space="0" w:color="auto"/>
        <w:right w:val="none" w:sz="0" w:space="0" w:color="auto"/>
      </w:divBdr>
    </w:div>
    <w:div w:id="163210529">
      <w:bodyDiv w:val="1"/>
      <w:marLeft w:val="0"/>
      <w:marRight w:val="0"/>
      <w:marTop w:val="0"/>
      <w:marBottom w:val="0"/>
      <w:divBdr>
        <w:top w:val="none" w:sz="0" w:space="0" w:color="auto"/>
        <w:left w:val="none" w:sz="0" w:space="0" w:color="auto"/>
        <w:bottom w:val="none" w:sz="0" w:space="0" w:color="auto"/>
        <w:right w:val="none" w:sz="0" w:space="0" w:color="auto"/>
      </w:divBdr>
    </w:div>
    <w:div w:id="164824172">
      <w:bodyDiv w:val="1"/>
      <w:marLeft w:val="0"/>
      <w:marRight w:val="0"/>
      <w:marTop w:val="0"/>
      <w:marBottom w:val="0"/>
      <w:divBdr>
        <w:top w:val="none" w:sz="0" w:space="0" w:color="auto"/>
        <w:left w:val="none" w:sz="0" w:space="0" w:color="auto"/>
        <w:bottom w:val="none" w:sz="0" w:space="0" w:color="auto"/>
        <w:right w:val="none" w:sz="0" w:space="0" w:color="auto"/>
      </w:divBdr>
    </w:div>
    <w:div w:id="167327958">
      <w:bodyDiv w:val="1"/>
      <w:marLeft w:val="0"/>
      <w:marRight w:val="0"/>
      <w:marTop w:val="0"/>
      <w:marBottom w:val="0"/>
      <w:divBdr>
        <w:top w:val="none" w:sz="0" w:space="0" w:color="auto"/>
        <w:left w:val="none" w:sz="0" w:space="0" w:color="auto"/>
        <w:bottom w:val="none" w:sz="0" w:space="0" w:color="auto"/>
        <w:right w:val="none" w:sz="0" w:space="0" w:color="auto"/>
      </w:divBdr>
    </w:div>
    <w:div w:id="167596150">
      <w:bodyDiv w:val="1"/>
      <w:marLeft w:val="0"/>
      <w:marRight w:val="0"/>
      <w:marTop w:val="0"/>
      <w:marBottom w:val="0"/>
      <w:divBdr>
        <w:top w:val="none" w:sz="0" w:space="0" w:color="auto"/>
        <w:left w:val="none" w:sz="0" w:space="0" w:color="auto"/>
        <w:bottom w:val="none" w:sz="0" w:space="0" w:color="auto"/>
        <w:right w:val="none" w:sz="0" w:space="0" w:color="auto"/>
      </w:divBdr>
    </w:div>
    <w:div w:id="179703230">
      <w:bodyDiv w:val="1"/>
      <w:marLeft w:val="0"/>
      <w:marRight w:val="0"/>
      <w:marTop w:val="0"/>
      <w:marBottom w:val="0"/>
      <w:divBdr>
        <w:top w:val="none" w:sz="0" w:space="0" w:color="auto"/>
        <w:left w:val="none" w:sz="0" w:space="0" w:color="auto"/>
        <w:bottom w:val="none" w:sz="0" w:space="0" w:color="auto"/>
        <w:right w:val="none" w:sz="0" w:space="0" w:color="auto"/>
      </w:divBdr>
    </w:div>
    <w:div w:id="188762357">
      <w:bodyDiv w:val="1"/>
      <w:marLeft w:val="0"/>
      <w:marRight w:val="0"/>
      <w:marTop w:val="0"/>
      <w:marBottom w:val="0"/>
      <w:divBdr>
        <w:top w:val="none" w:sz="0" w:space="0" w:color="auto"/>
        <w:left w:val="none" w:sz="0" w:space="0" w:color="auto"/>
        <w:bottom w:val="none" w:sz="0" w:space="0" w:color="auto"/>
        <w:right w:val="none" w:sz="0" w:space="0" w:color="auto"/>
      </w:divBdr>
    </w:div>
    <w:div w:id="189992390">
      <w:bodyDiv w:val="1"/>
      <w:marLeft w:val="0"/>
      <w:marRight w:val="0"/>
      <w:marTop w:val="0"/>
      <w:marBottom w:val="0"/>
      <w:divBdr>
        <w:top w:val="none" w:sz="0" w:space="0" w:color="auto"/>
        <w:left w:val="none" w:sz="0" w:space="0" w:color="auto"/>
        <w:bottom w:val="none" w:sz="0" w:space="0" w:color="auto"/>
        <w:right w:val="none" w:sz="0" w:space="0" w:color="auto"/>
      </w:divBdr>
    </w:div>
    <w:div w:id="191190538">
      <w:bodyDiv w:val="1"/>
      <w:marLeft w:val="0"/>
      <w:marRight w:val="0"/>
      <w:marTop w:val="0"/>
      <w:marBottom w:val="0"/>
      <w:divBdr>
        <w:top w:val="none" w:sz="0" w:space="0" w:color="auto"/>
        <w:left w:val="none" w:sz="0" w:space="0" w:color="auto"/>
        <w:bottom w:val="none" w:sz="0" w:space="0" w:color="auto"/>
        <w:right w:val="none" w:sz="0" w:space="0" w:color="auto"/>
      </w:divBdr>
    </w:div>
    <w:div w:id="191965379">
      <w:bodyDiv w:val="1"/>
      <w:marLeft w:val="0"/>
      <w:marRight w:val="0"/>
      <w:marTop w:val="0"/>
      <w:marBottom w:val="0"/>
      <w:divBdr>
        <w:top w:val="none" w:sz="0" w:space="0" w:color="auto"/>
        <w:left w:val="none" w:sz="0" w:space="0" w:color="auto"/>
        <w:bottom w:val="none" w:sz="0" w:space="0" w:color="auto"/>
        <w:right w:val="none" w:sz="0" w:space="0" w:color="auto"/>
      </w:divBdr>
    </w:div>
    <w:div w:id="196312012">
      <w:bodyDiv w:val="1"/>
      <w:marLeft w:val="0"/>
      <w:marRight w:val="0"/>
      <w:marTop w:val="0"/>
      <w:marBottom w:val="0"/>
      <w:divBdr>
        <w:top w:val="none" w:sz="0" w:space="0" w:color="auto"/>
        <w:left w:val="none" w:sz="0" w:space="0" w:color="auto"/>
        <w:bottom w:val="none" w:sz="0" w:space="0" w:color="auto"/>
        <w:right w:val="none" w:sz="0" w:space="0" w:color="auto"/>
      </w:divBdr>
    </w:div>
    <w:div w:id="199631969">
      <w:bodyDiv w:val="1"/>
      <w:marLeft w:val="0"/>
      <w:marRight w:val="0"/>
      <w:marTop w:val="0"/>
      <w:marBottom w:val="0"/>
      <w:divBdr>
        <w:top w:val="none" w:sz="0" w:space="0" w:color="auto"/>
        <w:left w:val="none" w:sz="0" w:space="0" w:color="auto"/>
        <w:bottom w:val="none" w:sz="0" w:space="0" w:color="auto"/>
        <w:right w:val="none" w:sz="0" w:space="0" w:color="auto"/>
      </w:divBdr>
    </w:div>
    <w:div w:id="204413566">
      <w:bodyDiv w:val="1"/>
      <w:marLeft w:val="0"/>
      <w:marRight w:val="0"/>
      <w:marTop w:val="0"/>
      <w:marBottom w:val="0"/>
      <w:divBdr>
        <w:top w:val="none" w:sz="0" w:space="0" w:color="auto"/>
        <w:left w:val="none" w:sz="0" w:space="0" w:color="auto"/>
        <w:bottom w:val="none" w:sz="0" w:space="0" w:color="auto"/>
        <w:right w:val="none" w:sz="0" w:space="0" w:color="auto"/>
      </w:divBdr>
    </w:div>
    <w:div w:id="209923799">
      <w:bodyDiv w:val="1"/>
      <w:marLeft w:val="0"/>
      <w:marRight w:val="0"/>
      <w:marTop w:val="0"/>
      <w:marBottom w:val="0"/>
      <w:divBdr>
        <w:top w:val="none" w:sz="0" w:space="0" w:color="auto"/>
        <w:left w:val="none" w:sz="0" w:space="0" w:color="auto"/>
        <w:bottom w:val="none" w:sz="0" w:space="0" w:color="auto"/>
        <w:right w:val="none" w:sz="0" w:space="0" w:color="auto"/>
      </w:divBdr>
    </w:div>
    <w:div w:id="213005653">
      <w:bodyDiv w:val="1"/>
      <w:marLeft w:val="0"/>
      <w:marRight w:val="0"/>
      <w:marTop w:val="0"/>
      <w:marBottom w:val="0"/>
      <w:divBdr>
        <w:top w:val="none" w:sz="0" w:space="0" w:color="auto"/>
        <w:left w:val="none" w:sz="0" w:space="0" w:color="auto"/>
        <w:bottom w:val="none" w:sz="0" w:space="0" w:color="auto"/>
        <w:right w:val="none" w:sz="0" w:space="0" w:color="auto"/>
      </w:divBdr>
    </w:div>
    <w:div w:id="213125716">
      <w:bodyDiv w:val="1"/>
      <w:marLeft w:val="0"/>
      <w:marRight w:val="0"/>
      <w:marTop w:val="0"/>
      <w:marBottom w:val="0"/>
      <w:divBdr>
        <w:top w:val="none" w:sz="0" w:space="0" w:color="auto"/>
        <w:left w:val="none" w:sz="0" w:space="0" w:color="auto"/>
        <w:bottom w:val="none" w:sz="0" w:space="0" w:color="auto"/>
        <w:right w:val="none" w:sz="0" w:space="0" w:color="auto"/>
      </w:divBdr>
    </w:div>
    <w:div w:id="217907884">
      <w:bodyDiv w:val="1"/>
      <w:marLeft w:val="0"/>
      <w:marRight w:val="0"/>
      <w:marTop w:val="0"/>
      <w:marBottom w:val="0"/>
      <w:divBdr>
        <w:top w:val="none" w:sz="0" w:space="0" w:color="auto"/>
        <w:left w:val="none" w:sz="0" w:space="0" w:color="auto"/>
        <w:bottom w:val="none" w:sz="0" w:space="0" w:color="auto"/>
        <w:right w:val="none" w:sz="0" w:space="0" w:color="auto"/>
      </w:divBdr>
    </w:div>
    <w:div w:id="220487172">
      <w:bodyDiv w:val="1"/>
      <w:marLeft w:val="0"/>
      <w:marRight w:val="0"/>
      <w:marTop w:val="0"/>
      <w:marBottom w:val="0"/>
      <w:divBdr>
        <w:top w:val="none" w:sz="0" w:space="0" w:color="auto"/>
        <w:left w:val="none" w:sz="0" w:space="0" w:color="auto"/>
        <w:bottom w:val="none" w:sz="0" w:space="0" w:color="auto"/>
        <w:right w:val="none" w:sz="0" w:space="0" w:color="auto"/>
      </w:divBdr>
    </w:div>
    <w:div w:id="234366427">
      <w:bodyDiv w:val="1"/>
      <w:marLeft w:val="0"/>
      <w:marRight w:val="0"/>
      <w:marTop w:val="0"/>
      <w:marBottom w:val="0"/>
      <w:divBdr>
        <w:top w:val="none" w:sz="0" w:space="0" w:color="auto"/>
        <w:left w:val="none" w:sz="0" w:space="0" w:color="auto"/>
        <w:bottom w:val="none" w:sz="0" w:space="0" w:color="auto"/>
        <w:right w:val="none" w:sz="0" w:space="0" w:color="auto"/>
      </w:divBdr>
    </w:div>
    <w:div w:id="235360256">
      <w:bodyDiv w:val="1"/>
      <w:marLeft w:val="0"/>
      <w:marRight w:val="0"/>
      <w:marTop w:val="0"/>
      <w:marBottom w:val="0"/>
      <w:divBdr>
        <w:top w:val="none" w:sz="0" w:space="0" w:color="auto"/>
        <w:left w:val="none" w:sz="0" w:space="0" w:color="auto"/>
        <w:bottom w:val="none" w:sz="0" w:space="0" w:color="auto"/>
        <w:right w:val="none" w:sz="0" w:space="0" w:color="auto"/>
      </w:divBdr>
    </w:div>
    <w:div w:id="237326217">
      <w:bodyDiv w:val="1"/>
      <w:marLeft w:val="0"/>
      <w:marRight w:val="0"/>
      <w:marTop w:val="0"/>
      <w:marBottom w:val="0"/>
      <w:divBdr>
        <w:top w:val="none" w:sz="0" w:space="0" w:color="auto"/>
        <w:left w:val="none" w:sz="0" w:space="0" w:color="auto"/>
        <w:bottom w:val="none" w:sz="0" w:space="0" w:color="auto"/>
        <w:right w:val="none" w:sz="0" w:space="0" w:color="auto"/>
      </w:divBdr>
    </w:div>
    <w:div w:id="238640698">
      <w:bodyDiv w:val="1"/>
      <w:marLeft w:val="0"/>
      <w:marRight w:val="0"/>
      <w:marTop w:val="0"/>
      <w:marBottom w:val="0"/>
      <w:divBdr>
        <w:top w:val="none" w:sz="0" w:space="0" w:color="auto"/>
        <w:left w:val="none" w:sz="0" w:space="0" w:color="auto"/>
        <w:bottom w:val="none" w:sz="0" w:space="0" w:color="auto"/>
        <w:right w:val="none" w:sz="0" w:space="0" w:color="auto"/>
      </w:divBdr>
    </w:div>
    <w:div w:id="240019994">
      <w:bodyDiv w:val="1"/>
      <w:marLeft w:val="0"/>
      <w:marRight w:val="0"/>
      <w:marTop w:val="0"/>
      <w:marBottom w:val="0"/>
      <w:divBdr>
        <w:top w:val="none" w:sz="0" w:space="0" w:color="auto"/>
        <w:left w:val="none" w:sz="0" w:space="0" w:color="auto"/>
        <w:bottom w:val="none" w:sz="0" w:space="0" w:color="auto"/>
        <w:right w:val="none" w:sz="0" w:space="0" w:color="auto"/>
      </w:divBdr>
    </w:div>
    <w:div w:id="250700075">
      <w:bodyDiv w:val="1"/>
      <w:marLeft w:val="0"/>
      <w:marRight w:val="0"/>
      <w:marTop w:val="0"/>
      <w:marBottom w:val="0"/>
      <w:divBdr>
        <w:top w:val="none" w:sz="0" w:space="0" w:color="auto"/>
        <w:left w:val="none" w:sz="0" w:space="0" w:color="auto"/>
        <w:bottom w:val="none" w:sz="0" w:space="0" w:color="auto"/>
        <w:right w:val="none" w:sz="0" w:space="0" w:color="auto"/>
      </w:divBdr>
    </w:div>
    <w:div w:id="254826761">
      <w:bodyDiv w:val="1"/>
      <w:marLeft w:val="0"/>
      <w:marRight w:val="0"/>
      <w:marTop w:val="0"/>
      <w:marBottom w:val="0"/>
      <w:divBdr>
        <w:top w:val="none" w:sz="0" w:space="0" w:color="auto"/>
        <w:left w:val="none" w:sz="0" w:space="0" w:color="auto"/>
        <w:bottom w:val="none" w:sz="0" w:space="0" w:color="auto"/>
        <w:right w:val="none" w:sz="0" w:space="0" w:color="auto"/>
      </w:divBdr>
    </w:div>
    <w:div w:id="255863288">
      <w:bodyDiv w:val="1"/>
      <w:marLeft w:val="0"/>
      <w:marRight w:val="0"/>
      <w:marTop w:val="0"/>
      <w:marBottom w:val="0"/>
      <w:divBdr>
        <w:top w:val="none" w:sz="0" w:space="0" w:color="auto"/>
        <w:left w:val="none" w:sz="0" w:space="0" w:color="auto"/>
        <w:bottom w:val="none" w:sz="0" w:space="0" w:color="auto"/>
        <w:right w:val="none" w:sz="0" w:space="0" w:color="auto"/>
      </w:divBdr>
    </w:div>
    <w:div w:id="256790183">
      <w:bodyDiv w:val="1"/>
      <w:marLeft w:val="0"/>
      <w:marRight w:val="0"/>
      <w:marTop w:val="0"/>
      <w:marBottom w:val="0"/>
      <w:divBdr>
        <w:top w:val="none" w:sz="0" w:space="0" w:color="auto"/>
        <w:left w:val="none" w:sz="0" w:space="0" w:color="auto"/>
        <w:bottom w:val="none" w:sz="0" w:space="0" w:color="auto"/>
        <w:right w:val="none" w:sz="0" w:space="0" w:color="auto"/>
      </w:divBdr>
    </w:div>
    <w:div w:id="263223762">
      <w:bodyDiv w:val="1"/>
      <w:marLeft w:val="0"/>
      <w:marRight w:val="0"/>
      <w:marTop w:val="0"/>
      <w:marBottom w:val="0"/>
      <w:divBdr>
        <w:top w:val="none" w:sz="0" w:space="0" w:color="auto"/>
        <w:left w:val="none" w:sz="0" w:space="0" w:color="auto"/>
        <w:bottom w:val="none" w:sz="0" w:space="0" w:color="auto"/>
        <w:right w:val="none" w:sz="0" w:space="0" w:color="auto"/>
      </w:divBdr>
    </w:div>
    <w:div w:id="271137301">
      <w:bodyDiv w:val="1"/>
      <w:marLeft w:val="0"/>
      <w:marRight w:val="0"/>
      <w:marTop w:val="0"/>
      <w:marBottom w:val="0"/>
      <w:divBdr>
        <w:top w:val="none" w:sz="0" w:space="0" w:color="auto"/>
        <w:left w:val="none" w:sz="0" w:space="0" w:color="auto"/>
        <w:bottom w:val="none" w:sz="0" w:space="0" w:color="auto"/>
        <w:right w:val="none" w:sz="0" w:space="0" w:color="auto"/>
      </w:divBdr>
    </w:div>
    <w:div w:id="272901270">
      <w:bodyDiv w:val="1"/>
      <w:marLeft w:val="0"/>
      <w:marRight w:val="0"/>
      <w:marTop w:val="0"/>
      <w:marBottom w:val="0"/>
      <w:divBdr>
        <w:top w:val="none" w:sz="0" w:space="0" w:color="auto"/>
        <w:left w:val="none" w:sz="0" w:space="0" w:color="auto"/>
        <w:bottom w:val="none" w:sz="0" w:space="0" w:color="auto"/>
        <w:right w:val="none" w:sz="0" w:space="0" w:color="auto"/>
      </w:divBdr>
    </w:div>
    <w:div w:id="277032353">
      <w:bodyDiv w:val="1"/>
      <w:marLeft w:val="0"/>
      <w:marRight w:val="0"/>
      <w:marTop w:val="0"/>
      <w:marBottom w:val="0"/>
      <w:divBdr>
        <w:top w:val="none" w:sz="0" w:space="0" w:color="auto"/>
        <w:left w:val="none" w:sz="0" w:space="0" w:color="auto"/>
        <w:bottom w:val="none" w:sz="0" w:space="0" w:color="auto"/>
        <w:right w:val="none" w:sz="0" w:space="0" w:color="auto"/>
      </w:divBdr>
    </w:div>
    <w:div w:id="286548938">
      <w:bodyDiv w:val="1"/>
      <w:marLeft w:val="0"/>
      <w:marRight w:val="0"/>
      <w:marTop w:val="0"/>
      <w:marBottom w:val="0"/>
      <w:divBdr>
        <w:top w:val="none" w:sz="0" w:space="0" w:color="auto"/>
        <w:left w:val="none" w:sz="0" w:space="0" w:color="auto"/>
        <w:bottom w:val="none" w:sz="0" w:space="0" w:color="auto"/>
        <w:right w:val="none" w:sz="0" w:space="0" w:color="auto"/>
      </w:divBdr>
    </w:div>
    <w:div w:id="286664923">
      <w:bodyDiv w:val="1"/>
      <w:marLeft w:val="0"/>
      <w:marRight w:val="0"/>
      <w:marTop w:val="0"/>
      <w:marBottom w:val="0"/>
      <w:divBdr>
        <w:top w:val="none" w:sz="0" w:space="0" w:color="auto"/>
        <w:left w:val="none" w:sz="0" w:space="0" w:color="auto"/>
        <w:bottom w:val="none" w:sz="0" w:space="0" w:color="auto"/>
        <w:right w:val="none" w:sz="0" w:space="0" w:color="auto"/>
      </w:divBdr>
    </w:div>
    <w:div w:id="286856944">
      <w:bodyDiv w:val="1"/>
      <w:marLeft w:val="0"/>
      <w:marRight w:val="0"/>
      <w:marTop w:val="0"/>
      <w:marBottom w:val="0"/>
      <w:divBdr>
        <w:top w:val="none" w:sz="0" w:space="0" w:color="auto"/>
        <w:left w:val="none" w:sz="0" w:space="0" w:color="auto"/>
        <w:bottom w:val="none" w:sz="0" w:space="0" w:color="auto"/>
        <w:right w:val="none" w:sz="0" w:space="0" w:color="auto"/>
      </w:divBdr>
    </w:div>
    <w:div w:id="290477981">
      <w:bodyDiv w:val="1"/>
      <w:marLeft w:val="0"/>
      <w:marRight w:val="0"/>
      <w:marTop w:val="0"/>
      <w:marBottom w:val="0"/>
      <w:divBdr>
        <w:top w:val="none" w:sz="0" w:space="0" w:color="auto"/>
        <w:left w:val="none" w:sz="0" w:space="0" w:color="auto"/>
        <w:bottom w:val="none" w:sz="0" w:space="0" w:color="auto"/>
        <w:right w:val="none" w:sz="0" w:space="0" w:color="auto"/>
      </w:divBdr>
    </w:div>
    <w:div w:id="293217890">
      <w:bodyDiv w:val="1"/>
      <w:marLeft w:val="0"/>
      <w:marRight w:val="0"/>
      <w:marTop w:val="0"/>
      <w:marBottom w:val="0"/>
      <w:divBdr>
        <w:top w:val="none" w:sz="0" w:space="0" w:color="auto"/>
        <w:left w:val="none" w:sz="0" w:space="0" w:color="auto"/>
        <w:bottom w:val="none" w:sz="0" w:space="0" w:color="auto"/>
        <w:right w:val="none" w:sz="0" w:space="0" w:color="auto"/>
      </w:divBdr>
    </w:div>
    <w:div w:id="306588802">
      <w:bodyDiv w:val="1"/>
      <w:marLeft w:val="0"/>
      <w:marRight w:val="0"/>
      <w:marTop w:val="0"/>
      <w:marBottom w:val="0"/>
      <w:divBdr>
        <w:top w:val="none" w:sz="0" w:space="0" w:color="auto"/>
        <w:left w:val="none" w:sz="0" w:space="0" w:color="auto"/>
        <w:bottom w:val="none" w:sz="0" w:space="0" w:color="auto"/>
        <w:right w:val="none" w:sz="0" w:space="0" w:color="auto"/>
      </w:divBdr>
    </w:div>
    <w:div w:id="309602972">
      <w:bodyDiv w:val="1"/>
      <w:marLeft w:val="0"/>
      <w:marRight w:val="0"/>
      <w:marTop w:val="0"/>
      <w:marBottom w:val="0"/>
      <w:divBdr>
        <w:top w:val="none" w:sz="0" w:space="0" w:color="auto"/>
        <w:left w:val="none" w:sz="0" w:space="0" w:color="auto"/>
        <w:bottom w:val="none" w:sz="0" w:space="0" w:color="auto"/>
        <w:right w:val="none" w:sz="0" w:space="0" w:color="auto"/>
      </w:divBdr>
    </w:div>
    <w:div w:id="315032079">
      <w:bodyDiv w:val="1"/>
      <w:marLeft w:val="0"/>
      <w:marRight w:val="0"/>
      <w:marTop w:val="0"/>
      <w:marBottom w:val="0"/>
      <w:divBdr>
        <w:top w:val="none" w:sz="0" w:space="0" w:color="auto"/>
        <w:left w:val="none" w:sz="0" w:space="0" w:color="auto"/>
        <w:bottom w:val="none" w:sz="0" w:space="0" w:color="auto"/>
        <w:right w:val="none" w:sz="0" w:space="0" w:color="auto"/>
      </w:divBdr>
    </w:div>
    <w:div w:id="318963832">
      <w:bodyDiv w:val="1"/>
      <w:marLeft w:val="0"/>
      <w:marRight w:val="0"/>
      <w:marTop w:val="0"/>
      <w:marBottom w:val="0"/>
      <w:divBdr>
        <w:top w:val="none" w:sz="0" w:space="0" w:color="auto"/>
        <w:left w:val="none" w:sz="0" w:space="0" w:color="auto"/>
        <w:bottom w:val="none" w:sz="0" w:space="0" w:color="auto"/>
        <w:right w:val="none" w:sz="0" w:space="0" w:color="auto"/>
      </w:divBdr>
    </w:div>
    <w:div w:id="320350863">
      <w:bodyDiv w:val="1"/>
      <w:marLeft w:val="0"/>
      <w:marRight w:val="0"/>
      <w:marTop w:val="0"/>
      <w:marBottom w:val="0"/>
      <w:divBdr>
        <w:top w:val="none" w:sz="0" w:space="0" w:color="auto"/>
        <w:left w:val="none" w:sz="0" w:space="0" w:color="auto"/>
        <w:bottom w:val="none" w:sz="0" w:space="0" w:color="auto"/>
        <w:right w:val="none" w:sz="0" w:space="0" w:color="auto"/>
      </w:divBdr>
    </w:div>
    <w:div w:id="321474372">
      <w:bodyDiv w:val="1"/>
      <w:marLeft w:val="0"/>
      <w:marRight w:val="0"/>
      <w:marTop w:val="0"/>
      <w:marBottom w:val="0"/>
      <w:divBdr>
        <w:top w:val="none" w:sz="0" w:space="0" w:color="auto"/>
        <w:left w:val="none" w:sz="0" w:space="0" w:color="auto"/>
        <w:bottom w:val="none" w:sz="0" w:space="0" w:color="auto"/>
        <w:right w:val="none" w:sz="0" w:space="0" w:color="auto"/>
      </w:divBdr>
    </w:div>
    <w:div w:id="323243885">
      <w:bodyDiv w:val="1"/>
      <w:marLeft w:val="0"/>
      <w:marRight w:val="0"/>
      <w:marTop w:val="0"/>
      <w:marBottom w:val="0"/>
      <w:divBdr>
        <w:top w:val="none" w:sz="0" w:space="0" w:color="auto"/>
        <w:left w:val="none" w:sz="0" w:space="0" w:color="auto"/>
        <w:bottom w:val="none" w:sz="0" w:space="0" w:color="auto"/>
        <w:right w:val="none" w:sz="0" w:space="0" w:color="auto"/>
      </w:divBdr>
    </w:div>
    <w:div w:id="325938502">
      <w:bodyDiv w:val="1"/>
      <w:marLeft w:val="0"/>
      <w:marRight w:val="0"/>
      <w:marTop w:val="0"/>
      <w:marBottom w:val="0"/>
      <w:divBdr>
        <w:top w:val="none" w:sz="0" w:space="0" w:color="auto"/>
        <w:left w:val="none" w:sz="0" w:space="0" w:color="auto"/>
        <w:bottom w:val="none" w:sz="0" w:space="0" w:color="auto"/>
        <w:right w:val="none" w:sz="0" w:space="0" w:color="auto"/>
      </w:divBdr>
    </w:div>
    <w:div w:id="326446236">
      <w:bodyDiv w:val="1"/>
      <w:marLeft w:val="0"/>
      <w:marRight w:val="0"/>
      <w:marTop w:val="0"/>
      <w:marBottom w:val="0"/>
      <w:divBdr>
        <w:top w:val="none" w:sz="0" w:space="0" w:color="auto"/>
        <w:left w:val="none" w:sz="0" w:space="0" w:color="auto"/>
        <w:bottom w:val="none" w:sz="0" w:space="0" w:color="auto"/>
        <w:right w:val="none" w:sz="0" w:space="0" w:color="auto"/>
      </w:divBdr>
    </w:div>
    <w:div w:id="326835287">
      <w:bodyDiv w:val="1"/>
      <w:marLeft w:val="0"/>
      <w:marRight w:val="0"/>
      <w:marTop w:val="0"/>
      <w:marBottom w:val="0"/>
      <w:divBdr>
        <w:top w:val="none" w:sz="0" w:space="0" w:color="auto"/>
        <w:left w:val="none" w:sz="0" w:space="0" w:color="auto"/>
        <w:bottom w:val="none" w:sz="0" w:space="0" w:color="auto"/>
        <w:right w:val="none" w:sz="0" w:space="0" w:color="auto"/>
      </w:divBdr>
    </w:div>
    <w:div w:id="339308841">
      <w:bodyDiv w:val="1"/>
      <w:marLeft w:val="0"/>
      <w:marRight w:val="0"/>
      <w:marTop w:val="0"/>
      <w:marBottom w:val="0"/>
      <w:divBdr>
        <w:top w:val="none" w:sz="0" w:space="0" w:color="auto"/>
        <w:left w:val="none" w:sz="0" w:space="0" w:color="auto"/>
        <w:bottom w:val="none" w:sz="0" w:space="0" w:color="auto"/>
        <w:right w:val="none" w:sz="0" w:space="0" w:color="auto"/>
      </w:divBdr>
    </w:div>
    <w:div w:id="346294937">
      <w:bodyDiv w:val="1"/>
      <w:marLeft w:val="0"/>
      <w:marRight w:val="0"/>
      <w:marTop w:val="0"/>
      <w:marBottom w:val="0"/>
      <w:divBdr>
        <w:top w:val="none" w:sz="0" w:space="0" w:color="auto"/>
        <w:left w:val="none" w:sz="0" w:space="0" w:color="auto"/>
        <w:bottom w:val="none" w:sz="0" w:space="0" w:color="auto"/>
        <w:right w:val="none" w:sz="0" w:space="0" w:color="auto"/>
      </w:divBdr>
    </w:div>
    <w:div w:id="346643501">
      <w:bodyDiv w:val="1"/>
      <w:marLeft w:val="0"/>
      <w:marRight w:val="0"/>
      <w:marTop w:val="0"/>
      <w:marBottom w:val="0"/>
      <w:divBdr>
        <w:top w:val="none" w:sz="0" w:space="0" w:color="auto"/>
        <w:left w:val="none" w:sz="0" w:space="0" w:color="auto"/>
        <w:bottom w:val="none" w:sz="0" w:space="0" w:color="auto"/>
        <w:right w:val="none" w:sz="0" w:space="0" w:color="auto"/>
      </w:divBdr>
    </w:div>
    <w:div w:id="349575772">
      <w:bodyDiv w:val="1"/>
      <w:marLeft w:val="0"/>
      <w:marRight w:val="0"/>
      <w:marTop w:val="0"/>
      <w:marBottom w:val="0"/>
      <w:divBdr>
        <w:top w:val="none" w:sz="0" w:space="0" w:color="auto"/>
        <w:left w:val="none" w:sz="0" w:space="0" w:color="auto"/>
        <w:bottom w:val="none" w:sz="0" w:space="0" w:color="auto"/>
        <w:right w:val="none" w:sz="0" w:space="0" w:color="auto"/>
      </w:divBdr>
    </w:div>
    <w:div w:id="352340464">
      <w:bodyDiv w:val="1"/>
      <w:marLeft w:val="0"/>
      <w:marRight w:val="0"/>
      <w:marTop w:val="0"/>
      <w:marBottom w:val="0"/>
      <w:divBdr>
        <w:top w:val="none" w:sz="0" w:space="0" w:color="auto"/>
        <w:left w:val="none" w:sz="0" w:space="0" w:color="auto"/>
        <w:bottom w:val="none" w:sz="0" w:space="0" w:color="auto"/>
        <w:right w:val="none" w:sz="0" w:space="0" w:color="auto"/>
      </w:divBdr>
    </w:div>
    <w:div w:id="355084592">
      <w:bodyDiv w:val="1"/>
      <w:marLeft w:val="0"/>
      <w:marRight w:val="0"/>
      <w:marTop w:val="0"/>
      <w:marBottom w:val="0"/>
      <w:divBdr>
        <w:top w:val="none" w:sz="0" w:space="0" w:color="auto"/>
        <w:left w:val="none" w:sz="0" w:space="0" w:color="auto"/>
        <w:bottom w:val="none" w:sz="0" w:space="0" w:color="auto"/>
        <w:right w:val="none" w:sz="0" w:space="0" w:color="auto"/>
      </w:divBdr>
    </w:div>
    <w:div w:id="356778145">
      <w:bodyDiv w:val="1"/>
      <w:marLeft w:val="0"/>
      <w:marRight w:val="0"/>
      <w:marTop w:val="0"/>
      <w:marBottom w:val="0"/>
      <w:divBdr>
        <w:top w:val="none" w:sz="0" w:space="0" w:color="auto"/>
        <w:left w:val="none" w:sz="0" w:space="0" w:color="auto"/>
        <w:bottom w:val="none" w:sz="0" w:space="0" w:color="auto"/>
        <w:right w:val="none" w:sz="0" w:space="0" w:color="auto"/>
      </w:divBdr>
    </w:div>
    <w:div w:id="359622020">
      <w:bodyDiv w:val="1"/>
      <w:marLeft w:val="0"/>
      <w:marRight w:val="0"/>
      <w:marTop w:val="0"/>
      <w:marBottom w:val="0"/>
      <w:divBdr>
        <w:top w:val="none" w:sz="0" w:space="0" w:color="auto"/>
        <w:left w:val="none" w:sz="0" w:space="0" w:color="auto"/>
        <w:bottom w:val="none" w:sz="0" w:space="0" w:color="auto"/>
        <w:right w:val="none" w:sz="0" w:space="0" w:color="auto"/>
      </w:divBdr>
    </w:div>
    <w:div w:id="363600639">
      <w:bodyDiv w:val="1"/>
      <w:marLeft w:val="0"/>
      <w:marRight w:val="0"/>
      <w:marTop w:val="0"/>
      <w:marBottom w:val="0"/>
      <w:divBdr>
        <w:top w:val="none" w:sz="0" w:space="0" w:color="auto"/>
        <w:left w:val="none" w:sz="0" w:space="0" w:color="auto"/>
        <w:bottom w:val="none" w:sz="0" w:space="0" w:color="auto"/>
        <w:right w:val="none" w:sz="0" w:space="0" w:color="auto"/>
      </w:divBdr>
    </w:div>
    <w:div w:id="368647098">
      <w:bodyDiv w:val="1"/>
      <w:marLeft w:val="0"/>
      <w:marRight w:val="0"/>
      <w:marTop w:val="0"/>
      <w:marBottom w:val="0"/>
      <w:divBdr>
        <w:top w:val="none" w:sz="0" w:space="0" w:color="auto"/>
        <w:left w:val="none" w:sz="0" w:space="0" w:color="auto"/>
        <w:bottom w:val="none" w:sz="0" w:space="0" w:color="auto"/>
        <w:right w:val="none" w:sz="0" w:space="0" w:color="auto"/>
      </w:divBdr>
    </w:div>
    <w:div w:id="369915329">
      <w:bodyDiv w:val="1"/>
      <w:marLeft w:val="0"/>
      <w:marRight w:val="0"/>
      <w:marTop w:val="0"/>
      <w:marBottom w:val="0"/>
      <w:divBdr>
        <w:top w:val="none" w:sz="0" w:space="0" w:color="auto"/>
        <w:left w:val="none" w:sz="0" w:space="0" w:color="auto"/>
        <w:bottom w:val="none" w:sz="0" w:space="0" w:color="auto"/>
        <w:right w:val="none" w:sz="0" w:space="0" w:color="auto"/>
      </w:divBdr>
    </w:div>
    <w:div w:id="371735632">
      <w:bodyDiv w:val="1"/>
      <w:marLeft w:val="0"/>
      <w:marRight w:val="0"/>
      <w:marTop w:val="0"/>
      <w:marBottom w:val="0"/>
      <w:divBdr>
        <w:top w:val="none" w:sz="0" w:space="0" w:color="auto"/>
        <w:left w:val="none" w:sz="0" w:space="0" w:color="auto"/>
        <w:bottom w:val="none" w:sz="0" w:space="0" w:color="auto"/>
        <w:right w:val="none" w:sz="0" w:space="0" w:color="auto"/>
      </w:divBdr>
    </w:div>
    <w:div w:id="372506908">
      <w:bodyDiv w:val="1"/>
      <w:marLeft w:val="0"/>
      <w:marRight w:val="0"/>
      <w:marTop w:val="0"/>
      <w:marBottom w:val="0"/>
      <w:divBdr>
        <w:top w:val="none" w:sz="0" w:space="0" w:color="auto"/>
        <w:left w:val="none" w:sz="0" w:space="0" w:color="auto"/>
        <w:bottom w:val="none" w:sz="0" w:space="0" w:color="auto"/>
        <w:right w:val="none" w:sz="0" w:space="0" w:color="auto"/>
      </w:divBdr>
    </w:div>
    <w:div w:id="373584188">
      <w:bodyDiv w:val="1"/>
      <w:marLeft w:val="0"/>
      <w:marRight w:val="0"/>
      <w:marTop w:val="0"/>
      <w:marBottom w:val="0"/>
      <w:divBdr>
        <w:top w:val="none" w:sz="0" w:space="0" w:color="auto"/>
        <w:left w:val="none" w:sz="0" w:space="0" w:color="auto"/>
        <w:bottom w:val="none" w:sz="0" w:space="0" w:color="auto"/>
        <w:right w:val="none" w:sz="0" w:space="0" w:color="auto"/>
      </w:divBdr>
    </w:div>
    <w:div w:id="374164963">
      <w:bodyDiv w:val="1"/>
      <w:marLeft w:val="0"/>
      <w:marRight w:val="0"/>
      <w:marTop w:val="0"/>
      <w:marBottom w:val="0"/>
      <w:divBdr>
        <w:top w:val="none" w:sz="0" w:space="0" w:color="auto"/>
        <w:left w:val="none" w:sz="0" w:space="0" w:color="auto"/>
        <w:bottom w:val="none" w:sz="0" w:space="0" w:color="auto"/>
        <w:right w:val="none" w:sz="0" w:space="0" w:color="auto"/>
      </w:divBdr>
    </w:div>
    <w:div w:id="387917662">
      <w:bodyDiv w:val="1"/>
      <w:marLeft w:val="0"/>
      <w:marRight w:val="0"/>
      <w:marTop w:val="0"/>
      <w:marBottom w:val="0"/>
      <w:divBdr>
        <w:top w:val="none" w:sz="0" w:space="0" w:color="auto"/>
        <w:left w:val="none" w:sz="0" w:space="0" w:color="auto"/>
        <w:bottom w:val="none" w:sz="0" w:space="0" w:color="auto"/>
        <w:right w:val="none" w:sz="0" w:space="0" w:color="auto"/>
      </w:divBdr>
    </w:div>
    <w:div w:id="390081432">
      <w:bodyDiv w:val="1"/>
      <w:marLeft w:val="0"/>
      <w:marRight w:val="0"/>
      <w:marTop w:val="0"/>
      <w:marBottom w:val="0"/>
      <w:divBdr>
        <w:top w:val="none" w:sz="0" w:space="0" w:color="auto"/>
        <w:left w:val="none" w:sz="0" w:space="0" w:color="auto"/>
        <w:bottom w:val="none" w:sz="0" w:space="0" w:color="auto"/>
        <w:right w:val="none" w:sz="0" w:space="0" w:color="auto"/>
      </w:divBdr>
    </w:div>
    <w:div w:id="397358830">
      <w:bodyDiv w:val="1"/>
      <w:marLeft w:val="0"/>
      <w:marRight w:val="0"/>
      <w:marTop w:val="0"/>
      <w:marBottom w:val="0"/>
      <w:divBdr>
        <w:top w:val="none" w:sz="0" w:space="0" w:color="auto"/>
        <w:left w:val="none" w:sz="0" w:space="0" w:color="auto"/>
        <w:bottom w:val="none" w:sz="0" w:space="0" w:color="auto"/>
        <w:right w:val="none" w:sz="0" w:space="0" w:color="auto"/>
      </w:divBdr>
    </w:div>
    <w:div w:id="398744952">
      <w:bodyDiv w:val="1"/>
      <w:marLeft w:val="0"/>
      <w:marRight w:val="0"/>
      <w:marTop w:val="0"/>
      <w:marBottom w:val="0"/>
      <w:divBdr>
        <w:top w:val="none" w:sz="0" w:space="0" w:color="auto"/>
        <w:left w:val="none" w:sz="0" w:space="0" w:color="auto"/>
        <w:bottom w:val="none" w:sz="0" w:space="0" w:color="auto"/>
        <w:right w:val="none" w:sz="0" w:space="0" w:color="auto"/>
      </w:divBdr>
    </w:div>
    <w:div w:id="398752712">
      <w:bodyDiv w:val="1"/>
      <w:marLeft w:val="0"/>
      <w:marRight w:val="0"/>
      <w:marTop w:val="0"/>
      <w:marBottom w:val="0"/>
      <w:divBdr>
        <w:top w:val="none" w:sz="0" w:space="0" w:color="auto"/>
        <w:left w:val="none" w:sz="0" w:space="0" w:color="auto"/>
        <w:bottom w:val="none" w:sz="0" w:space="0" w:color="auto"/>
        <w:right w:val="none" w:sz="0" w:space="0" w:color="auto"/>
      </w:divBdr>
    </w:div>
    <w:div w:id="405540590">
      <w:bodyDiv w:val="1"/>
      <w:marLeft w:val="0"/>
      <w:marRight w:val="0"/>
      <w:marTop w:val="0"/>
      <w:marBottom w:val="0"/>
      <w:divBdr>
        <w:top w:val="none" w:sz="0" w:space="0" w:color="auto"/>
        <w:left w:val="none" w:sz="0" w:space="0" w:color="auto"/>
        <w:bottom w:val="none" w:sz="0" w:space="0" w:color="auto"/>
        <w:right w:val="none" w:sz="0" w:space="0" w:color="auto"/>
      </w:divBdr>
    </w:div>
    <w:div w:id="406271457">
      <w:bodyDiv w:val="1"/>
      <w:marLeft w:val="0"/>
      <w:marRight w:val="0"/>
      <w:marTop w:val="0"/>
      <w:marBottom w:val="0"/>
      <w:divBdr>
        <w:top w:val="none" w:sz="0" w:space="0" w:color="auto"/>
        <w:left w:val="none" w:sz="0" w:space="0" w:color="auto"/>
        <w:bottom w:val="none" w:sz="0" w:space="0" w:color="auto"/>
        <w:right w:val="none" w:sz="0" w:space="0" w:color="auto"/>
      </w:divBdr>
    </w:div>
    <w:div w:id="414015804">
      <w:bodyDiv w:val="1"/>
      <w:marLeft w:val="0"/>
      <w:marRight w:val="0"/>
      <w:marTop w:val="0"/>
      <w:marBottom w:val="0"/>
      <w:divBdr>
        <w:top w:val="none" w:sz="0" w:space="0" w:color="auto"/>
        <w:left w:val="none" w:sz="0" w:space="0" w:color="auto"/>
        <w:bottom w:val="none" w:sz="0" w:space="0" w:color="auto"/>
        <w:right w:val="none" w:sz="0" w:space="0" w:color="auto"/>
      </w:divBdr>
    </w:div>
    <w:div w:id="417674496">
      <w:bodyDiv w:val="1"/>
      <w:marLeft w:val="0"/>
      <w:marRight w:val="0"/>
      <w:marTop w:val="0"/>
      <w:marBottom w:val="0"/>
      <w:divBdr>
        <w:top w:val="none" w:sz="0" w:space="0" w:color="auto"/>
        <w:left w:val="none" w:sz="0" w:space="0" w:color="auto"/>
        <w:bottom w:val="none" w:sz="0" w:space="0" w:color="auto"/>
        <w:right w:val="none" w:sz="0" w:space="0" w:color="auto"/>
      </w:divBdr>
    </w:div>
    <w:div w:id="419251636">
      <w:bodyDiv w:val="1"/>
      <w:marLeft w:val="0"/>
      <w:marRight w:val="0"/>
      <w:marTop w:val="0"/>
      <w:marBottom w:val="0"/>
      <w:divBdr>
        <w:top w:val="none" w:sz="0" w:space="0" w:color="auto"/>
        <w:left w:val="none" w:sz="0" w:space="0" w:color="auto"/>
        <w:bottom w:val="none" w:sz="0" w:space="0" w:color="auto"/>
        <w:right w:val="none" w:sz="0" w:space="0" w:color="auto"/>
      </w:divBdr>
    </w:div>
    <w:div w:id="422147670">
      <w:bodyDiv w:val="1"/>
      <w:marLeft w:val="0"/>
      <w:marRight w:val="0"/>
      <w:marTop w:val="0"/>
      <w:marBottom w:val="0"/>
      <w:divBdr>
        <w:top w:val="none" w:sz="0" w:space="0" w:color="auto"/>
        <w:left w:val="none" w:sz="0" w:space="0" w:color="auto"/>
        <w:bottom w:val="none" w:sz="0" w:space="0" w:color="auto"/>
        <w:right w:val="none" w:sz="0" w:space="0" w:color="auto"/>
      </w:divBdr>
    </w:div>
    <w:div w:id="422528080">
      <w:bodyDiv w:val="1"/>
      <w:marLeft w:val="0"/>
      <w:marRight w:val="0"/>
      <w:marTop w:val="0"/>
      <w:marBottom w:val="0"/>
      <w:divBdr>
        <w:top w:val="none" w:sz="0" w:space="0" w:color="auto"/>
        <w:left w:val="none" w:sz="0" w:space="0" w:color="auto"/>
        <w:bottom w:val="none" w:sz="0" w:space="0" w:color="auto"/>
        <w:right w:val="none" w:sz="0" w:space="0" w:color="auto"/>
      </w:divBdr>
    </w:div>
    <w:div w:id="423838707">
      <w:bodyDiv w:val="1"/>
      <w:marLeft w:val="0"/>
      <w:marRight w:val="0"/>
      <w:marTop w:val="0"/>
      <w:marBottom w:val="0"/>
      <w:divBdr>
        <w:top w:val="none" w:sz="0" w:space="0" w:color="auto"/>
        <w:left w:val="none" w:sz="0" w:space="0" w:color="auto"/>
        <w:bottom w:val="none" w:sz="0" w:space="0" w:color="auto"/>
        <w:right w:val="none" w:sz="0" w:space="0" w:color="auto"/>
      </w:divBdr>
    </w:div>
    <w:div w:id="426776670">
      <w:bodyDiv w:val="1"/>
      <w:marLeft w:val="0"/>
      <w:marRight w:val="0"/>
      <w:marTop w:val="0"/>
      <w:marBottom w:val="0"/>
      <w:divBdr>
        <w:top w:val="none" w:sz="0" w:space="0" w:color="auto"/>
        <w:left w:val="none" w:sz="0" w:space="0" w:color="auto"/>
        <w:bottom w:val="none" w:sz="0" w:space="0" w:color="auto"/>
        <w:right w:val="none" w:sz="0" w:space="0" w:color="auto"/>
      </w:divBdr>
    </w:div>
    <w:div w:id="429395772">
      <w:bodyDiv w:val="1"/>
      <w:marLeft w:val="0"/>
      <w:marRight w:val="0"/>
      <w:marTop w:val="0"/>
      <w:marBottom w:val="0"/>
      <w:divBdr>
        <w:top w:val="none" w:sz="0" w:space="0" w:color="auto"/>
        <w:left w:val="none" w:sz="0" w:space="0" w:color="auto"/>
        <w:bottom w:val="none" w:sz="0" w:space="0" w:color="auto"/>
        <w:right w:val="none" w:sz="0" w:space="0" w:color="auto"/>
      </w:divBdr>
    </w:div>
    <w:div w:id="429618767">
      <w:bodyDiv w:val="1"/>
      <w:marLeft w:val="0"/>
      <w:marRight w:val="0"/>
      <w:marTop w:val="0"/>
      <w:marBottom w:val="0"/>
      <w:divBdr>
        <w:top w:val="none" w:sz="0" w:space="0" w:color="auto"/>
        <w:left w:val="none" w:sz="0" w:space="0" w:color="auto"/>
        <w:bottom w:val="none" w:sz="0" w:space="0" w:color="auto"/>
        <w:right w:val="none" w:sz="0" w:space="0" w:color="auto"/>
      </w:divBdr>
    </w:div>
    <w:div w:id="430590134">
      <w:bodyDiv w:val="1"/>
      <w:marLeft w:val="0"/>
      <w:marRight w:val="0"/>
      <w:marTop w:val="0"/>
      <w:marBottom w:val="0"/>
      <w:divBdr>
        <w:top w:val="none" w:sz="0" w:space="0" w:color="auto"/>
        <w:left w:val="none" w:sz="0" w:space="0" w:color="auto"/>
        <w:bottom w:val="none" w:sz="0" w:space="0" w:color="auto"/>
        <w:right w:val="none" w:sz="0" w:space="0" w:color="auto"/>
      </w:divBdr>
    </w:div>
    <w:div w:id="436145131">
      <w:bodyDiv w:val="1"/>
      <w:marLeft w:val="0"/>
      <w:marRight w:val="0"/>
      <w:marTop w:val="0"/>
      <w:marBottom w:val="0"/>
      <w:divBdr>
        <w:top w:val="none" w:sz="0" w:space="0" w:color="auto"/>
        <w:left w:val="none" w:sz="0" w:space="0" w:color="auto"/>
        <w:bottom w:val="none" w:sz="0" w:space="0" w:color="auto"/>
        <w:right w:val="none" w:sz="0" w:space="0" w:color="auto"/>
      </w:divBdr>
    </w:div>
    <w:div w:id="437408342">
      <w:bodyDiv w:val="1"/>
      <w:marLeft w:val="0"/>
      <w:marRight w:val="0"/>
      <w:marTop w:val="0"/>
      <w:marBottom w:val="0"/>
      <w:divBdr>
        <w:top w:val="none" w:sz="0" w:space="0" w:color="auto"/>
        <w:left w:val="none" w:sz="0" w:space="0" w:color="auto"/>
        <w:bottom w:val="none" w:sz="0" w:space="0" w:color="auto"/>
        <w:right w:val="none" w:sz="0" w:space="0" w:color="auto"/>
      </w:divBdr>
    </w:div>
    <w:div w:id="439301085">
      <w:bodyDiv w:val="1"/>
      <w:marLeft w:val="0"/>
      <w:marRight w:val="0"/>
      <w:marTop w:val="0"/>
      <w:marBottom w:val="0"/>
      <w:divBdr>
        <w:top w:val="none" w:sz="0" w:space="0" w:color="auto"/>
        <w:left w:val="none" w:sz="0" w:space="0" w:color="auto"/>
        <w:bottom w:val="none" w:sz="0" w:space="0" w:color="auto"/>
        <w:right w:val="none" w:sz="0" w:space="0" w:color="auto"/>
      </w:divBdr>
    </w:div>
    <w:div w:id="441343854">
      <w:bodyDiv w:val="1"/>
      <w:marLeft w:val="0"/>
      <w:marRight w:val="0"/>
      <w:marTop w:val="0"/>
      <w:marBottom w:val="0"/>
      <w:divBdr>
        <w:top w:val="none" w:sz="0" w:space="0" w:color="auto"/>
        <w:left w:val="none" w:sz="0" w:space="0" w:color="auto"/>
        <w:bottom w:val="none" w:sz="0" w:space="0" w:color="auto"/>
        <w:right w:val="none" w:sz="0" w:space="0" w:color="auto"/>
      </w:divBdr>
    </w:div>
    <w:div w:id="444354393">
      <w:bodyDiv w:val="1"/>
      <w:marLeft w:val="0"/>
      <w:marRight w:val="0"/>
      <w:marTop w:val="0"/>
      <w:marBottom w:val="0"/>
      <w:divBdr>
        <w:top w:val="none" w:sz="0" w:space="0" w:color="auto"/>
        <w:left w:val="none" w:sz="0" w:space="0" w:color="auto"/>
        <w:bottom w:val="none" w:sz="0" w:space="0" w:color="auto"/>
        <w:right w:val="none" w:sz="0" w:space="0" w:color="auto"/>
      </w:divBdr>
    </w:div>
    <w:div w:id="445081050">
      <w:bodyDiv w:val="1"/>
      <w:marLeft w:val="0"/>
      <w:marRight w:val="0"/>
      <w:marTop w:val="0"/>
      <w:marBottom w:val="0"/>
      <w:divBdr>
        <w:top w:val="none" w:sz="0" w:space="0" w:color="auto"/>
        <w:left w:val="none" w:sz="0" w:space="0" w:color="auto"/>
        <w:bottom w:val="none" w:sz="0" w:space="0" w:color="auto"/>
        <w:right w:val="none" w:sz="0" w:space="0" w:color="auto"/>
      </w:divBdr>
    </w:div>
    <w:div w:id="447235394">
      <w:bodyDiv w:val="1"/>
      <w:marLeft w:val="0"/>
      <w:marRight w:val="0"/>
      <w:marTop w:val="0"/>
      <w:marBottom w:val="0"/>
      <w:divBdr>
        <w:top w:val="none" w:sz="0" w:space="0" w:color="auto"/>
        <w:left w:val="none" w:sz="0" w:space="0" w:color="auto"/>
        <w:bottom w:val="none" w:sz="0" w:space="0" w:color="auto"/>
        <w:right w:val="none" w:sz="0" w:space="0" w:color="auto"/>
      </w:divBdr>
    </w:div>
    <w:div w:id="458375552">
      <w:bodyDiv w:val="1"/>
      <w:marLeft w:val="0"/>
      <w:marRight w:val="0"/>
      <w:marTop w:val="0"/>
      <w:marBottom w:val="0"/>
      <w:divBdr>
        <w:top w:val="none" w:sz="0" w:space="0" w:color="auto"/>
        <w:left w:val="none" w:sz="0" w:space="0" w:color="auto"/>
        <w:bottom w:val="none" w:sz="0" w:space="0" w:color="auto"/>
        <w:right w:val="none" w:sz="0" w:space="0" w:color="auto"/>
      </w:divBdr>
    </w:div>
    <w:div w:id="458836847">
      <w:bodyDiv w:val="1"/>
      <w:marLeft w:val="0"/>
      <w:marRight w:val="0"/>
      <w:marTop w:val="0"/>
      <w:marBottom w:val="0"/>
      <w:divBdr>
        <w:top w:val="none" w:sz="0" w:space="0" w:color="auto"/>
        <w:left w:val="none" w:sz="0" w:space="0" w:color="auto"/>
        <w:bottom w:val="none" w:sz="0" w:space="0" w:color="auto"/>
        <w:right w:val="none" w:sz="0" w:space="0" w:color="auto"/>
      </w:divBdr>
    </w:div>
    <w:div w:id="469859173">
      <w:bodyDiv w:val="1"/>
      <w:marLeft w:val="0"/>
      <w:marRight w:val="0"/>
      <w:marTop w:val="0"/>
      <w:marBottom w:val="0"/>
      <w:divBdr>
        <w:top w:val="none" w:sz="0" w:space="0" w:color="auto"/>
        <w:left w:val="none" w:sz="0" w:space="0" w:color="auto"/>
        <w:bottom w:val="none" w:sz="0" w:space="0" w:color="auto"/>
        <w:right w:val="none" w:sz="0" w:space="0" w:color="auto"/>
      </w:divBdr>
    </w:div>
    <w:div w:id="473254040">
      <w:bodyDiv w:val="1"/>
      <w:marLeft w:val="0"/>
      <w:marRight w:val="0"/>
      <w:marTop w:val="0"/>
      <w:marBottom w:val="0"/>
      <w:divBdr>
        <w:top w:val="none" w:sz="0" w:space="0" w:color="auto"/>
        <w:left w:val="none" w:sz="0" w:space="0" w:color="auto"/>
        <w:bottom w:val="none" w:sz="0" w:space="0" w:color="auto"/>
        <w:right w:val="none" w:sz="0" w:space="0" w:color="auto"/>
      </w:divBdr>
    </w:div>
    <w:div w:id="473958361">
      <w:bodyDiv w:val="1"/>
      <w:marLeft w:val="0"/>
      <w:marRight w:val="0"/>
      <w:marTop w:val="0"/>
      <w:marBottom w:val="0"/>
      <w:divBdr>
        <w:top w:val="none" w:sz="0" w:space="0" w:color="auto"/>
        <w:left w:val="none" w:sz="0" w:space="0" w:color="auto"/>
        <w:bottom w:val="none" w:sz="0" w:space="0" w:color="auto"/>
        <w:right w:val="none" w:sz="0" w:space="0" w:color="auto"/>
      </w:divBdr>
    </w:div>
    <w:div w:id="475340584">
      <w:bodyDiv w:val="1"/>
      <w:marLeft w:val="0"/>
      <w:marRight w:val="0"/>
      <w:marTop w:val="0"/>
      <w:marBottom w:val="0"/>
      <w:divBdr>
        <w:top w:val="none" w:sz="0" w:space="0" w:color="auto"/>
        <w:left w:val="none" w:sz="0" w:space="0" w:color="auto"/>
        <w:bottom w:val="none" w:sz="0" w:space="0" w:color="auto"/>
        <w:right w:val="none" w:sz="0" w:space="0" w:color="auto"/>
      </w:divBdr>
    </w:div>
    <w:div w:id="483015265">
      <w:bodyDiv w:val="1"/>
      <w:marLeft w:val="0"/>
      <w:marRight w:val="0"/>
      <w:marTop w:val="0"/>
      <w:marBottom w:val="0"/>
      <w:divBdr>
        <w:top w:val="none" w:sz="0" w:space="0" w:color="auto"/>
        <w:left w:val="none" w:sz="0" w:space="0" w:color="auto"/>
        <w:bottom w:val="none" w:sz="0" w:space="0" w:color="auto"/>
        <w:right w:val="none" w:sz="0" w:space="0" w:color="auto"/>
      </w:divBdr>
    </w:div>
    <w:div w:id="488406386">
      <w:bodyDiv w:val="1"/>
      <w:marLeft w:val="0"/>
      <w:marRight w:val="0"/>
      <w:marTop w:val="0"/>
      <w:marBottom w:val="0"/>
      <w:divBdr>
        <w:top w:val="none" w:sz="0" w:space="0" w:color="auto"/>
        <w:left w:val="none" w:sz="0" w:space="0" w:color="auto"/>
        <w:bottom w:val="none" w:sz="0" w:space="0" w:color="auto"/>
        <w:right w:val="none" w:sz="0" w:space="0" w:color="auto"/>
      </w:divBdr>
    </w:div>
    <w:div w:id="504396767">
      <w:bodyDiv w:val="1"/>
      <w:marLeft w:val="0"/>
      <w:marRight w:val="0"/>
      <w:marTop w:val="0"/>
      <w:marBottom w:val="0"/>
      <w:divBdr>
        <w:top w:val="none" w:sz="0" w:space="0" w:color="auto"/>
        <w:left w:val="none" w:sz="0" w:space="0" w:color="auto"/>
        <w:bottom w:val="none" w:sz="0" w:space="0" w:color="auto"/>
        <w:right w:val="none" w:sz="0" w:space="0" w:color="auto"/>
      </w:divBdr>
    </w:div>
    <w:div w:id="512767051">
      <w:bodyDiv w:val="1"/>
      <w:marLeft w:val="0"/>
      <w:marRight w:val="0"/>
      <w:marTop w:val="0"/>
      <w:marBottom w:val="0"/>
      <w:divBdr>
        <w:top w:val="none" w:sz="0" w:space="0" w:color="auto"/>
        <w:left w:val="none" w:sz="0" w:space="0" w:color="auto"/>
        <w:bottom w:val="none" w:sz="0" w:space="0" w:color="auto"/>
        <w:right w:val="none" w:sz="0" w:space="0" w:color="auto"/>
      </w:divBdr>
    </w:div>
    <w:div w:id="513570100">
      <w:bodyDiv w:val="1"/>
      <w:marLeft w:val="0"/>
      <w:marRight w:val="0"/>
      <w:marTop w:val="0"/>
      <w:marBottom w:val="0"/>
      <w:divBdr>
        <w:top w:val="none" w:sz="0" w:space="0" w:color="auto"/>
        <w:left w:val="none" w:sz="0" w:space="0" w:color="auto"/>
        <w:bottom w:val="none" w:sz="0" w:space="0" w:color="auto"/>
        <w:right w:val="none" w:sz="0" w:space="0" w:color="auto"/>
      </w:divBdr>
    </w:div>
    <w:div w:id="515657229">
      <w:bodyDiv w:val="1"/>
      <w:marLeft w:val="0"/>
      <w:marRight w:val="0"/>
      <w:marTop w:val="0"/>
      <w:marBottom w:val="0"/>
      <w:divBdr>
        <w:top w:val="none" w:sz="0" w:space="0" w:color="auto"/>
        <w:left w:val="none" w:sz="0" w:space="0" w:color="auto"/>
        <w:bottom w:val="none" w:sz="0" w:space="0" w:color="auto"/>
        <w:right w:val="none" w:sz="0" w:space="0" w:color="auto"/>
      </w:divBdr>
    </w:div>
    <w:div w:id="515929263">
      <w:bodyDiv w:val="1"/>
      <w:marLeft w:val="0"/>
      <w:marRight w:val="0"/>
      <w:marTop w:val="0"/>
      <w:marBottom w:val="0"/>
      <w:divBdr>
        <w:top w:val="none" w:sz="0" w:space="0" w:color="auto"/>
        <w:left w:val="none" w:sz="0" w:space="0" w:color="auto"/>
        <w:bottom w:val="none" w:sz="0" w:space="0" w:color="auto"/>
        <w:right w:val="none" w:sz="0" w:space="0" w:color="auto"/>
      </w:divBdr>
    </w:div>
    <w:div w:id="523400157">
      <w:bodyDiv w:val="1"/>
      <w:marLeft w:val="0"/>
      <w:marRight w:val="0"/>
      <w:marTop w:val="0"/>
      <w:marBottom w:val="0"/>
      <w:divBdr>
        <w:top w:val="none" w:sz="0" w:space="0" w:color="auto"/>
        <w:left w:val="none" w:sz="0" w:space="0" w:color="auto"/>
        <w:bottom w:val="none" w:sz="0" w:space="0" w:color="auto"/>
        <w:right w:val="none" w:sz="0" w:space="0" w:color="auto"/>
      </w:divBdr>
    </w:div>
    <w:div w:id="527180512">
      <w:bodyDiv w:val="1"/>
      <w:marLeft w:val="0"/>
      <w:marRight w:val="0"/>
      <w:marTop w:val="0"/>
      <w:marBottom w:val="0"/>
      <w:divBdr>
        <w:top w:val="none" w:sz="0" w:space="0" w:color="auto"/>
        <w:left w:val="none" w:sz="0" w:space="0" w:color="auto"/>
        <w:bottom w:val="none" w:sz="0" w:space="0" w:color="auto"/>
        <w:right w:val="none" w:sz="0" w:space="0" w:color="auto"/>
      </w:divBdr>
    </w:div>
    <w:div w:id="531724260">
      <w:bodyDiv w:val="1"/>
      <w:marLeft w:val="0"/>
      <w:marRight w:val="0"/>
      <w:marTop w:val="0"/>
      <w:marBottom w:val="0"/>
      <w:divBdr>
        <w:top w:val="none" w:sz="0" w:space="0" w:color="auto"/>
        <w:left w:val="none" w:sz="0" w:space="0" w:color="auto"/>
        <w:bottom w:val="none" w:sz="0" w:space="0" w:color="auto"/>
        <w:right w:val="none" w:sz="0" w:space="0" w:color="auto"/>
      </w:divBdr>
    </w:div>
    <w:div w:id="532767139">
      <w:bodyDiv w:val="1"/>
      <w:marLeft w:val="0"/>
      <w:marRight w:val="0"/>
      <w:marTop w:val="0"/>
      <w:marBottom w:val="0"/>
      <w:divBdr>
        <w:top w:val="none" w:sz="0" w:space="0" w:color="auto"/>
        <w:left w:val="none" w:sz="0" w:space="0" w:color="auto"/>
        <w:bottom w:val="none" w:sz="0" w:space="0" w:color="auto"/>
        <w:right w:val="none" w:sz="0" w:space="0" w:color="auto"/>
      </w:divBdr>
    </w:div>
    <w:div w:id="538326604">
      <w:bodyDiv w:val="1"/>
      <w:marLeft w:val="0"/>
      <w:marRight w:val="0"/>
      <w:marTop w:val="0"/>
      <w:marBottom w:val="0"/>
      <w:divBdr>
        <w:top w:val="none" w:sz="0" w:space="0" w:color="auto"/>
        <w:left w:val="none" w:sz="0" w:space="0" w:color="auto"/>
        <w:bottom w:val="none" w:sz="0" w:space="0" w:color="auto"/>
        <w:right w:val="none" w:sz="0" w:space="0" w:color="auto"/>
      </w:divBdr>
    </w:div>
    <w:div w:id="546525343">
      <w:bodyDiv w:val="1"/>
      <w:marLeft w:val="0"/>
      <w:marRight w:val="0"/>
      <w:marTop w:val="0"/>
      <w:marBottom w:val="0"/>
      <w:divBdr>
        <w:top w:val="none" w:sz="0" w:space="0" w:color="auto"/>
        <w:left w:val="none" w:sz="0" w:space="0" w:color="auto"/>
        <w:bottom w:val="none" w:sz="0" w:space="0" w:color="auto"/>
        <w:right w:val="none" w:sz="0" w:space="0" w:color="auto"/>
      </w:divBdr>
    </w:div>
    <w:div w:id="548148657">
      <w:bodyDiv w:val="1"/>
      <w:marLeft w:val="0"/>
      <w:marRight w:val="0"/>
      <w:marTop w:val="0"/>
      <w:marBottom w:val="0"/>
      <w:divBdr>
        <w:top w:val="none" w:sz="0" w:space="0" w:color="auto"/>
        <w:left w:val="none" w:sz="0" w:space="0" w:color="auto"/>
        <w:bottom w:val="none" w:sz="0" w:space="0" w:color="auto"/>
        <w:right w:val="none" w:sz="0" w:space="0" w:color="auto"/>
      </w:divBdr>
    </w:div>
    <w:div w:id="548688582">
      <w:bodyDiv w:val="1"/>
      <w:marLeft w:val="0"/>
      <w:marRight w:val="0"/>
      <w:marTop w:val="0"/>
      <w:marBottom w:val="0"/>
      <w:divBdr>
        <w:top w:val="none" w:sz="0" w:space="0" w:color="auto"/>
        <w:left w:val="none" w:sz="0" w:space="0" w:color="auto"/>
        <w:bottom w:val="none" w:sz="0" w:space="0" w:color="auto"/>
        <w:right w:val="none" w:sz="0" w:space="0" w:color="auto"/>
      </w:divBdr>
    </w:div>
    <w:div w:id="551312047">
      <w:bodyDiv w:val="1"/>
      <w:marLeft w:val="0"/>
      <w:marRight w:val="0"/>
      <w:marTop w:val="0"/>
      <w:marBottom w:val="0"/>
      <w:divBdr>
        <w:top w:val="none" w:sz="0" w:space="0" w:color="auto"/>
        <w:left w:val="none" w:sz="0" w:space="0" w:color="auto"/>
        <w:bottom w:val="none" w:sz="0" w:space="0" w:color="auto"/>
        <w:right w:val="none" w:sz="0" w:space="0" w:color="auto"/>
      </w:divBdr>
    </w:div>
    <w:div w:id="554396356">
      <w:bodyDiv w:val="1"/>
      <w:marLeft w:val="0"/>
      <w:marRight w:val="0"/>
      <w:marTop w:val="0"/>
      <w:marBottom w:val="0"/>
      <w:divBdr>
        <w:top w:val="none" w:sz="0" w:space="0" w:color="auto"/>
        <w:left w:val="none" w:sz="0" w:space="0" w:color="auto"/>
        <w:bottom w:val="none" w:sz="0" w:space="0" w:color="auto"/>
        <w:right w:val="none" w:sz="0" w:space="0" w:color="auto"/>
      </w:divBdr>
    </w:div>
    <w:div w:id="555899767">
      <w:bodyDiv w:val="1"/>
      <w:marLeft w:val="0"/>
      <w:marRight w:val="0"/>
      <w:marTop w:val="0"/>
      <w:marBottom w:val="0"/>
      <w:divBdr>
        <w:top w:val="none" w:sz="0" w:space="0" w:color="auto"/>
        <w:left w:val="none" w:sz="0" w:space="0" w:color="auto"/>
        <w:bottom w:val="none" w:sz="0" w:space="0" w:color="auto"/>
        <w:right w:val="none" w:sz="0" w:space="0" w:color="auto"/>
      </w:divBdr>
    </w:div>
    <w:div w:id="563444823">
      <w:bodyDiv w:val="1"/>
      <w:marLeft w:val="0"/>
      <w:marRight w:val="0"/>
      <w:marTop w:val="0"/>
      <w:marBottom w:val="0"/>
      <w:divBdr>
        <w:top w:val="none" w:sz="0" w:space="0" w:color="auto"/>
        <w:left w:val="none" w:sz="0" w:space="0" w:color="auto"/>
        <w:bottom w:val="none" w:sz="0" w:space="0" w:color="auto"/>
        <w:right w:val="none" w:sz="0" w:space="0" w:color="auto"/>
      </w:divBdr>
    </w:div>
    <w:div w:id="576745722">
      <w:bodyDiv w:val="1"/>
      <w:marLeft w:val="0"/>
      <w:marRight w:val="0"/>
      <w:marTop w:val="0"/>
      <w:marBottom w:val="0"/>
      <w:divBdr>
        <w:top w:val="none" w:sz="0" w:space="0" w:color="auto"/>
        <w:left w:val="none" w:sz="0" w:space="0" w:color="auto"/>
        <w:bottom w:val="none" w:sz="0" w:space="0" w:color="auto"/>
        <w:right w:val="none" w:sz="0" w:space="0" w:color="auto"/>
      </w:divBdr>
    </w:div>
    <w:div w:id="577902517">
      <w:bodyDiv w:val="1"/>
      <w:marLeft w:val="0"/>
      <w:marRight w:val="0"/>
      <w:marTop w:val="0"/>
      <w:marBottom w:val="0"/>
      <w:divBdr>
        <w:top w:val="none" w:sz="0" w:space="0" w:color="auto"/>
        <w:left w:val="none" w:sz="0" w:space="0" w:color="auto"/>
        <w:bottom w:val="none" w:sz="0" w:space="0" w:color="auto"/>
        <w:right w:val="none" w:sz="0" w:space="0" w:color="auto"/>
      </w:divBdr>
    </w:div>
    <w:div w:id="582640888">
      <w:bodyDiv w:val="1"/>
      <w:marLeft w:val="0"/>
      <w:marRight w:val="0"/>
      <w:marTop w:val="0"/>
      <w:marBottom w:val="0"/>
      <w:divBdr>
        <w:top w:val="none" w:sz="0" w:space="0" w:color="auto"/>
        <w:left w:val="none" w:sz="0" w:space="0" w:color="auto"/>
        <w:bottom w:val="none" w:sz="0" w:space="0" w:color="auto"/>
        <w:right w:val="none" w:sz="0" w:space="0" w:color="auto"/>
      </w:divBdr>
    </w:div>
    <w:div w:id="584608464">
      <w:bodyDiv w:val="1"/>
      <w:marLeft w:val="0"/>
      <w:marRight w:val="0"/>
      <w:marTop w:val="0"/>
      <w:marBottom w:val="0"/>
      <w:divBdr>
        <w:top w:val="none" w:sz="0" w:space="0" w:color="auto"/>
        <w:left w:val="none" w:sz="0" w:space="0" w:color="auto"/>
        <w:bottom w:val="none" w:sz="0" w:space="0" w:color="auto"/>
        <w:right w:val="none" w:sz="0" w:space="0" w:color="auto"/>
      </w:divBdr>
    </w:div>
    <w:div w:id="585462872">
      <w:bodyDiv w:val="1"/>
      <w:marLeft w:val="0"/>
      <w:marRight w:val="0"/>
      <w:marTop w:val="0"/>
      <w:marBottom w:val="0"/>
      <w:divBdr>
        <w:top w:val="none" w:sz="0" w:space="0" w:color="auto"/>
        <w:left w:val="none" w:sz="0" w:space="0" w:color="auto"/>
        <w:bottom w:val="none" w:sz="0" w:space="0" w:color="auto"/>
        <w:right w:val="none" w:sz="0" w:space="0" w:color="auto"/>
      </w:divBdr>
    </w:div>
    <w:div w:id="590045246">
      <w:bodyDiv w:val="1"/>
      <w:marLeft w:val="0"/>
      <w:marRight w:val="0"/>
      <w:marTop w:val="0"/>
      <w:marBottom w:val="0"/>
      <w:divBdr>
        <w:top w:val="none" w:sz="0" w:space="0" w:color="auto"/>
        <w:left w:val="none" w:sz="0" w:space="0" w:color="auto"/>
        <w:bottom w:val="none" w:sz="0" w:space="0" w:color="auto"/>
        <w:right w:val="none" w:sz="0" w:space="0" w:color="auto"/>
      </w:divBdr>
    </w:div>
    <w:div w:id="590553797">
      <w:bodyDiv w:val="1"/>
      <w:marLeft w:val="0"/>
      <w:marRight w:val="0"/>
      <w:marTop w:val="0"/>
      <w:marBottom w:val="0"/>
      <w:divBdr>
        <w:top w:val="none" w:sz="0" w:space="0" w:color="auto"/>
        <w:left w:val="none" w:sz="0" w:space="0" w:color="auto"/>
        <w:bottom w:val="none" w:sz="0" w:space="0" w:color="auto"/>
        <w:right w:val="none" w:sz="0" w:space="0" w:color="auto"/>
      </w:divBdr>
    </w:div>
    <w:div w:id="592083452">
      <w:bodyDiv w:val="1"/>
      <w:marLeft w:val="0"/>
      <w:marRight w:val="0"/>
      <w:marTop w:val="0"/>
      <w:marBottom w:val="0"/>
      <w:divBdr>
        <w:top w:val="none" w:sz="0" w:space="0" w:color="auto"/>
        <w:left w:val="none" w:sz="0" w:space="0" w:color="auto"/>
        <w:bottom w:val="none" w:sz="0" w:space="0" w:color="auto"/>
        <w:right w:val="none" w:sz="0" w:space="0" w:color="auto"/>
      </w:divBdr>
    </w:div>
    <w:div w:id="598178008">
      <w:bodyDiv w:val="1"/>
      <w:marLeft w:val="0"/>
      <w:marRight w:val="0"/>
      <w:marTop w:val="0"/>
      <w:marBottom w:val="0"/>
      <w:divBdr>
        <w:top w:val="none" w:sz="0" w:space="0" w:color="auto"/>
        <w:left w:val="none" w:sz="0" w:space="0" w:color="auto"/>
        <w:bottom w:val="none" w:sz="0" w:space="0" w:color="auto"/>
        <w:right w:val="none" w:sz="0" w:space="0" w:color="auto"/>
      </w:divBdr>
    </w:div>
    <w:div w:id="600796836">
      <w:bodyDiv w:val="1"/>
      <w:marLeft w:val="0"/>
      <w:marRight w:val="0"/>
      <w:marTop w:val="0"/>
      <w:marBottom w:val="0"/>
      <w:divBdr>
        <w:top w:val="none" w:sz="0" w:space="0" w:color="auto"/>
        <w:left w:val="none" w:sz="0" w:space="0" w:color="auto"/>
        <w:bottom w:val="none" w:sz="0" w:space="0" w:color="auto"/>
        <w:right w:val="none" w:sz="0" w:space="0" w:color="auto"/>
      </w:divBdr>
    </w:div>
    <w:div w:id="601912130">
      <w:bodyDiv w:val="1"/>
      <w:marLeft w:val="0"/>
      <w:marRight w:val="0"/>
      <w:marTop w:val="0"/>
      <w:marBottom w:val="0"/>
      <w:divBdr>
        <w:top w:val="none" w:sz="0" w:space="0" w:color="auto"/>
        <w:left w:val="none" w:sz="0" w:space="0" w:color="auto"/>
        <w:bottom w:val="none" w:sz="0" w:space="0" w:color="auto"/>
        <w:right w:val="none" w:sz="0" w:space="0" w:color="auto"/>
      </w:divBdr>
    </w:div>
    <w:div w:id="605037244">
      <w:bodyDiv w:val="1"/>
      <w:marLeft w:val="0"/>
      <w:marRight w:val="0"/>
      <w:marTop w:val="0"/>
      <w:marBottom w:val="0"/>
      <w:divBdr>
        <w:top w:val="none" w:sz="0" w:space="0" w:color="auto"/>
        <w:left w:val="none" w:sz="0" w:space="0" w:color="auto"/>
        <w:bottom w:val="none" w:sz="0" w:space="0" w:color="auto"/>
        <w:right w:val="none" w:sz="0" w:space="0" w:color="auto"/>
      </w:divBdr>
    </w:div>
    <w:div w:id="617224161">
      <w:bodyDiv w:val="1"/>
      <w:marLeft w:val="0"/>
      <w:marRight w:val="0"/>
      <w:marTop w:val="0"/>
      <w:marBottom w:val="0"/>
      <w:divBdr>
        <w:top w:val="none" w:sz="0" w:space="0" w:color="auto"/>
        <w:left w:val="none" w:sz="0" w:space="0" w:color="auto"/>
        <w:bottom w:val="none" w:sz="0" w:space="0" w:color="auto"/>
        <w:right w:val="none" w:sz="0" w:space="0" w:color="auto"/>
      </w:divBdr>
    </w:div>
    <w:div w:id="624896302">
      <w:bodyDiv w:val="1"/>
      <w:marLeft w:val="0"/>
      <w:marRight w:val="0"/>
      <w:marTop w:val="0"/>
      <w:marBottom w:val="0"/>
      <w:divBdr>
        <w:top w:val="none" w:sz="0" w:space="0" w:color="auto"/>
        <w:left w:val="none" w:sz="0" w:space="0" w:color="auto"/>
        <w:bottom w:val="none" w:sz="0" w:space="0" w:color="auto"/>
        <w:right w:val="none" w:sz="0" w:space="0" w:color="auto"/>
      </w:divBdr>
    </w:div>
    <w:div w:id="625351030">
      <w:bodyDiv w:val="1"/>
      <w:marLeft w:val="0"/>
      <w:marRight w:val="0"/>
      <w:marTop w:val="0"/>
      <w:marBottom w:val="0"/>
      <w:divBdr>
        <w:top w:val="none" w:sz="0" w:space="0" w:color="auto"/>
        <w:left w:val="none" w:sz="0" w:space="0" w:color="auto"/>
        <w:bottom w:val="none" w:sz="0" w:space="0" w:color="auto"/>
        <w:right w:val="none" w:sz="0" w:space="0" w:color="auto"/>
      </w:divBdr>
    </w:div>
    <w:div w:id="630013260">
      <w:bodyDiv w:val="1"/>
      <w:marLeft w:val="0"/>
      <w:marRight w:val="0"/>
      <w:marTop w:val="0"/>
      <w:marBottom w:val="0"/>
      <w:divBdr>
        <w:top w:val="none" w:sz="0" w:space="0" w:color="auto"/>
        <w:left w:val="none" w:sz="0" w:space="0" w:color="auto"/>
        <w:bottom w:val="none" w:sz="0" w:space="0" w:color="auto"/>
        <w:right w:val="none" w:sz="0" w:space="0" w:color="auto"/>
      </w:divBdr>
    </w:div>
    <w:div w:id="631248338">
      <w:bodyDiv w:val="1"/>
      <w:marLeft w:val="0"/>
      <w:marRight w:val="0"/>
      <w:marTop w:val="0"/>
      <w:marBottom w:val="0"/>
      <w:divBdr>
        <w:top w:val="none" w:sz="0" w:space="0" w:color="auto"/>
        <w:left w:val="none" w:sz="0" w:space="0" w:color="auto"/>
        <w:bottom w:val="none" w:sz="0" w:space="0" w:color="auto"/>
        <w:right w:val="none" w:sz="0" w:space="0" w:color="auto"/>
      </w:divBdr>
    </w:div>
    <w:div w:id="637029371">
      <w:bodyDiv w:val="1"/>
      <w:marLeft w:val="0"/>
      <w:marRight w:val="0"/>
      <w:marTop w:val="0"/>
      <w:marBottom w:val="0"/>
      <w:divBdr>
        <w:top w:val="none" w:sz="0" w:space="0" w:color="auto"/>
        <w:left w:val="none" w:sz="0" w:space="0" w:color="auto"/>
        <w:bottom w:val="none" w:sz="0" w:space="0" w:color="auto"/>
        <w:right w:val="none" w:sz="0" w:space="0" w:color="auto"/>
      </w:divBdr>
    </w:div>
    <w:div w:id="642612960">
      <w:bodyDiv w:val="1"/>
      <w:marLeft w:val="0"/>
      <w:marRight w:val="0"/>
      <w:marTop w:val="0"/>
      <w:marBottom w:val="0"/>
      <w:divBdr>
        <w:top w:val="none" w:sz="0" w:space="0" w:color="auto"/>
        <w:left w:val="none" w:sz="0" w:space="0" w:color="auto"/>
        <w:bottom w:val="none" w:sz="0" w:space="0" w:color="auto"/>
        <w:right w:val="none" w:sz="0" w:space="0" w:color="auto"/>
      </w:divBdr>
    </w:div>
    <w:div w:id="648366763">
      <w:bodyDiv w:val="1"/>
      <w:marLeft w:val="0"/>
      <w:marRight w:val="0"/>
      <w:marTop w:val="0"/>
      <w:marBottom w:val="0"/>
      <w:divBdr>
        <w:top w:val="none" w:sz="0" w:space="0" w:color="auto"/>
        <w:left w:val="none" w:sz="0" w:space="0" w:color="auto"/>
        <w:bottom w:val="none" w:sz="0" w:space="0" w:color="auto"/>
        <w:right w:val="none" w:sz="0" w:space="0" w:color="auto"/>
      </w:divBdr>
    </w:div>
    <w:div w:id="648555240">
      <w:bodyDiv w:val="1"/>
      <w:marLeft w:val="0"/>
      <w:marRight w:val="0"/>
      <w:marTop w:val="0"/>
      <w:marBottom w:val="0"/>
      <w:divBdr>
        <w:top w:val="none" w:sz="0" w:space="0" w:color="auto"/>
        <w:left w:val="none" w:sz="0" w:space="0" w:color="auto"/>
        <w:bottom w:val="none" w:sz="0" w:space="0" w:color="auto"/>
        <w:right w:val="none" w:sz="0" w:space="0" w:color="auto"/>
      </w:divBdr>
    </w:div>
    <w:div w:id="651176286">
      <w:bodyDiv w:val="1"/>
      <w:marLeft w:val="0"/>
      <w:marRight w:val="0"/>
      <w:marTop w:val="0"/>
      <w:marBottom w:val="0"/>
      <w:divBdr>
        <w:top w:val="none" w:sz="0" w:space="0" w:color="auto"/>
        <w:left w:val="none" w:sz="0" w:space="0" w:color="auto"/>
        <w:bottom w:val="none" w:sz="0" w:space="0" w:color="auto"/>
        <w:right w:val="none" w:sz="0" w:space="0" w:color="auto"/>
      </w:divBdr>
    </w:div>
    <w:div w:id="651642314">
      <w:bodyDiv w:val="1"/>
      <w:marLeft w:val="0"/>
      <w:marRight w:val="0"/>
      <w:marTop w:val="0"/>
      <w:marBottom w:val="0"/>
      <w:divBdr>
        <w:top w:val="none" w:sz="0" w:space="0" w:color="auto"/>
        <w:left w:val="none" w:sz="0" w:space="0" w:color="auto"/>
        <w:bottom w:val="none" w:sz="0" w:space="0" w:color="auto"/>
        <w:right w:val="none" w:sz="0" w:space="0" w:color="auto"/>
      </w:divBdr>
    </w:div>
    <w:div w:id="659962379">
      <w:bodyDiv w:val="1"/>
      <w:marLeft w:val="0"/>
      <w:marRight w:val="0"/>
      <w:marTop w:val="0"/>
      <w:marBottom w:val="0"/>
      <w:divBdr>
        <w:top w:val="none" w:sz="0" w:space="0" w:color="auto"/>
        <w:left w:val="none" w:sz="0" w:space="0" w:color="auto"/>
        <w:bottom w:val="none" w:sz="0" w:space="0" w:color="auto"/>
        <w:right w:val="none" w:sz="0" w:space="0" w:color="auto"/>
      </w:divBdr>
    </w:div>
    <w:div w:id="665207667">
      <w:bodyDiv w:val="1"/>
      <w:marLeft w:val="0"/>
      <w:marRight w:val="0"/>
      <w:marTop w:val="0"/>
      <w:marBottom w:val="0"/>
      <w:divBdr>
        <w:top w:val="none" w:sz="0" w:space="0" w:color="auto"/>
        <w:left w:val="none" w:sz="0" w:space="0" w:color="auto"/>
        <w:bottom w:val="none" w:sz="0" w:space="0" w:color="auto"/>
        <w:right w:val="none" w:sz="0" w:space="0" w:color="auto"/>
      </w:divBdr>
    </w:div>
    <w:div w:id="665716792">
      <w:bodyDiv w:val="1"/>
      <w:marLeft w:val="0"/>
      <w:marRight w:val="0"/>
      <w:marTop w:val="0"/>
      <w:marBottom w:val="0"/>
      <w:divBdr>
        <w:top w:val="none" w:sz="0" w:space="0" w:color="auto"/>
        <w:left w:val="none" w:sz="0" w:space="0" w:color="auto"/>
        <w:bottom w:val="none" w:sz="0" w:space="0" w:color="auto"/>
        <w:right w:val="none" w:sz="0" w:space="0" w:color="auto"/>
      </w:divBdr>
    </w:div>
    <w:div w:id="666444958">
      <w:bodyDiv w:val="1"/>
      <w:marLeft w:val="0"/>
      <w:marRight w:val="0"/>
      <w:marTop w:val="0"/>
      <w:marBottom w:val="0"/>
      <w:divBdr>
        <w:top w:val="none" w:sz="0" w:space="0" w:color="auto"/>
        <w:left w:val="none" w:sz="0" w:space="0" w:color="auto"/>
        <w:bottom w:val="none" w:sz="0" w:space="0" w:color="auto"/>
        <w:right w:val="none" w:sz="0" w:space="0" w:color="auto"/>
      </w:divBdr>
    </w:div>
    <w:div w:id="668678999">
      <w:bodyDiv w:val="1"/>
      <w:marLeft w:val="0"/>
      <w:marRight w:val="0"/>
      <w:marTop w:val="0"/>
      <w:marBottom w:val="0"/>
      <w:divBdr>
        <w:top w:val="none" w:sz="0" w:space="0" w:color="auto"/>
        <w:left w:val="none" w:sz="0" w:space="0" w:color="auto"/>
        <w:bottom w:val="none" w:sz="0" w:space="0" w:color="auto"/>
        <w:right w:val="none" w:sz="0" w:space="0" w:color="auto"/>
      </w:divBdr>
    </w:div>
    <w:div w:id="668750558">
      <w:bodyDiv w:val="1"/>
      <w:marLeft w:val="0"/>
      <w:marRight w:val="0"/>
      <w:marTop w:val="0"/>
      <w:marBottom w:val="0"/>
      <w:divBdr>
        <w:top w:val="none" w:sz="0" w:space="0" w:color="auto"/>
        <w:left w:val="none" w:sz="0" w:space="0" w:color="auto"/>
        <w:bottom w:val="none" w:sz="0" w:space="0" w:color="auto"/>
        <w:right w:val="none" w:sz="0" w:space="0" w:color="auto"/>
      </w:divBdr>
    </w:div>
    <w:div w:id="679045492">
      <w:bodyDiv w:val="1"/>
      <w:marLeft w:val="0"/>
      <w:marRight w:val="0"/>
      <w:marTop w:val="0"/>
      <w:marBottom w:val="0"/>
      <w:divBdr>
        <w:top w:val="none" w:sz="0" w:space="0" w:color="auto"/>
        <w:left w:val="none" w:sz="0" w:space="0" w:color="auto"/>
        <w:bottom w:val="none" w:sz="0" w:space="0" w:color="auto"/>
        <w:right w:val="none" w:sz="0" w:space="0" w:color="auto"/>
      </w:divBdr>
    </w:div>
    <w:div w:id="686059939">
      <w:bodyDiv w:val="1"/>
      <w:marLeft w:val="0"/>
      <w:marRight w:val="0"/>
      <w:marTop w:val="0"/>
      <w:marBottom w:val="0"/>
      <w:divBdr>
        <w:top w:val="none" w:sz="0" w:space="0" w:color="auto"/>
        <w:left w:val="none" w:sz="0" w:space="0" w:color="auto"/>
        <w:bottom w:val="none" w:sz="0" w:space="0" w:color="auto"/>
        <w:right w:val="none" w:sz="0" w:space="0" w:color="auto"/>
      </w:divBdr>
    </w:div>
    <w:div w:id="691734877">
      <w:bodyDiv w:val="1"/>
      <w:marLeft w:val="0"/>
      <w:marRight w:val="0"/>
      <w:marTop w:val="0"/>
      <w:marBottom w:val="0"/>
      <w:divBdr>
        <w:top w:val="none" w:sz="0" w:space="0" w:color="auto"/>
        <w:left w:val="none" w:sz="0" w:space="0" w:color="auto"/>
        <w:bottom w:val="none" w:sz="0" w:space="0" w:color="auto"/>
        <w:right w:val="none" w:sz="0" w:space="0" w:color="auto"/>
      </w:divBdr>
    </w:div>
    <w:div w:id="694619247">
      <w:bodyDiv w:val="1"/>
      <w:marLeft w:val="0"/>
      <w:marRight w:val="0"/>
      <w:marTop w:val="0"/>
      <w:marBottom w:val="0"/>
      <w:divBdr>
        <w:top w:val="none" w:sz="0" w:space="0" w:color="auto"/>
        <w:left w:val="none" w:sz="0" w:space="0" w:color="auto"/>
        <w:bottom w:val="none" w:sz="0" w:space="0" w:color="auto"/>
        <w:right w:val="none" w:sz="0" w:space="0" w:color="auto"/>
      </w:divBdr>
    </w:div>
    <w:div w:id="700739964">
      <w:bodyDiv w:val="1"/>
      <w:marLeft w:val="0"/>
      <w:marRight w:val="0"/>
      <w:marTop w:val="0"/>
      <w:marBottom w:val="0"/>
      <w:divBdr>
        <w:top w:val="none" w:sz="0" w:space="0" w:color="auto"/>
        <w:left w:val="none" w:sz="0" w:space="0" w:color="auto"/>
        <w:bottom w:val="none" w:sz="0" w:space="0" w:color="auto"/>
        <w:right w:val="none" w:sz="0" w:space="0" w:color="auto"/>
      </w:divBdr>
    </w:div>
    <w:div w:id="707490248">
      <w:bodyDiv w:val="1"/>
      <w:marLeft w:val="0"/>
      <w:marRight w:val="0"/>
      <w:marTop w:val="0"/>
      <w:marBottom w:val="0"/>
      <w:divBdr>
        <w:top w:val="none" w:sz="0" w:space="0" w:color="auto"/>
        <w:left w:val="none" w:sz="0" w:space="0" w:color="auto"/>
        <w:bottom w:val="none" w:sz="0" w:space="0" w:color="auto"/>
        <w:right w:val="none" w:sz="0" w:space="0" w:color="auto"/>
      </w:divBdr>
    </w:div>
    <w:div w:id="715009157">
      <w:bodyDiv w:val="1"/>
      <w:marLeft w:val="0"/>
      <w:marRight w:val="0"/>
      <w:marTop w:val="0"/>
      <w:marBottom w:val="0"/>
      <w:divBdr>
        <w:top w:val="none" w:sz="0" w:space="0" w:color="auto"/>
        <w:left w:val="none" w:sz="0" w:space="0" w:color="auto"/>
        <w:bottom w:val="none" w:sz="0" w:space="0" w:color="auto"/>
        <w:right w:val="none" w:sz="0" w:space="0" w:color="auto"/>
      </w:divBdr>
    </w:div>
    <w:div w:id="729617202">
      <w:bodyDiv w:val="1"/>
      <w:marLeft w:val="0"/>
      <w:marRight w:val="0"/>
      <w:marTop w:val="0"/>
      <w:marBottom w:val="0"/>
      <w:divBdr>
        <w:top w:val="none" w:sz="0" w:space="0" w:color="auto"/>
        <w:left w:val="none" w:sz="0" w:space="0" w:color="auto"/>
        <w:bottom w:val="none" w:sz="0" w:space="0" w:color="auto"/>
        <w:right w:val="none" w:sz="0" w:space="0" w:color="auto"/>
      </w:divBdr>
    </w:div>
    <w:div w:id="729887681">
      <w:bodyDiv w:val="1"/>
      <w:marLeft w:val="0"/>
      <w:marRight w:val="0"/>
      <w:marTop w:val="0"/>
      <w:marBottom w:val="0"/>
      <w:divBdr>
        <w:top w:val="none" w:sz="0" w:space="0" w:color="auto"/>
        <w:left w:val="none" w:sz="0" w:space="0" w:color="auto"/>
        <w:bottom w:val="none" w:sz="0" w:space="0" w:color="auto"/>
        <w:right w:val="none" w:sz="0" w:space="0" w:color="auto"/>
      </w:divBdr>
    </w:div>
    <w:div w:id="732696982">
      <w:bodyDiv w:val="1"/>
      <w:marLeft w:val="0"/>
      <w:marRight w:val="0"/>
      <w:marTop w:val="0"/>
      <w:marBottom w:val="0"/>
      <w:divBdr>
        <w:top w:val="none" w:sz="0" w:space="0" w:color="auto"/>
        <w:left w:val="none" w:sz="0" w:space="0" w:color="auto"/>
        <w:bottom w:val="none" w:sz="0" w:space="0" w:color="auto"/>
        <w:right w:val="none" w:sz="0" w:space="0" w:color="auto"/>
      </w:divBdr>
    </w:div>
    <w:div w:id="737050290">
      <w:bodyDiv w:val="1"/>
      <w:marLeft w:val="0"/>
      <w:marRight w:val="0"/>
      <w:marTop w:val="0"/>
      <w:marBottom w:val="0"/>
      <w:divBdr>
        <w:top w:val="none" w:sz="0" w:space="0" w:color="auto"/>
        <w:left w:val="none" w:sz="0" w:space="0" w:color="auto"/>
        <w:bottom w:val="none" w:sz="0" w:space="0" w:color="auto"/>
        <w:right w:val="none" w:sz="0" w:space="0" w:color="auto"/>
      </w:divBdr>
    </w:div>
    <w:div w:id="742604901">
      <w:bodyDiv w:val="1"/>
      <w:marLeft w:val="0"/>
      <w:marRight w:val="0"/>
      <w:marTop w:val="0"/>
      <w:marBottom w:val="0"/>
      <w:divBdr>
        <w:top w:val="none" w:sz="0" w:space="0" w:color="auto"/>
        <w:left w:val="none" w:sz="0" w:space="0" w:color="auto"/>
        <w:bottom w:val="none" w:sz="0" w:space="0" w:color="auto"/>
        <w:right w:val="none" w:sz="0" w:space="0" w:color="auto"/>
      </w:divBdr>
    </w:div>
    <w:div w:id="744113208">
      <w:bodyDiv w:val="1"/>
      <w:marLeft w:val="0"/>
      <w:marRight w:val="0"/>
      <w:marTop w:val="0"/>
      <w:marBottom w:val="0"/>
      <w:divBdr>
        <w:top w:val="none" w:sz="0" w:space="0" w:color="auto"/>
        <w:left w:val="none" w:sz="0" w:space="0" w:color="auto"/>
        <w:bottom w:val="none" w:sz="0" w:space="0" w:color="auto"/>
        <w:right w:val="none" w:sz="0" w:space="0" w:color="auto"/>
      </w:divBdr>
    </w:div>
    <w:div w:id="749160526">
      <w:bodyDiv w:val="1"/>
      <w:marLeft w:val="0"/>
      <w:marRight w:val="0"/>
      <w:marTop w:val="0"/>
      <w:marBottom w:val="0"/>
      <w:divBdr>
        <w:top w:val="none" w:sz="0" w:space="0" w:color="auto"/>
        <w:left w:val="none" w:sz="0" w:space="0" w:color="auto"/>
        <w:bottom w:val="none" w:sz="0" w:space="0" w:color="auto"/>
        <w:right w:val="none" w:sz="0" w:space="0" w:color="auto"/>
      </w:divBdr>
    </w:div>
    <w:div w:id="751583681">
      <w:bodyDiv w:val="1"/>
      <w:marLeft w:val="0"/>
      <w:marRight w:val="0"/>
      <w:marTop w:val="0"/>
      <w:marBottom w:val="0"/>
      <w:divBdr>
        <w:top w:val="none" w:sz="0" w:space="0" w:color="auto"/>
        <w:left w:val="none" w:sz="0" w:space="0" w:color="auto"/>
        <w:bottom w:val="none" w:sz="0" w:space="0" w:color="auto"/>
        <w:right w:val="none" w:sz="0" w:space="0" w:color="auto"/>
      </w:divBdr>
    </w:div>
    <w:div w:id="753669943">
      <w:bodyDiv w:val="1"/>
      <w:marLeft w:val="0"/>
      <w:marRight w:val="0"/>
      <w:marTop w:val="0"/>
      <w:marBottom w:val="0"/>
      <w:divBdr>
        <w:top w:val="none" w:sz="0" w:space="0" w:color="auto"/>
        <w:left w:val="none" w:sz="0" w:space="0" w:color="auto"/>
        <w:bottom w:val="none" w:sz="0" w:space="0" w:color="auto"/>
        <w:right w:val="none" w:sz="0" w:space="0" w:color="auto"/>
      </w:divBdr>
    </w:div>
    <w:div w:id="755443190">
      <w:bodyDiv w:val="1"/>
      <w:marLeft w:val="0"/>
      <w:marRight w:val="0"/>
      <w:marTop w:val="0"/>
      <w:marBottom w:val="0"/>
      <w:divBdr>
        <w:top w:val="none" w:sz="0" w:space="0" w:color="auto"/>
        <w:left w:val="none" w:sz="0" w:space="0" w:color="auto"/>
        <w:bottom w:val="none" w:sz="0" w:space="0" w:color="auto"/>
        <w:right w:val="none" w:sz="0" w:space="0" w:color="auto"/>
      </w:divBdr>
    </w:div>
    <w:div w:id="756286204">
      <w:bodyDiv w:val="1"/>
      <w:marLeft w:val="0"/>
      <w:marRight w:val="0"/>
      <w:marTop w:val="0"/>
      <w:marBottom w:val="0"/>
      <w:divBdr>
        <w:top w:val="none" w:sz="0" w:space="0" w:color="auto"/>
        <w:left w:val="none" w:sz="0" w:space="0" w:color="auto"/>
        <w:bottom w:val="none" w:sz="0" w:space="0" w:color="auto"/>
        <w:right w:val="none" w:sz="0" w:space="0" w:color="auto"/>
      </w:divBdr>
    </w:div>
    <w:div w:id="756289335">
      <w:bodyDiv w:val="1"/>
      <w:marLeft w:val="0"/>
      <w:marRight w:val="0"/>
      <w:marTop w:val="0"/>
      <w:marBottom w:val="0"/>
      <w:divBdr>
        <w:top w:val="none" w:sz="0" w:space="0" w:color="auto"/>
        <w:left w:val="none" w:sz="0" w:space="0" w:color="auto"/>
        <w:bottom w:val="none" w:sz="0" w:space="0" w:color="auto"/>
        <w:right w:val="none" w:sz="0" w:space="0" w:color="auto"/>
      </w:divBdr>
    </w:div>
    <w:div w:id="757674965">
      <w:bodyDiv w:val="1"/>
      <w:marLeft w:val="0"/>
      <w:marRight w:val="0"/>
      <w:marTop w:val="0"/>
      <w:marBottom w:val="0"/>
      <w:divBdr>
        <w:top w:val="none" w:sz="0" w:space="0" w:color="auto"/>
        <w:left w:val="none" w:sz="0" w:space="0" w:color="auto"/>
        <w:bottom w:val="none" w:sz="0" w:space="0" w:color="auto"/>
        <w:right w:val="none" w:sz="0" w:space="0" w:color="auto"/>
      </w:divBdr>
    </w:div>
    <w:div w:id="759722102">
      <w:bodyDiv w:val="1"/>
      <w:marLeft w:val="0"/>
      <w:marRight w:val="0"/>
      <w:marTop w:val="0"/>
      <w:marBottom w:val="0"/>
      <w:divBdr>
        <w:top w:val="none" w:sz="0" w:space="0" w:color="auto"/>
        <w:left w:val="none" w:sz="0" w:space="0" w:color="auto"/>
        <w:bottom w:val="none" w:sz="0" w:space="0" w:color="auto"/>
        <w:right w:val="none" w:sz="0" w:space="0" w:color="auto"/>
      </w:divBdr>
    </w:div>
    <w:div w:id="763309777">
      <w:bodyDiv w:val="1"/>
      <w:marLeft w:val="0"/>
      <w:marRight w:val="0"/>
      <w:marTop w:val="0"/>
      <w:marBottom w:val="0"/>
      <w:divBdr>
        <w:top w:val="none" w:sz="0" w:space="0" w:color="auto"/>
        <w:left w:val="none" w:sz="0" w:space="0" w:color="auto"/>
        <w:bottom w:val="none" w:sz="0" w:space="0" w:color="auto"/>
        <w:right w:val="none" w:sz="0" w:space="0" w:color="auto"/>
      </w:divBdr>
    </w:div>
    <w:div w:id="765151370">
      <w:bodyDiv w:val="1"/>
      <w:marLeft w:val="0"/>
      <w:marRight w:val="0"/>
      <w:marTop w:val="0"/>
      <w:marBottom w:val="0"/>
      <w:divBdr>
        <w:top w:val="none" w:sz="0" w:space="0" w:color="auto"/>
        <w:left w:val="none" w:sz="0" w:space="0" w:color="auto"/>
        <w:bottom w:val="none" w:sz="0" w:space="0" w:color="auto"/>
        <w:right w:val="none" w:sz="0" w:space="0" w:color="auto"/>
      </w:divBdr>
    </w:div>
    <w:div w:id="765854478">
      <w:bodyDiv w:val="1"/>
      <w:marLeft w:val="0"/>
      <w:marRight w:val="0"/>
      <w:marTop w:val="0"/>
      <w:marBottom w:val="0"/>
      <w:divBdr>
        <w:top w:val="none" w:sz="0" w:space="0" w:color="auto"/>
        <w:left w:val="none" w:sz="0" w:space="0" w:color="auto"/>
        <w:bottom w:val="none" w:sz="0" w:space="0" w:color="auto"/>
        <w:right w:val="none" w:sz="0" w:space="0" w:color="auto"/>
      </w:divBdr>
    </w:div>
    <w:div w:id="769204512">
      <w:bodyDiv w:val="1"/>
      <w:marLeft w:val="0"/>
      <w:marRight w:val="0"/>
      <w:marTop w:val="0"/>
      <w:marBottom w:val="0"/>
      <w:divBdr>
        <w:top w:val="none" w:sz="0" w:space="0" w:color="auto"/>
        <w:left w:val="none" w:sz="0" w:space="0" w:color="auto"/>
        <w:bottom w:val="none" w:sz="0" w:space="0" w:color="auto"/>
        <w:right w:val="none" w:sz="0" w:space="0" w:color="auto"/>
      </w:divBdr>
    </w:div>
    <w:div w:id="769813177">
      <w:bodyDiv w:val="1"/>
      <w:marLeft w:val="0"/>
      <w:marRight w:val="0"/>
      <w:marTop w:val="0"/>
      <w:marBottom w:val="0"/>
      <w:divBdr>
        <w:top w:val="none" w:sz="0" w:space="0" w:color="auto"/>
        <w:left w:val="none" w:sz="0" w:space="0" w:color="auto"/>
        <w:bottom w:val="none" w:sz="0" w:space="0" w:color="auto"/>
        <w:right w:val="none" w:sz="0" w:space="0" w:color="auto"/>
      </w:divBdr>
    </w:div>
    <w:div w:id="774325588">
      <w:bodyDiv w:val="1"/>
      <w:marLeft w:val="0"/>
      <w:marRight w:val="0"/>
      <w:marTop w:val="0"/>
      <w:marBottom w:val="0"/>
      <w:divBdr>
        <w:top w:val="none" w:sz="0" w:space="0" w:color="auto"/>
        <w:left w:val="none" w:sz="0" w:space="0" w:color="auto"/>
        <w:bottom w:val="none" w:sz="0" w:space="0" w:color="auto"/>
        <w:right w:val="none" w:sz="0" w:space="0" w:color="auto"/>
      </w:divBdr>
    </w:div>
    <w:div w:id="791901002">
      <w:bodyDiv w:val="1"/>
      <w:marLeft w:val="0"/>
      <w:marRight w:val="0"/>
      <w:marTop w:val="0"/>
      <w:marBottom w:val="0"/>
      <w:divBdr>
        <w:top w:val="none" w:sz="0" w:space="0" w:color="auto"/>
        <w:left w:val="none" w:sz="0" w:space="0" w:color="auto"/>
        <w:bottom w:val="none" w:sz="0" w:space="0" w:color="auto"/>
        <w:right w:val="none" w:sz="0" w:space="0" w:color="auto"/>
      </w:divBdr>
    </w:div>
    <w:div w:id="803430614">
      <w:bodyDiv w:val="1"/>
      <w:marLeft w:val="0"/>
      <w:marRight w:val="0"/>
      <w:marTop w:val="0"/>
      <w:marBottom w:val="0"/>
      <w:divBdr>
        <w:top w:val="none" w:sz="0" w:space="0" w:color="auto"/>
        <w:left w:val="none" w:sz="0" w:space="0" w:color="auto"/>
        <w:bottom w:val="none" w:sz="0" w:space="0" w:color="auto"/>
        <w:right w:val="none" w:sz="0" w:space="0" w:color="auto"/>
      </w:divBdr>
    </w:div>
    <w:div w:id="807208722">
      <w:bodyDiv w:val="1"/>
      <w:marLeft w:val="0"/>
      <w:marRight w:val="0"/>
      <w:marTop w:val="0"/>
      <w:marBottom w:val="0"/>
      <w:divBdr>
        <w:top w:val="none" w:sz="0" w:space="0" w:color="auto"/>
        <w:left w:val="none" w:sz="0" w:space="0" w:color="auto"/>
        <w:bottom w:val="none" w:sz="0" w:space="0" w:color="auto"/>
        <w:right w:val="none" w:sz="0" w:space="0" w:color="auto"/>
      </w:divBdr>
    </w:div>
    <w:div w:id="815799004">
      <w:bodyDiv w:val="1"/>
      <w:marLeft w:val="0"/>
      <w:marRight w:val="0"/>
      <w:marTop w:val="0"/>
      <w:marBottom w:val="0"/>
      <w:divBdr>
        <w:top w:val="none" w:sz="0" w:space="0" w:color="auto"/>
        <w:left w:val="none" w:sz="0" w:space="0" w:color="auto"/>
        <w:bottom w:val="none" w:sz="0" w:space="0" w:color="auto"/>
        <w:right w:val="none" w:sz="0" w:space="0" w:color="auto"/>
      </w:divBdr>
    </w:div>
    <w:div w:id="820267076">
      <w:bodyDiv w:val="1"/>
      <w:marLeft w:val="0"/>
      <w:marRight w:val="0"/>
      <w:marTop w:val="0"/>
      <w:marBottom w:val="0"/>
      <w:divBdr>
        <w:top w:val="none" w:sz="0" w:space="0" w:color="auto"/>
        <w:left w:val="none" w:sz="0" w:space="0" w:color="auto"/>
        <w:bottom w:val="none" w:sz="0" w:space="0" w:color="auto"/>
        <w:right w:val="none" w:sz="0" w:space="0" w:color="auto"/>
      </w:divBdr>
    </w:div>
    <w:div w:id="831677131">
      <w:bodyDiv w:val="1"/>
      <w:marLeft w:val="0"/>
      <w:marRight w:val="0"/>
      <w:marTop w:val="0"/>
      <w:marBottom w:val="0"/>
      <w:divBdr>
        <w:top w:val="none" w:sz="0" w:space="0" w:color="auto"/>
        <w:left w:val="none" w:sz="0" w:space="0" w:color="auto"/>
        <w:bottom w:val="none" w:sz="0" w:space="0" w:color="auto"/>
        <w:right w:val="none" w:sz="0" w:space="0" w:color="auto"/>
      </w:divBdr>
    </w:div>
    <w:div w:id="834494756">
      <w:bodyDiv w:val="1"/>
      <w:marLeft w:val="0"/>
      <w:marRight w:val="0"/>
      <w:marTop w:val="0"/>
      <w:marBottom w:val="0"/>
      <w:divBdr>
        <w:top w:val="none" w:sz="0" w:space="0" w:color="auto"/>
        <w:left w:val="none" w:sz="0" w:space="0" w:color="auto"/>
        <w:bottom w:val="none" w:sz="0" w:space="0" w:color="auto"/>
        <w:right w:val="none" w:sz="0" w:space="0" w:color="auto"/>
      </w:divBdr>
    </w:div>
    <w:div w:id="836001366">
      <w:bodyDiv w:val="1"/>
      <w:marLeft w:val="0"/>
      <w:marRight w:val="0"/>
      <w:marTop w:val="0"/>
      <w:marBottom w:val="0"/>
      <w:divBdr>
        <w:top w:val="none" w:sz="0" w:space="0" w:color="auto"/>
        <w:left w:val="none" w:sz="0" w:space="0" w:color="auto"/>
        <w:bottom w:val="none" w:sz="0" w:space="0" w:color="auto"/>
        <w:right w:val="none" w:sz="0" w:space="0" w:color="auto"/>
      </w:divBdr>
    </w:div>
    <w:div w:id="840700151">
      <w:bodyDiv w:val="1"/>
      <w:marLeft w:val="0"/>
      <w:marRight w:val="0"/>
      <w:marTop w:val="0"/>
      <w:marBottom w:val="0"/>
      <w:divBdr>
        <w:top w:val="none" w:sz="0" w:space="0" w:color="auto"/>
        <w:left w:val="none" w:sz="0" w:space="0" w:color="auto"/>
        <w:bottom w:val="none" w:sz="0" w:space="0" w:color="auto"/>
        <w:right w:val="none" w:sz="0" w:space="0" w:color="auto"/>
      </w:divBdr>
    </w:div>
    <w:div w:id="844515192">
      <w:bodyDiv w:val="1"/>
      <w:marLeft w:val="0"/>
      <w:marRight w:val="0"/>
      <w:marTop w:val="0"/>
      <w:marBottom w:val="0"/>
      <w:divBdr>
        <w:top w:val="none" w:sz="0" w:space="0" w:color="auto"/>
        <w:left w:val="none" w:sz="0" w:space="0" w:color="auto"/>
        <w:bottom w:val="none" w:sz="0" w:space="0" w:color="auto"/>
        <w:right w:val="none" w:sz="0" w:space="0" w:color="auto"/>
      </w:divBdr>
    </w:div>
    <w:div w:id="848249888">
      <w:bodyDiv w:val="1"/>
      <w:marLeft w:val="0"/>
      <w:marRight w:val="0"/>
      <w:marTop w:val="0"/>
      <w:marBottom w:val="0"/>
      <w:divBdr>
        <w:top w:val="none" w:sz="0" w:space="0" w:color="auto"/>
        <w:left w:val="none" w:sz="0" w:space="0" w:color="auto"/>
        <w:bottom w:val="none" w:sz="0" w:space="0" w:color="auto"/>
        <w:right w:val="none" w:sz="0" w:space="0" w:color="auto"/>
      </w:divBdr>
    </w:div>
    <w:div w:id="849444477">
      <w:bodyDiv w:val="1"/>
      <w:marLeft w:val="0"/>
      <w:marRight w:val="0"/>
      <w:marTop w:val="0"/>
      <w:marBottom w:val="0"/>
      <w:divBdr>
        <w:top w:val="none" w:sz="0" w:space="0" w:color="auto"/>
        <w:left w:val="none" w:sz="0" w:space="0" w:color="auto"/>
        <w:bottom w:val="none" w:sz="0" w:space="0" w:color="auto"/>
        <w:right w:val="none" w:sz="0" w:space="0" w:color="auto"/>
      </w:divBdr>
    </w:div>
    <w:div w:id="849875222">
      <w:bodyDiv w:val="1"/>
      <w:marLeft w:val="0"/>
      <w:marRight w:val="0"/>
      <w:marTop w:val="0"/>
      <w:marBottom w:val="0"/>
      <w:divBdr>
        <w:top w:val="none" w:sz="0" w:space="0" w:color="auto"/>
        <w:left w:val="none" w:sz="0" w:space="0" w:color="auto"/>
        <w:bottom w:val="none" w:sz="0" w:space="0" w:color="auto"/>
        <w:right w:val="none" w:sz="0" w:space="0" w:color="auto"/>
      </w:divBdr>
    </w:div>
    <w:div w:id="854726976">
      <w:bodyDiv w:val="1"/>
      <w:marLeft w:val="0"/>
      <w:marRight w:val="0"/>
      <w:marTop w:val="0"/>
      <w:marBottom w:val="0"/>
      <w:divBdr>
        <w:top w:val="none" w:sz="0" w:space="0" w:color="auto"/>
        <w:left w:val="none" w:sz="0" w:space="0" w:color="auto"/>
        <w:bottom w:val="none" w:sz="0" w:space="0" w:color="auto"/>
        <w:right w:val="none" w:sz="0" w:space="0" w:color="auto"/>
      </w:divBdr>
    </w:div>
    <w:div w:id="856114091">
      <w:bodyDiv w:val="1"/>
      <w:marLeft w:val="0"/>
      <w:marRight w:val="0"/>
      <w:marTop w:val="0"/>
      <w:marBottom w:val="0"/>
      <w:divBdr>
        <w:top w:val="none" w:sz="0" w:space="0" w:color="auto"/>
        <w:left w:val="none" w:sz="0" w:space="0" w:color="auto"/>
        <w:bottom w:val="none" w:sz="0" w:space="0" w:color="auto"/>
        <w:right w:val="none" w:sz="0" w:space="0" w:color="auto"/>
      </w:divBdr>
    </w:div>
    <w:div w:id="862597053">
      <w:bodyDiv w:val="1"/>
      <w:marLeft w:val="0"/>
      <w:marRight w:val="0"/>
      <w:marTop w:val="0"/>
      <w:marBottom w:val="0"/>
      <w:divBdr>
        <w:top w:val="none" w:sz="0" w:space="0" w:color="auto"/>
        <w:left w:val="none" w:sz="0" w:space="0" w:color="auto"/>
        <w:bottom w:val="none" w:sz="0" w:space="0" w:color="auto"/>
        <w:right w:val="none" w:sz="0" w:space="0" w:color="auto"/>
      </w:divBdr>
    </w:div>
    <w:div w:id="864096745">
      <w:bodyDiv w:val="1"/>
      <w:marLeft w:val="0"/>
      <w:marRight w:val="0"/>
      <w:marTop w:val="0"/>
      <w:marBottom w:val="0"/>
      <w:divBdr>
        <w:top w:val="none" w:sz="0" w:space="0" w:color="auto"/>
        <w:left w:val="none" w:sz="0" w:space="0" w:color="auto"/>
        <w:bottom w:val="none" w:sz="0" w:space="0" w:color="auto"/>
        <w:right w:val="none" w:sz="0" w:space="0" w:color="auto"/>
      </w:divBdr>
    </w:div>
    <w:div w:id="864828090">
      <w:bodyDiv w:val="1"/>
      <w:marLeft w:val="0"/>
      <w:marRight w:val="0"/>
      <w:marTop w:val="0"/>
      <w:marBottom w:val="0"/>
      <w:divBdr>
        <w:top w:val="none" w:sz="0" w:space="0" w:color="auto"/>
        <w:left w:val="none" w:sz="0" w:space="0" w:color="auto"/>
        <w:bottom w:val="none" w:sz="0" w:space="0" w:color="auto"/>
        <w:right w:val="none" w:sz="0" w:space="0" w:color="auto"/>
      </w:divBdr>
    </w:div>
    <w:div w:id="875002708">
      <w:bodyDiv w:val="1"/>
      <w:marLeft w:val="0"/>
      <w:marRight w:val="0"/>
      <w:marTop w:val="0"/>
      <w:marBottom w:val="0"/>
      <w:divBdr>
        <w:top w:val="none" w:sz="0" w:space="0" w:color="auto"/>
        <w:left w:val="none" w:sz="0" w:space="0" w:color="auto"/>
        <w:bottom w:val="none" w:sz="0" w:space="0" w:color="auto"/>
        <w:right w:val="none" w:sz="0" w:space="0" w:color="auto"/>
      </w:divBdr>
    </w:div>
    <w:div w:id="881015341">
      <w:bodyDiv w:val="1"/>
      <w:marLeft w:val="0"/>
      <w:marRight w:val="0"/>
      <w:marTop w:val="0"/>
      <w:marBottom w:val="0"/>
      <w:divBdr>
        <w:top w:val="none" w:sz="0" w:space="0" w:color="auto"/>
        <w:left w:val="none" w:sz="0" w:space="0" w:color="auto"/>
        <w:bottom w:val="none" w:sz="0" w:space="0" w:color="auto"/>
        <w:right w:val="none" w:sz="0" w:space="0" w:color="auto"/>
      </w:divBdr>
    </w:div>
    <w:div w:id="884096452">
      <w:bodyDiv w:val="1"/>
      <w:marLeft w:val="0"/>
      <w:marRight w:val="0"/>
      <w:marTop w:val="0"/>
      <w:marBottom w:val="0"/>
      <w:divBdr>
        <w:top w:val="none" w:sz="0" w:space="0" w:color="auto"/>
        <w:left w:val="none" w:sz="0" w:space="0" w:color="auto"/>
        <w:bottom w:val="none" w:sz="0" w:space="0" w:color="auto"/>
        <w:right w:val="none" w:sz="0" w:space="0" w:color="auto"/>
      </w:divBdr>
    </w:div>
    <w:div w:id="885145881">
      <w:bodyDiv w:val="1"/>
      <w:marLeft w:val="0"/>
      <w:marRight w:val="0"/>
      <w:marTop w:val="0"/>
      <w:marBottom w:val="0"/>
      <w:divBdr>
        <w:top w:val="none" w:sz="0" w:space="0" w:color="auto"/>
        <w:left w:val="none" w:sz="0" w:space="0" w:color="auto"/>
        <w:bottom w:val="none" w:sz="0" w:space="0" w:color="auto"/>
        <w:right w:val="none" w:sz="0" w:space="0" w:color="auto"/>
      </w:divBdr>
    </w:div>
    <w:div w:id="885990002">
      <w:bodyDiv w:val="1"/>
      <w:marLeft w:val="0"/>
      <w:marRight w:val="0"/>
      <w:marTop w:val="0"/>
      <w:marBottom w:val="0"/>
      <w:divBdr>
        <w:top w:val="none" w:sz="0" w:space="0" w:color="auto"/>
        <w:left w:val="none" w:sz="0" w:space="0" w:color="auto"/>
        <w:bottom w:val="none" w:sz="0" w:space="0" w:color="auto"/>
        <w:right w:val="none" w:sz="0" w:space="0" w:color="auto"/>
      </w:divBdr>
    </w:div>
    <w:div w:id="892035811">
      <w:bodyDiv w:val="1"/>
      <w:marLeft w:val="0"/>
      <w:marRight w:val="0"/>
      <w:marTop w:val="0"/>
      <w:marBottom w:val="0"/>
      <w:divBdr>
        <w:top w:val="none" w:sz="0" w:space="0" w:color="auto"/>
        <w:left w:val="none" w:sz="0" w:space="0" w:color="auto"/>
        <w:bottom w:val="none" w:sz="0" w:space="0" w:color="auto"/>
        <w:right w:val="none" w:sz="0" w:space="0" w:color="auto"/>
      </w:divBdr>
    </w:div>
    <w:div w:id="895700019">
      <w:bodyDiv w:val="1"/>
      <w:marLeft w:val="0"/>
      <w:marRight w:val="0"/>
      <w:marTop w:val="0"/>
      <w:marBottom w:val="0"/>
      <w:divBdr>
        <w:top w:val="none" w:sz="0" w:space="0" w:color="auto"/>
        <w:left w:val="none" w:sz="0" w:space="0" w:color="auto"/>
        <w:bottom w:val="none" w:sz="0" w:space="0" w:color="auto"/>
        <w:right w:val="none" w:sz="0" w:space="0" w:color="auto"/>
      </w:divBdr>
    </w:div>
    <w:div w:id="896280944">
      <w:bodyDiv w:val="1"/>
      <w:marLeft w:val="0"/>
      <w:marRight w:val="0"/>
      <w:marTop w:val="0"/>
      <w:marBottom w:val="0"/>
      <w:divBdr>
        <w:top w:val="none" w:sz="0" w:space="0" w:color="auto"/>
        <w:left w:val="none" w:sz="0" w:space="0" w:color="auto"/>
        <w:bottom w:val="none" w:sz="0" w:space="0" w:color="auto"/>
        <w:right w:val="none" w:sz="0" w:space="0" w:color="auto"/>
      </w:divBdr>
    </w:div>
    <w:div w:id="897209282">
      <w:bodyDiv w:val="1"/>
      <w:marLeft w:val="0"/>
      <w:marRight w:val="0"/>
      <w:marTop w:val="0"/>
      <w:marBottom w:val="0"/>
      <w:divBdr>
        <w:top w:val="none" w:sz="0" w:space="0" w:color="auto"/>
        <w:left w:val="none" w:sz="0" w:space="0" w:color="auto"/>
        <w:bottom w:val="none" w:sz="0" w:space="0" w:color="auto"/>
        <w:right w:val="none" w:sz="0" w:space="0" w:color="auto"/>
      </w:divBdr>
    </w:div>
    <w:div w:id="897784054">
      <w:bodyDiv w:val="1"/>
      <w:marLeft w:val="0"/>
      <w:marRight w:val="0"/>
      <w:marTop w:val="0"/>
      <w:marBottom w:val="0"/>
      <w:divBdr>
        <w:top w:val="none" w:sz="0" w:space="0" w:color="auto"/>
        <w:left w:val="none" w:sz="0" w:space="0" w:color="auto"/>
        <w:bottom w:val="none" w:sz="0" w:space="0" w:color="auto"/>
        <w:right w:val="none" w:sz="0" w:space="0" w:color="auto"/>
      </w:divBdr>
    </w:div>
    <w:div w:id="899750333">
      <w:bodyDiv w:val="1"/>
      <w:marLeft w:val="0"/>
      <w:marRight w:val="0"/>
      <w:marTop w:val="0"/>
      <w:marBottom w:val="0"/>
      <w:divBdr>
        <w:top w:val="none" w:sz="0" w:space="0" w:color="auto"/>
        <w:left w:val="none" w:sz="0" w:space="0" w:color="auto"/>
        <w:bottom w:val="none" w:sz="0" w:space="0" w:color="auto"/>
        <w:right w:val="none" w:sz="0" w:space="0" w:color="auto"/>
      </w:divBdr>
    </w:div>
    <w:div w:id="908879209">
      <w:bodyDiv w:val="1"/>
      <w:marLeft w:val="0"/>
      <w:marRight w:val="0"/>
      <w:marTop w:val="0"/>
      <w:marBottom w:val="0"/>
      <w:divBdr>
        <w:top w:val="none" w:sz="0" w:space="0" w:color="auto"/>
        <w:left w:val="none" w:sz="0" w:space="0" w:color="auto"/>
        <w:bottom w:val="none" w:sz="0" w:space="0" w:color="auto"/>
        <w:right w:val="none" w:sz="0" w:space="0" w:color="auto"/>
      </w:divBdr>
    </w:div>
    <w:div w:id="910695066">
      <w:bodyDiv w:val="1"/>
      <w:marLeft w:val="0"/>
      <w:marRight w:val="0"/>
      <w:marTop w:val="0"/>
      <w:marBottom w:val="0"/>
      <w:divBdr>
        <w:top w:val="none" w:sz="0" w:space="0" w:color="auto"/>
        <w:left w:val="none" w:sz="0" w:space="0" w:color="auto"/>
        <w:bottom w:val="none" w:sz="0" w:space="0" w:color="auto"/>
        <w:right w:val="none" w:sz="0" w:space="0" w:color="auto"/>
      </w:divBdr>
    </w:div>
    <w:div w:id="913662638">
      <w:bodyDiv w:val="1"/>
      <w:marLeft w:val="0"/>
      <w:marRight w:val="0"/>
      <w:marTop w:val="0"/>
      <w:marBottom w:val="0"/>
      <w:divBdr>
        <w:top w:val="none" w:sz="0" w:space="0" w:color="auto"/>
        <w:left w:val="none" w:sz="0" w:space="0" w:color="auto"/>
        <w:bottom w:val="none" w:sz="0" w:space="0" w:color="auto"/>
        <w:right w:val="none" w:sz="0" w:space="0" w:color="auto"/>
      </w:divBdr>
    </w:div>
    <w:div w:id="915430900">
      <w:bodyDiv w:val="1"/>
      <w:marLeft w:val="0"/>
      <w:marRight w:val="0"/>
      <w:marTop w:val="0"/>
      <w:marBottom w:val="0"/>
      <w:divBdr>
        <w:top w:val="none" w:sz="0" w:space="0" w:color="auto"/>
        <w:left w:val="none" w:sz="0" w:space="0" w:color="auto"/>
        <w:bottom w:val="none" w:sz="0" w:space="0" w:color="auto"/>
        <w:right w:val="none" w:sz="0" w:space="0" w:color="auto"/>
      </w:divBdr>
    </w:div>
    <w:div w:id="915869396">
      <w:bodyDiv w:val="1"/>
      <w:marLeft w:val="0"/>
      <w:marRight w:val="0"/>
      <w:marTop w:val="0"/>
      <w:marBottom w:val="0"/>
      <w:divBdr>
        <w:top w:val="none" w:sz="0" w:space="0" w:color="auto"/>
        <w:left w:val="none" w:sz="0" w:space="0" w:color="auto"/>
        <w:bottom w:val="none" w:sz="0" w:space="0" w:color="auto"/>
        <w:right w:val="none" w:sz="0" w:space="0" w:color="auto"/>
      </w:divBdr>
    </w:div>
    <w:div w:id="917130075">
      <w:bodyDiv w:val="1"/>
      <w:marLeft w:val="0"/>
      <w:marRight w:val="0"/>
      <w:marTop w:val="0"/>
      <w:marBottom w:val="0"/>
      <w:divBdr>
        <w:top w:val="none" w:sz="0" w:space="0" w:color="auto"/>
        <w:left w:val="none" w:sz="0" w:space="0" w:color="auto"/>
        <w:bottom w:val="none" w:sz="0" w:space="0" w:color="auto"/>
        <w:right w:val="none" w:sz="0" w:space="0" w:color="auto"/>
      </w:divBdr>
    </w:div>
    <w:div w:id="920413303">
      <w:bodyDiv w:val="1"/>
      <w:marLeft w:val="0"/>
      <w:marRight w:val="0"/>
      <w:marTop w:val="0"/>
      <w:marBottom w:val="0"/>
      <w:divBdr>
        <w:top w:val="none" w:sz="0" w:space="0" w:color="auto"/>
        <w:left w:val="none" w:sz="0" w:space="0" w:color="auto"/>
        <w:bottom w:val="none" w:sz="0" w:space="0" w:color="auto"/>
        <w:right w:val="none" w:sz="0" w:space="0" w:color="auto"/>
      </w:divBdr>
    </w:div>
    <w:div w:id="926571079">
      <w:bodyDiv w:val="1"/>
      <w:marLeft w:val="0"/>
      <w:marRight w:val="0"/>
      <w:marTop w:val="0"/>
      <w:marBottom w:val="0"/>
      <w:divBdr>
        <w:top w:val="none" w:sz="0" w:space="0" w:color="auto"/>
        <w:left w:val="none" w:sz="0" w:space="0" w:color="auto"/>
        <w:bottom w:val="none" w:sz="0" w:space="0" w:color="auto"/>
        <w:right w:val="none" w:sz="0" w:space="0" w:color="auto"/>
      </w:divBdr>
    </w:div>
    <w:div w:id="932669062">
      <w:bodyDiv w:val="1"/>
      <w:marLeft w:val="0"/>
      <w:marRight w:val="0"/>
      <w:marTop w:val="0"/>
      <w:marBottom w:val="0"/>
      <w:divBdr>
        <w:top w:val="none" w:sz="0" w:space="0" w:color="auto"/>
        <w:left w:val="none" w:sz="0" w:space="0" w:color="auto"/>
        <w:bottom w:val="none" w:sz="0" w:space="0" w:color="auto"/>
        <w:right w:val="none" w:sz="0" w:space="0" w:color="auto"/>
      </w:divBdr>
    </w:div>
    <w:div w:id="936599843">
      <w:bodyDiv w:val="1"/>
      <w:marLeft w:val="0"/>
      <w:marRight w:val="0"/>
      <w:marTop w:val="0"/>
      <w:marBottom w:val="0"/>
      <w:divBdr>
        <w:top w:val="none" w:sz="0" w:space="0" w:color="auto"/>
        <w:left w:val="none" w:sz="0" w:space="0" w:color="auto"/>
        <w:bottom w:val="none" w:sz="0" w:space="0" w:color="auto"/>
        <w:right w:val="none" w:sz="0" w:space="0" w:color="auto"/>
      </w:divBdr>
    </w:div>
    <w:div w:id="938677564">
      <w:bodyDiv w:val="1"/>
      <w:marLeft w:val="0"/>
      <w:marRight w:val="0"/>
      <w:marTop w:val="0"/>
      <w:marBottom w:val="0"/>
      <w:divBdr>
        <w:top w:val="none" w:sz="0" w:space="0" w:color="auto"/>
        <w:left w:val="none" w:sz="0" w:space="0" w:color="auto"/>
        <w:bottom w:val="none" w:sz="0" w:space="0" w:color="auto"/>
        <w:right w:val="none" w:sz="0" w:space="0" w:color="auto"/>
      </w:divBdr>
    </w:div>
    <w:div w:id="945235232">
      <w:bodyDiv w:val="1"/>
      <w:marLeft w:val="0"/>
      <w:marRight w:val="0"/>
      <w:marTop w:val="0"/>
      <w:marBottom w:val="0"/>
      <w:divBdr>
        <w:top w:val="none" w:sz="0" w:space="0" w:color="auto"/>
        <w:left w:val="none" w:sz="0" w:space="0" w:color="auto"/>
        <w:bottom w:val="none" w:sz="0" w:space="0" w:color="auto"/>
        <w:right w:val="none" w:sz="0" w:space="0" w:color="auto"/>
      </w:divBdr>
    </w:div>
    <w:div w:id="947852796">
      <w:bodyDiv w:val="1"/>
      <w:marLeft w:val="0"/>
      <w:marRight w:val="0"/>
      <w:marTop w:val="0"/>
      <w:marBottom w:val="0"/>
      <w:divBdr>
        <w:top w:val="none" w:sz="0" w:space="0" w:color="auto"/>
        <w:left w:val="none" w:sz="0" w:space="0" w:color="auto"/>
        <w:bottom w:val="none" w:sz="0" w:space="0" w:color="auto"/>
        <w:right w:val="none" w:sz="0" w:space="0" w:color="auto"/>
      </w:divBdr>
    </w:div>
    <w:div w:id="949242008">
      <w:bodyDiv w:val="1"/>
      <w:marLeft w:val="0"/>
      <w:marRight w:val="0"/>
      <w:marTop w:val="0"/>
      <w:marBottom w:val="0"/>
      <w:divBdr>
        <w:top w:val="none" w:sz="0" w:space="0" w:color="auto"/>
        <w:left w:val="none" w:sz="0" w:space="0" w:color="auto"/>
        <w:bottom w:val="none" w:sz="0" w:space="0" w:color="auto"/>
        <w:right w:val="none" w:sz="0" w:space="0" w:color="auto"/>
      </w:divBdr>
    </w:div>
    <w:div w:id="951941581">
      <w:bodyDiv w:val="1"/>
      <w:marLeft w:val="0"/>
      <w:marRight w:val="0"/>
      <w:marTop w:val="0"/>
      <w:marBottom w:val="0"/>
      <w:divBdr>
        <w:top w:val="none" w:sz="0" w:space="0" w:color="auto"/>
        <w:left w:val="none" w:sz="0" w:space="0" w:color="auto"/>
        <w:bottom w:val="none" w:sz="0" w:space="0" w:color="auto"/>
        <w:right w:val="none" w:sz="0" w:space="0" w:color="auto"/>
      </w:divBdr>
    </w:div>
    <w:div w:id="952906503">
      <w:bodyDiv w:val="1"/>
      <w:marLeft w:val="0"/>
      <w:marRight w:val="0"/>
      <w:marTop w:val="0"/>
      <w:marBottom w:val="0"/>
      <w:divBdr>
        <w:top w:val="none" w:sz="0" w:space="0" w:color="auto"/>
        <w:left w:val="none" w:sz="0" w:space="0" w:color="auto"/>
        <w:bottom w:val="none" w:sz="0" w:space="0" w:color="auto"/>
        <w:right w:val="none" w:sz="0" w:space="0" w:color="auto"/>
      </w:divBdr>
    </w:div>
    <w:div w:id="958072475">
      <w:bodyDiv w:val="1"/>
      <w:marLeft w:val="0"/>
      <w:marRight w:val="0"/>
      <w:marTop w:val="0"/>
      <w:marBottom w:val="0"/>
      <w:divBdr>
        <w:top w:val="none" w:sz="0" w:space="0" w:color="auto"/>
        <w:left w:val="none" w:sz="0" w:space="0" w:color="auto"/>
        <w:bottom w:val="none" w:sz="0" w:space="0" w:color="auto"/>
        <w:right w:val="none" w:sz="0" w:space="0" w:color="auto"/>
      </w:divBdr>
    </w:div>
    <w:div w:id="961426532">
      <w:bodyDiv w:val="1"/>
      <w:marLeft w:val="0"/>
      <w:marRight w:val="0"/>
      <w:marTop w:val="0"/>
      <w:marBottom w:val="0"/>
      <w:divBdr>
        <w:top w:val="none" w:sz="0" w:space="0" w:color="auto"/>
        <w:left w:val="none" w:sz="0" w:space="0" w:color="auto"/>
        <w:bottom w:val="none" w:sz="0" w:space="0" w:color="auto"/>
        <w:right w:val="none" w:sz="0" w:space="0" w:color="auto"/>
      </w:divBdr>
    </w:div>
    <w:div w:id="962806883">
      <w:bodyDiv w:val="1"/>
      <w:marLeft w:val="0"/>
      <w:marRight w:val="0"/>
      <w:marTop w:val="0"/>
      <w:marBottom w:val="0"/>
      <w:divBdr>
        <w:top w:val="none" w:sz="0" w:space="0" w:color="auto"/>
        <w:left w:val="none" w:sz="0" w:space="0" w:color="auto"/>
        <w:bottom w:val="none" w:sz="0" w:space="0" w:color="auto"/>
        <w:right w:val="none" w:sz="0" w:space="0" w:color="auto"/>
      </w:divBdr>
    </w:div>
    <w:div w:id="979579843">
      <w:bodyDiv w:val="1"/>
      <w:marLeft w:val="0"/>
      <w:marRight w:val="0"/>
      <w:marTop w:val="0"/>
      <w:marBottom w:val="0"/>
      <w:divBdr>
        <w:top w:val="none" w:sz="0" w:space="0" w:color="auto"/>
        <w:left w:val="none" w:sz="0" w:space="0" w:color="auto"/>
        <w:bottom w:val="none" w:sz="0" w:space="0" w:color="auto"/>
        <w:right w:val="none" w:sz="0" w:space="0" w:color="auto"/>
      </w:divBdr>
    </w:div>
    <w:div w:id="981429278">
      <w:bodyDiv w:val="1"/>
      <w:marLeft w:val="0"/>
      <w:marRight w:val="0"/>
      <w:marTop w:val="0"/>
      <w:marBottom w:val="0"/>
      <w:divBdr>
        <w:top w:val="none" w:sz="0" w:space="0" w:color="auto"/>
        <w:left w:val="none" w:sz="0" w:space="0" w:color="auto"/>
        <w:bottom w:val="none" w:sz="0" w:space="0" w:color="auto"/>
        <w:right w:val="none" w:sz="0" w:space="0" w:color="auto"/>
      </w:divBdr>
    </w:div>
    <w:div w:id="987171873">
      <w:bodyDiv w:val="1"/>
      <w:marLeft w:val="0"/>
      <w:marRight w:val="0"/>
      <w:marTop w:val="0"/>
      <w:marBottom w:val="0"/>
      <w:divBdr>
        <w:top w:val="none" w:sz="0" w:space="0" w:color="auto"/>
        <w:left w:val="none" w:sz="0" w:space="0" w:color="auto"/>
        <w:bottom w:val="none" w:sz="0" w:space="0" w:color="auto"/>
        <w:right w:val="none" w:sz="0" w:space="0" w:color="auto"/>
      </w:divBdr>
    </w:div>
    <w:div w:id="991131106">
      <w:bodyDiv w:val="1"/>
      <w:marLeft w:val="0"/>
      <w:marRight w:val="0"/>
      <w:marTop w:val="0"/>
      <w:marBottom w:val="0"/>
      <w:divBdr>
        <w:top w:val="none" w:sz="0" w:space="0" w:color="auto"/>
        <w:left w:val="none" w:sz="0" w:space="0" w:color="auto"/>
        <w:bottom w:val="none" w:sz="0" w:space="0" w:color="auto"/>
        <w:right w:val="none" w:sz="0" w:space="0" w:color="auto"/>
      </w:divBdr>
    </w:div>
    <w:div w:id="999384054">
      <w:bodyDiv w:val="1"/>
      <w:marLeft w:val="0"/>
      <w:marRight w:val="0"/>
      <w:marTop w:val="0"/>
      <w:marBottom w:val="0"/>
      <w:divBdr>
        <w:top w:val="none" w:sz="0" w:space="0" w:color="auto"/>
        <w:left w:val="none" w:sz="0" w:space="0" w:color="auto"/>
        <w:bottom w:val="none" w:sz="0" w:space="0" w:color="auto"/>
        <w:right w:val="none" w:sz="0" w:space="0" w:color="auto"/>
      </w:divBdr>
    </w:div>
    <w:div w:id="1001664869">
      <w:bodyDiv w:val="1"/>
      <w:marLeft w:val="0"/>
      <w:marRight w:val="0"/>
      <w:marTop w:val="0"/>
      <w:marBottom w:val="0"/>
      <w:divBdr>
        <w:top w:val="none" w:sz="0" w:space="0" w:color="auto"/>
        <w:left w:val="none" w:sz="0" w:space="0" w:color="auto"/>
        <w:bottom w:val="none" w:sz="0" w:space="0" w:color="auto"/>
        <w:right w:val="none" w:sz="0" w:space="0" w:color="auto"/>
      </w:divBdr>
    </w:div>
    <w:div w:id="1009218572">
      <w:bodyDiv w:val="1"/>
      <w:marLeft w:val="0"/>
      <w:marRight w:val="0"/>
      <w:marTop w:val="0"/>
      <w:marBottom w:val="0"/>
      <w:divBdr>
        <w:top w:val="none" w:sz="0" w:space="0" w:color="auto"/>
        <w:left w:val="none" w:sz="0" w:space="0" w:color="auto"/>
        <w:bottom w:val="none" w:sz="0" w:space="0" w:color="auto"/>
        <w:right w:val="none" w:sz="0" w:space="0" w:color="auto"/>
      </w:divBdr>
    </w:div>
    <w:div w:id="1009792834">
      <w:bodyDiv w:val="1"/>
      <w:marLeft w:val="0"/>
      <w:marRight w:val="0"/>
      <w:marTop w:val="0"/>
      <w:marBottom w:val="0"/>
      <w:divBdr>
        <w:top w:val="none" w:sz="0" w:space="0" w:color="auto"/>
        <w:left w:val="none" w:sz="0" w:space="0" w:color="auto"/>
        <w:bottom w:val="none" w:sz="0" w:space="0" w:color="auto"/>
        <w:right w:val="none" w:sz="0" w:space="0" w:color="auto"/>
      </w:divBdr>
    </w:div>
    <w:div w:id="1014454558">
      <w:bodyDiv w:val="1"/>
      <w:marLeft w:val="0"/>
      <w:marRight w:val="0"/>
      <w:marTop w:val="0"/>
      <w:marBottom w:val="0"/>
      <w:divBdr>
        <w:top w:val="none" w:sz="0" w:space="0" w:color="auto"/>
        <w:left w:val="none" w:sz="0" w:space="0" w:color="auto"/>
        <w:bottom w:val="none" w:sz="0" w:space="0" w:color="auto"/>
        <w:right w:val="none" w:sz="0" w:space="0" w:color="auto"/>
      </w:divBdr>
    </w:div>
    <w:div w:id="1025329321">
      <w:bodyDiv w:val="1"/>
      <w:marLeft w:val="0"/>
      <w:marRight w:val="0"/>
      <w:marTop w:val="0"/>
      <w:marBottom w:val="0"/>
      <w:divBdr>
        <w:top w:val="none" w:sz="0" w:space="0" w:color="auto"/>
        <w:left w:val="none" w:sz="0" w:space="0" w:color="auto"/>
        <w:bottom w:val="none" w:sz="0" w:space="0" w:color="auto"/>
        <w:right w:val="none" w:sz="0" w:space="0" w:color="auto"/>
      </w:divBdr>
    </w:div>
    <w:div w:id="1031104350">
      <w:bodyDiv w:val="1"/>
      <w:marLeft w:val="0"/>
      <w:marRight w:val="0"/>
      <w:marTop w:val="0"/>
      <w:marBottom w:val="0"/>
      <w:divBdr>
        <w:top w:val="none" w:sz="0" w:space="0" w:color="auto"/>
        <w:left w:val="none" w:sz="0" w:space="0" w:color="auto"/>
        <w:bottom w:val="none" w:sz="0" w:space="0" w:color="auto"/>
        <w:right w:val="none" w:sz="0" w:space="0" w:color="auto"/>
      </w:divBdr>
    </w:div>
    <w:div w:id="1031614905">
      <w:bodyDiv w:val="1"/>
      <w:marLeft w:val="0"/>
      <w:marRight w:val="0"/>
      <w:marTop w:val="0"/>
      <w:marBottom w:val="0"/>
      <w:divBdr>
        <w:top w:val="none" w:sz="0" w:space="0" w:color="auto"/>
        <w:left w:val="none" w:sz="0" w:space="0" w:color="auto"/>
        <w:bottom w:val="none" w:sz="0" w:space="0" w:color="auto"/>
        <w:right w:val="none" w:sz="0" w:space="0" w:color="auto"/>
      </w:divBdr>
    </w:div>
    <w:div w:id="1036810556">
      <w:bodyDiv w:val="1"/>
      <w:marLeft w:val="0"/>
      <w:marRight w:val="0"/>
      <w:marTop w:val="0"/>
      <w:marBottom w:val="0"/>
      <w:divBdr>
        <w:top w:val="none" w:sz="0" w:space="0" w:color="auto"/>
        <w:left w:val="none" w:sz="0" w:space="0" w:color="auto"/>
        <w:bottom w:val="none" w:sz="0" w:space="0" w:color="auto"/>
        <w:right w:val="none" w:sz="0" w:space="0" w:color="auto"/>
      </w:divBdr>
    </w:div>
    <w:div w:id="1052995945">
      <w:bodyDiv w:val="1"/>
      <w:marLeft w:val="0"/>
      <w:marRight w:val="0"/>
      <w:marTop w:val="0"/>
      <w:marBottom w:val="0"/>
      <w:divBdr>
        <w:top w:val="none" w:sz="0" w:space="0" w:color="auto"/>
        <w:left w:val="none" w:sz="0" w:space="0" w:color="auto"/>
        <w:bottom w:val="none" w:sz="0" w:space="0" w:color="auto"/>
        <w:right w:val="none" w:sz="0" w:space="0" w:color="auto"/>
      </w:divBdr>
    </w:div>
    <w:div w:id="1053382498">
      <w:bodyDiv w:val="1"/>
      <w:marLeft w:val="0"/>
      <w:marRight w:val="0"/>
      <w:marTop w:val="0"/>
      <w:marBottom w:val="0"/>
      <w:divBdr>
        <w:top w:val="none" w:sz="0" w:space="0" w:color="auto"/>
        <w:left w:val="none" w:sz="0" w:space="0" w:color="auto"/>
        <w:bottom w:val="none" w:sz="0" w:space="0" w:color="auto"/>
        <w:right w:val="none" w:sz="0" w:space="0" w:color="auto"/>
      </w:divBdr>
    </w:div>
    <w:div w:id="1062294372">
      <w:bodyDiv w:val="1"/>
      <w:marLeft w:val="0"/>
      <w:marRight w:val="0"/>
      <w:marTop w:val="0"/>
      <w:marBottom w:val="0"/>
      <w:divBdr>
        <w:top w:val="none" w:sz="0" w:space="0" w:color="auto"/>
        <w:left w:val="none" w:sz="0" w:space="0" w:color="auto"/>
        <w:bottom w:val="none" w:sz="0" w:space="0" w:color="auto"/>
        <w:right w:val="none" w:sz="0" w:space="0" w:color="auto"/>
      </w:divBdr>
    </w:div>
    <w:div w:id="1071200680">
      <w:bodyDiv w:val="1"/>
      <w:marLeft w:val="0"/>
      <w:marRight w:val="0"/>
      <w:marTop w:val="0"/>
      <w:marBottom w:val="0"/>
      <w:divBdr>
        <w:top w:val="none" w:sz="0" w:space="0" w:color="auto"/>
        <w:left w:val="none" w:sz="0" w:space="0" w:color="auto"/>
        <w:bottom w:val="none" w:sz="0" w:space="0" w:color="auto"/>
        <w:right w:val="none" w:sz="0" w:space="0" w:color="auto"/>
      </w:divBdr>
    </w:div>
    <w:div w:id="1074856398">
      <w:bodyDiv w:val="1"/>
      <w:marLeft w:val="0"/>
      <w:marRight w:val="0"/>
      <w:marTop w:val="0"/>
      <w:marBottom w:val="0"/>
      <w:divBdr>
        <w:top w:val="none" w:sz="0" w:space="0" w:color="auto"/>
        <w:left w:val="none" w:sz="0" w:space="0" w:color="auto"/>
        <w:bottom w:val="none" w:sz="0" w:space="0" w:color="auto"/>
        <w:right w:val="none" w:sz="0" w:space="0" w:color="auto"/>
      </w:divBdr>
    </w:div>
    <w:div w:id="1080910867">
      <w:bodyDiv w:val="1"/>
      <w:marLeft w:val="0"/>
      <w:marRight w:val="0"/>
      <w:marTop w:val="0"/>
      <w:marBottom w:val="0"/>
      <w:divBdr>
        <w:top w:val="none" w:sz="0" w:space="0" w:color="auto"/>
        <w:left w:val="none" w:sz="0" w:space="0" w:color="auto"/>
        <w:bottom w:val="none" w:sz="0" w:space="0" w:color="auto"/>
        <w:right w:val="none" w:sz="0" w:space="0" w:color="auto"/>
      </w:divBdr>
    </w:div>
    <w:div w:id="1080950798">
      <w:bodyDiv w:val="1"/>
      <w:marLeft w:val="0"/>
      <w:marRight w:val="0"/>
      <w:marTop w:val="0"/>
      <w:marBottom w:val="0"/>
      <w:divBdr>
        <w:top w:val="none" w:sz="0" w:space="0" w:color="auto"/>
        <w:left w:val="none" w:sz="0" w:space="0" w:color="auto"/>
        <w:bottom w:val="none" w:sz="0" w:space="0" w:color="auto"/>
        <w:right w:val="none" w:sz="0" w:space="0" w:color="auto"/>
      </w:divBdr>
    </w:div>
    <w:div w:id="1089152562">
      <w:bodyDiv w:val="1"/>
      <w:marLeft w:val="0"/>
      <w:marRight w:val="0"/>
      <w:marTop w:val="0"/>
      <w:marBottom w:val="0"/>
      <w:divBdr>
        <w:top w:val="none" w:sz="0" w:space="0" w:color="auto"/>
        <w:left w:val="none" w:sz="0" w:space="0" w:color="auto"/>
        <w:bottom w:val="none" w:sz="0" w:space="0" w:color="auto"/>
        <w:right w:val="none" w:sz="0" w:space="0" w:color="auto"/>
      </w:divBdr>
    </w:div>
    <w:div w:id="1095177460">
      <w:bodyDiv w:val="1"/>
      <w:marLeft w:val="0"/>
      <w:marRight w:val="0"/>
      <w:marTop w:val="0"/>
      <w:marBottom w:val="0"/>
      <w:divBdr>
        <w:top w:val="none" w:sz="0" w:space="0" w:color="auto"/>
        <w:left w:val="none" w:sz="0" w:space="0" w:color="auto"/>
        <w:bottom w:val="none" w:sz="0" w:space="0" w:color="auto"/>
        <w:right w:val="none" w:sz="0" w:space="0" w:color="auto"/>
      </w:divBdr>
    </w:div>
    <w:div w:id="1098908890">
      <w:bodyDiv w:val="1"/>
      <w:marLeft w:val="0"/>
      <w:marRight w:val="0"/>
      <w:marTop w:val="0"/>
      <w:marBottom w:val="0"/>
      <w:divBdr>
        <w:top w:val="none" w:sz="0" w:space="0" w:color="auto"/>
        <w:left w:val="none" w:sz="0" w:space="0" w:color="auto"/>
        <w:bottom w:val="none" w:sz="0" w:space="0" w:color="auto"/>
        <w:right w:val="none" w:sz="0" w:space="0" w:color="auto"/>
      </w:divBdr>
    </w:div>
    <w:div w:id="1106073879">
      <w:bodyDiv w:val="1"/>
      <w:marLeft w:val="0"/>
      <w:marRight w:val="0"/>
      <w:marTop w:val="0"/>
      <w:marBottom w:val="0"/>
      <w:divBdr>
        <w:top w:val="none" w:sz="0" w:space="0" w:color="auto"/>
        <w:left w:val="none" w:sz="0" w:space="0" w:color="auto"/>
        <w:bottom w:val="none" w:sz="0" w:space="0" w:color="auto"/>
        <w:right w:val="none" w:sz="0" w:space="0" w:color="auto"/>
      </w:divBdr>
    </w:div>
    <w:div w:id="1109590484">
      <w:bodyDiv w:val="1"/>
      <w:marLeft w:val="0"/>
      <w:marRight w:val="0"/>
      <w:marTop w:val="0"/>
      <w:marBottom w:val="0"/>
      <w:divBdr>
        <w:top w:val="none" w:sz="0" w:space="0" w:color="auto"/>
        <w:left w:val="none" w:sz="0" w:space="0" w:color="auto"/>
        <w:bottom w:val="none" w:sz="0" w:space="0" w:color="auto"/>
        <w:right w:val="none" w:sz="0" w:space="0" w:color="auto"/>
      </w:divBdr>
    </w:div>
    <w:div w:id="1113983089">
      <w:bodyDiv w:val="1"/>
      <w:marLeft w:val="0"/>
      <w:marRight w:val="0"/>
      <w:marTop w:val="0"/>
      <w:marBottom w:val="0"/>
      <w:divBdr>
        <w:top w:val="none" w:sz="0" w:space="0" w:color="auto"/>
        <w:left w:val="none" w:sz="0" w:space="0" w:color="auto"/>
        <w:bottom w:val="none" w:sz="0" w:space="0" w:color="auto"/>
        <w:right w:val="none" w:sz="0" w:space="0" w:color="auto"/>
      </w:divBdr>
    </w:div>
    <w:div w:id="1121341626">
      <w:bodyDiv w:val="1"/>
      <w:marLeft w:val="0"/>
      <w:marRight w:val="0"/>
      <w:marTop w:val="0"/>
      <w:marBottom w:val="0"/>
      <w:divBdr>
        <w:top w:val="none" w:sz="0" w:space="0" w:color="auto"/>
        <w:left w:val="none" w:sz="0" w:space="0" w:color="auto"/>
        <w:bottom w:val="none" w:sz="0" w:space="0" w:color="auto"/>
        <w:right w:val="none" w:sz="0" w:space="0" w:color="auto"/>
      </w:divBdr>
    </w:div>
    <w:div w:id="1122461386">
      <w:bodyDiv w:val="1"/>
      <w:marLeft w:val="0"/>
      <w:marRight w:val="0"/>
      <w:marTop w:val="0"/>
      <w:marBottom w:val="0"/>
      <w:divBdr>
        <w:top w:val="none" w:sz="0" w:space="0" w:color="auto"/>
        <w:left w:val="none" w:sz="0" w:space="0" w:color="auto"/>
        <w:bottom w:val="none" w:sz="0" w:space="0" w:color="auto"/>
        <w:right w:val="none" w:sz="0" w:space="0" w:color="auto"/>
      </w:divBdr>
    </w:div>
    <w:div w:id="1127891245">
      <w:bodyDiv w:val="1"/>
      <w:marLeft w:val="0"/>
      <w:marRight w:val="0"/>
      <w:marTop w:val="0"/>
      <w:marBottom w:val="0"/>
      <w:divBdr>
        <w:top w:val="none" w:sz="0" w:space="0" w:color="auto"/>
        <w:left w:val="none" w:sz="0" w:space="0" w:color="auto"/>
        <w:bottom w:val="none" w:sz="0" w:space="0" w:color="auto"/>
        <w:right w:val="none" w:sz="0" w:space="0" w:color="auto"/>
      </w:divBdr>
    </w:div>
    <w:div w:id="1138378746">
      <w:bodyDiv w:val="1"/>
      <w:marLeft w:val="0"/>
      <w:marRight w:val="0"/>
      <w:marTop w:val="0"/>
      <w:marBottom w:val="0"/>
      <w:divBdr>
        <w:top w:val="none" w:sz="0" w:space="0" w:color="auto"/>
        <w:left w:val="none" w:sz="0" w:space="0" w:color="auto"/>
        <w:bottom w:val="none" w:sz="0" w:space="0" w:color="auto"/>
        <w:right w:val="none" w:sz="0" w:space="0" w:color="auto"/>
      </w:divBdr>
    </w:div>
    <w:div w:id="1148279667">
      <w:bodyDiv w:val="1"/>
      <w:marLeft w:val="0"/>
      <w:marRight w:val="0"/>
      <w:marTop w:val="0"/>
      <w:marBottom w:val="0"/>
      <w:divBdr>
        <w:top w:val="none" w:sz="0" w:space="0" w:color="auto"/>
        <w:left w:val="none" w:sz="0" w:space="0" w:color="auto"/>
        <w:bottom w:val="none" w:sz="0" w:space="0" w:color="auto"/>
        <w:right w:val="none" w:sz="0" w:space="0" w:color="auto"/>
      </w:divBdr>
    </w:div>
    <w:div w:id="1149859529">
      <w:bodyDiv w:val="1"/>
      <w:marLeft w:val="0"/>
      <w:marRight w:val="0"/>
      <w:marTop w:val="0"/>
      <w:marBottom w:val="0"/>
      <w:divBdr>
        <w:top w:val="none" w:sz="0" w:space="0" w:color="auto"/>
        <w:left w:val="none" w:sz="0" w:space="0" w:color="auto"/>
        <w:bottom w:val="none" w:sz="0" w:space="0" w:color="auto"/>
        <w:right w:val="none" w:sz="0" w:space="0" w:color="auto"/>
      </w:divBdr>
    </w:div>
    <w:div w:id="1150175077">
      <w:bodyDiv w:val="1"/>
      <w:marLeft w:val="0"/>
      <w:marRight w:val="0"/>
      <w:marTop w:val="0"/>
      <w:marBottom w:val="0"/>
      <w:divBdr>
        <w:top w:val="none" w:sz="0" w:space="0" w:color="auto"/>
        <w:left w:val="none" w:sz="0" w:space="0" w:color="auto"/>
        <w:bottom w:val="none" w:sz="0" w:space="0" w:color="auto"/>
        <w:right w:val="none" w:sz="0" w:space="0" w:color="auto"/>
      </w:divBdr>
    </w:div>
    <w:div w:id="1154299779">
      <w:bodyDiv w:val="1"/>
      <w:marLeft w:val="0"/>
      <w:marRight w:val="0"/>
      <w:marTop w:val="0"/>
      <w:marBottom w:val="0"/>
      <w:divBdr>
        <w:top w:val="none" w:sz="0" w:space="0" w:color="auto"/>
        <w:left w:val="none" w:sz="0" w:space="0" w:color="auto"/>
        <w:bottom w:val="none" w:sz="0" w:space="0" w:color="auto"/>
        <w:right w:val="none" w:sz="0" w:space="0" w:color="auto"/>
      </w:divBdr>
    </w:div>
    <w:div w:id="1155335821">
      <w:bodyDiv w:val="1"/>
      <w:marLeft w:val="0"/>
      <w:marRight w:val="0"/>
      <w:marTop w:val="0"/>
      <w:marBottom w:val="0"/>
      <w:divBdr>
        <w:top w:val="none" w:sz="0" w:space="0" w:color="auto"/>
        <w:left w:val="none" w:sz="0" w:space="0" w:color="auto"/>
        <w:bottom w:val="none" w:sz="0" w:space="0" w:color="auto"/>
        <w:right w:val="none" w:sz="0" w:space="0" w:color="auto"/>
      </w:divBdr>
    </w:div>
    <w:div w:id="1157571469">
      <w:bodyDiv w:val="1"/>
      <w:marLeft w:val="0"/>
      <w:marRight w:val="0"/>
      <w:marTop w:val="0"/>
      <w:marBottom w:val="0"/>
      <w:divBdr>
        <w:top w:val="none" w:sz="0" w:space="0" w:color="auto"/>
        <w:left w:val="none" w:sz="0" w:space="0" w:color="auto"/>
        <w:bottom w:val="none" w:sz="0" w:space="0" w:color="auto"/>
        <w:right w:val="none" w:sz="0" w:space="0" w:color="auto"/>
      </w:divBdr>
    </w:div>
    <w:div w:id="1162817865">
      <w:bodyDiv w:val="1"/>
      <w:marLeft w:val="0"/>
      <w:marRight w:val="0"/>
      <w:marTop w:val="0"/>
      <w:marBottom w:val="0"/>
      <w:divBdr>
        <w:top w:val="none" w:sz="0" w:space="0" w:color="auto"/>
        <w:left w:val="none" w:sz="0" w:space="0" w:color="auto"/>
        <w:bottom w:val="none" w:sz="0" w:space="0" w:color="auto"/>
        <w:right w:val="none" w:sz="0" w:space="0" w:color="auto"/>
      </w:divBdr>
    </w:div>
    <w:div w:id="1163668814">
      <w:bodyDiv w:val="1"/>
      <w:marLeft w:val="0"/>
      <w:marRight w:val="0"/>
      <w:marTop w:val="0"/>
      <w:marBottom w:val="0"/>
      <w:divBdr>
        <w:top w:val="none" w:sz="0" w:space="0" w:color="auto"/>
        <w:left w:val="none" w:sz="0" w:space="0" w:color="auto"/>
        <w:bottom w:val="none" w:sz="0" w:space="0" w:color="auto"/>
        <w:right w:val="none" w:sz="0" w:space="0" w:color="auto"/>
      </w:divBdr>
    </w:div>
    <w:div w:id="1166821681">
      <w:bodyDiv w:val="1"/>
      <w:marLeft w:val="0"/>
      <w:marRight w:val="0"/>
      <w:marTop w:val="0"/>
      <w:marBottom w:val="0"/>
      <w:divBdr>
        <w:top w:val="none" w:sz="0" w:space="0" w:color="auto"/>
        <w:left w:val="none" w:sz="0" w:space="0" w:color="auto"/>
        <w:bottom w:val="none" w:sz="0" w:space="0" w:color="auto"/>
        <w:right w:val="none" w:sz="0" w:space="0" w:color="auto"/>
      </w:divBdr>
    </w:div>
    <w:div w:id="1170676559">
      <w:bodyDiv w:val="1"/>
      <w:marLeft w:val="0"/>
      <w:marRight w:val="0"/>
      <w:marTop w:val="0"/>
      <w:marBottom w:val="0"/>
      <w:divBdr>
        <w:top w:val="none" w:sz="0" w:space="0" w:color="auto"/>
        <w:left w:val="none" w:sz="0" w:space="0" w:color="auto"/>
        <w:bottom w:val="none" w:sz="0" w:space="0" w:color="auto"/>
        <w:right w:val="none" w:sz="0" w:space="0" w:color="auto"/>
      </w:divBdr>
    </w:div>
    <w:div w:id="1174950428">
      <w:bodyDiv w:val="1"/>
      <w:marLeft w:val="0"/>
      <w:marRight w:val="0"/>
      <w:marTop w:val="0"/>
      <w:marBottom w:val="0"/>
      <w:divBdr>
        <w:top w:val="none" w:sz="0" w:space="0" w:color="auto"/>
        <w:left w:val="none" w:sz="0" w:space="0" w:color="auto"/>
        <w:bottom w:val="none" w:sz="0" w:space="0" w:color="auto"/>
        <w:right w:val="none" w:sz="0" w:space="0" w:color="auto"/>
      </w:divBdr>
    </w:div>
    <w:div w:id="1177883032">
      <w:bodyDiv w:val="1"/>
      <w:marLeft w:val="0"/>
      <w:marRight w:val="0"/>
      <w:marTop w:val="0"/>
      <w:marBottom w:val="0"/>
      <w:divBdr>
        <w:top w:val="none" w:sz="0" w:space="0" w:color="auto"/>
        <w:left w:val="none" w:sz="0" w:space="0" w:color="auto"/>
        <w:bottom w:val="none" w:sz="0" w:space="0" w:color="auto"/>
        <w:right w:val="none" w:sz="0" w:space="0" w:color="auto"/>
      </w:divBdr>
    </w:div>
    <w:div w:id="1181361218">
      <w:bodyDiv w:val="1"/>
      <w:marLeft w:val="0"/>
      <w:marRight w:val="0"/>
      <w:marTop w:val="0"/>
      <w:marBottom w:val="0"/>
      <w:divBdr>
        <w:top w:val="none" w:sz="0" w:space="0" w:color="auto"/>
        <w:left w:val="none" w:sz="0" w:space="0" w:color="auto"/>
        <w:bottom w:val="none" w:sz="0" w:space="0" w:color="auto"/>
        <w:right w:val="none" w:sz="0" w:space="0" w:color="auto"/>
      </w:divBdr>
    </w:div>
    <w:div w:id="1185703154">
      <w:bodyDiv w:val="1"/>
      <w:marLeft w:val="0"/>
      <w:marRight w:val="0"/>
      <w:marTop w:val="0"/>
      <w:marBottom w:val="0"/>
      <w:divBdr>
        <w:top w:val="none" w:sz="0" w:space="0" w:color="auto"/>
        <w:left w:val="none" w:sz="0" w:space="0" w:color="auto"/>
        <w:bottom w:val="none" w:sz="0" w:space="0" w:color="auto"/>
        <w:right w:val="none" w:sz="0" w:space="0" w:color="auto"/>
      </w:divBdr>
    </w:div>
    <w:div w:id="1187452567">
      <w:bodyDiv w:val="1"/>
      <w:marLeft w:val="0"/>
      <w:marRight w:val="0"/>
      <w:marTop w:val="0"/>
      <w:marBottom w:val="0"/>
      <w:divBdr>
        <w:top w:val="none" w:sz="0" w:space="0" w:color="auto"/>
        <w:left w:val="none" w:sz="0" w:space="0" w:color="auto"/>
        <w:bottom w:val="none" w:sz="0" w:space="0" w:color="auto"/>
        <w:right w:val="none" w:sz="0" w:space="0" w:color="auto"/>
      </w:divBdr>
    </w:div>
    <w:div w:id="1188443418">
      <w:bodyDiv w:val="1"/>
      <w:marLeft w:val="0"/>
      <w:marRight w:val="0"/>
      <w:marTop w:val="0"/>
      <w:marBottom w:val="0"/>
      <w:divBdr>
        <w:top w:val="none" w:sz="0" w:space="0" w:color="auto"/>
        <w:left w:val="none" w:sz="0" w:space="0" w:color="auto"/>
        <w:bottom w:val="none" w:sz="0" w:space="0" w:color="auto"/>
        <w:right w:val="none" w:sz="0" w:space="0" w:color="auto"/>
      </w:divBdr>
    </w:div>
    <w:div w:id="1207178434">
      <w:bodyDiv w:val="1"/>
      <w:marLeft w:val="0"/>
      <w:marRight w:val="0"/>
      <w:marTop w:val="0"/>
      <w:marBottom w:val="0"/>
      <w:divBdr>
        <w:top w:val="none" w:sz="0" w:space="0" w:color="auto"/>
        <w:left w:val="none" w:sz="0" w:space="0" w:color="auto"/>
        <w:bottom w:val="none" w:sz="0" w:space="0" w:color="auto"/>
        <w:right w:val="none" w:sz="0" w:space="0" w:color="auto"/>
      </w:divBdr>
    </w:div>
    <w:div w:id="1207912903">
      <w:bodyDiv w:val="1"/>
      <w:marLeft w:val="0"/>
      <w:marRight w:val="0"/>
      <w:marTop w:val="0"/>
      <w:marBottom w:val="0"/>
      <w:divBdr>
        <w:top w:val="none" w:sz="0" w:space="0" w:color="auto"/>
        <w:left w:val="none" w:sz="0" w:space="0" w:color="auto"/>
        <w:bottom w:val="none" w:sz="0" w:space="0" w:color="auto"/>
        <w:right w:val="none" w:sz="0" w:space="0" w:color="auto"/>
      </w:divBdr>
    </w:div>
    <w:div w:id="1219047203">
      <w:bodyDiv w:val="1"/>
      <w:marLeft w:val="0"/>
      <w:marRight w:val="0"/>
      <w:marTop w:val="0"/>
      <w:marBottom w:val="0"/>
      <w:divBdr>
        <w:top w:val="none" w:sz="0" w:space="0" w:color="auto"/>
        <w:left w:val="none" w:sz="0" w:space="0" w:color="auto"/>
        <w:bottom w:val="none" w:sz="0" w:space="0" w:color="auto"/>
        <w:right w:val="none" w:sz="0" w:space="0" w:color="auto"/>
      </w:divBdr>
    </w:div>
    <w:div w:id="1226990122">
      <w:bodyDiv w:val="1"/>
      <w:marLeft w:val="0"/>
      <w:marRight w:val="0"/>
      <w:marTop w:val="0"/>
      <w:marBottom w:val="0"/>
      <w:divBdr>
        <w:top w:val="none" w:sz="0" w:space="0" w:color="auto"/>
        <w:left w:val="none" w:sz="0" w:space="0" w:color="auto"/>
        <w:bottom w:val="none" w:sz="0" w:space="0" w:color="auto"/>
        <w:right w:val="none" w:sz="0" w:space="0" w:color="auto"/>
      </w:divBdr>
    </w:div>
    <w:div w:id="1229731877">
      <w:bodyDiv w:val="1"/>
      <w:marLeft w:val="0"/>
      <w:marRight w:val="0"/>
      <w:marTop w:val="0"/>
      <w:marBottom w:val="0"/>
      <w:divBdr>
        <w:top w:val="none" w:sz="0" w:space="0" w:color="auto"/>
        <w:left w:val="none" w:sz="0" w:space="0" w:color="auto"/>
        <w:bottom w:val="none" w:sz="0" w:space="0" w:color="auto"/>
        <w:right w:val="none" w:sz="0" w:space="0" w:color="auto"/>
      </w:divBdr>
    </w:div>
    <w:div w:id="1238785484">
      <w:bodyDiv w:val="1"/>
      <w:marLeft w:val="0"/>
      <w:marRight w:val="0"/>
      <w:marTop w:val="0"/>
      <w:marBottom w:val="0"/>
      <w:divBdr>
        <w:top w:val="none" w:sz="0" w:space="0" w:color="auto"/>
        <w:left w:val="none" w:sz="0" w:space="0" w:color="auto"/>
        <w:bottom w:val="none" w:sz="0" w:space="0" w:color="auto"/>
        <w:right w:val="none" w:sz="0" w:space="0" w:color="auto"/>
      </w:divBdr>
    </w:div>
    <w:div w:id="1240600060">
      <w:bodyDiv w:val="1"/>
      <w:marLeft w:val="0"/>
      <w:marRight w:val="0"/>
      <w:marTop w:val="0"/>
      <w:marBottom w:val="0"/>
      <w:divBdr>
        <w:top w:val="none" w:sz="0" w:space="0" w:color="auto"/>
        <w:left w:val="none" w:sz="0" w:space="0" w:color="auto"/>
        <w:bottom w:val="none" w:sz="0" w:space="0" w:color="auto"/>
        <w:right w:val="none" w:sz="0" w:space="0" w:color="auto"/>
      </w:divBdr>
    </w:div>
    <w:div w:id="1246306567">
      <w:bodyDiv w:val="1"/>
      <w:marLeft w:val="0"/>
      <w:marRight w:val="0"/>
      <w:marTop w:val="0"/>
      <w:marBottom w:val="0"/>
      <w:divBdr>
        <w:top w:val="none" w:sz="0" w:space="0" w:color="auto"/>
        <w:left w:val="none" w:sz="0" w:space="0" w:color="auto"/>
        <w:bottom w:val="none" w:sz="0" w:space="0" w:color="auto"/>
        <w:right w:val="none" w:sz="0" w:space="0" w:color="auto"/>
      </w:divBdr>
    </w:div>
    <w:div w:id="1258556937">
      <w:bodyDiv w:val="1"/>
      <w:marLeft w:val="0"/>
      <w:marRight w:val="0"/>
      <w:marTop w:val="0"/>
      <w:marBottom w:val="0"/>
      <w:divBdr>
        <w:top w:val="none" w:sz="0" w:space="0" w:color="auto"/>
        <w:left w:val="none" w:sz="0" w:space="0" w:color="auto"/>
        <w:bottom w:val="none" w:sz="0" w:space="0" w:color="auto"/>
        <w:right w:val="none" w:sz="0" w:space="0" w:color="auto"/>
      </w:divBdr>
    </w:div>
    <w:div w:id="1260677531">
      <w:bodyDiv w:val="1"/>
      <w:marLeft w:val="0"/>
      <w:marRight w:val="0"/>
      <w:marTop w:val="0"/>
      <w:marBottom w:val="0"/>
      <w:divBdr>
        <w:top w:val="none" w:sz="0" w:space="0" w:color="auto"/>
        <w:left w:val="none" w:sz="0" w:space="0" w:color="auto"/>
        <w:bottom w:val="none" w:sz="0" w:space="0" w:color="auto"/>
        <w:right w:val="none" w:sz="0" w:space="0" w:color="auto"/>
      </w:divBdr>
    </w:div>
    <w:div w:id="1261597847">
      <w:bodyDiv w:val="1"/>
      <w:marLeft w:val="0"/>
      <w:marRight w:val="0"/>
      <w:marTop w:val="0"/>
      <w:marBottom w:val="0"/>
      <w:divBdr>
        <w:top w:val="none" w:sz="0" w:space="0" w:color="auto"/>
        <w:left w:val="none" w:sz="0" w:space="0" w:color="auto"/>
        <w:bottom w:val="none" w:sz="0" w:space="0" w:color="auto"/>
        <w:right w:val="none" w:sz="0" w:space="0" w:color="auto"/>
      </w:divBdr>
    </w:div>
    <w:div w:id="1269238216">
      <w:bodyDiv w:val="1"/>
      <w:marLeft w:val="0"/>
      <w:marRight w:val="0"/>
      <w:marTop w:val="0"/>
      <w:marBottom w:val="0"/>
      <w:divBdr>
        <w:top w:val="none" w:sz="0" w:space="0" w:color="auto"/>
        <w:left w:val="none" w:sz="0" w:space="0" w:color="auto"/>
        <w:bottom w:val="none" w:sz="0" w:space="0" w:color="auto"/>
        <w:right w:val="none" w:sz="0" w:space="0" w:color="auto"/>
      </w:divBdr>
    </w:div>
    <w:div w:id="1269465033">
      <w:bodyDiv w:val="1"/>
      <w:marLeft w:val="0"/>
      <w:marRight w:val="0"/>
      <w:marTop w:val="0"/>
      <w:marBottom w:val="0"/>
      <w:divBdr>
        <w:top w:val="none" w:sz="0" w:space="0" w:color="auto"/>
        <w:left w:val="none" w:sz="0" w:space="0" w:color="auto"/>
        <w:bottom w:val="none" w:sz="0" w:space="0" w:color="auto"/>
        <w:right w:val="none" w:sz="0" w:space="0" w:color="auto"/>
      </w:divBdr>
    </w:div>
    <w:div w:id="1271083232">
      <w:bodyDiv w:val="1"/>
      <w:marLeft w:val="0"/>
      <w:marRight w:val="0"/>
      <w:marTop w:val="0"/>
      <w:marBottom w:val="0"/>
      <w:divBdr>
        <w:top w:val="none" w:sz="0" w:space="0" w:color="auto"/>
        <w:left w:val="none" w:sz="0" w:space="0" w:color="auto"/>
        <w:bottom w:val="none" w:sz="0" w:space="0" w:color="auto"/>
        <w:right w:val="none" w:sz="0" w:space="0" w:color="auto"/>
      </w:divBdr>
    </w:div>
    <w:div w:id="1272319825">
      <w:bodyDiv w:val="1"/>
      <w:marLeft w:val="0"/>
      <w:marRight w:val="0"/>
      <w:marTop w:val="0"/>
      <w:marBottom w:val="0"/>
      <w:divBdr>
        <w:top w:val="none" w:sz="0" w:space="0" w:color="auto"/>
        <w:left w:val="none" w:sz="0" w:space="0" w:color="auto"/>
        <w:bottom w:val="none" w:sz="0" w:space="0" w:color="auto"/>
        <w:right w:val="none" w:sz="0" w:space="0" w:color="auto"/>
      </w:divBdr>
    </w:div>
    <w:div w:id="1272787346">
      <w:bodyDiv w:val="1"/>
      <w:marLeft w:val="0"/>
      <w:marRight w:val="0"/>
      <w:marTop w:val="0"/>
      <w:marBottom w:val="0"/>
      <w:divBdr>
        <w:top w:val="none" w:sz="0" w:space="0" w:color="auto"/>
        <w:left w:val="none" w:sz="0" w:space="0" w:color="auto"/>
        <w:bottom w:val="none" w:sz="0" w:space="0" w:color="auto"/>
        <w:right w:val="none" w:sz="0" w:space="0" w:color="auto"/>
      </w:divBdr>
    </w:div>
    <w:div w:id="1275475928">
      <w:bodyDiv w:val="1"/>
      <w:marLeft w:val="0"/>
      <w:marRight w:val="0"/>
      <w:marTop w:val="0"/>
      <w:marBottom w:val="0"/>
      <w:divBdr>
        <w:top w:val="none" w:sz="0" w:space="0" w:color="auto"/>
        <w:left w:val="none" w:sz="0" w:space="0" w:color="auto"/>
        <w:bottom w:val="none" w:sz="0" w:space="0" w:color="auto"/>
        <w:right w:val="none" w:sz="0" w:space="0" w:color="auto"/>
      </w:divBdr>
    </w:div>
    <w:div w:id="1279222892">
      <w:bodyDiv w:val="1"/>
      <w:marLeft w:val="0"/>
      <w:marRight w:val="0"/>
      <w:marTop w:val="0"/>
      <w:marBottom w:val="0"/>
      <w:divBdr>
        <w:top w:val="none" w:sz="0" w:space="0" w:color="auto"/>
        <w:left w:val="none" w:sz="0" w:space="0" w:color="auto"/>
        <w:bottom w:val="none" w:sz="0" w:space="0" w:color="auto"/>
        <w:right w:val="none" w:sz="0" w:space="0" w:color="auto"/>
      </w:divBdr>
    </w:div>
    <w:div w:id="1280450969">
      <w:bodyDiv w:val="1"/>
      <w:marLeft w:val="0"/>
      <w:marRight w:val="0"/>
      <w:marTop w:val="0"/>
      <w:marBottom w:val="0"/>
      <w:divBdr>
        <w:top w:val="none" w:sz="0" w:space="0" w:color="auto"/>
        <w:left w:val="none" w:sz="0" w:space="0" w:color="auto"/>
        <w:bottom w:val="none" w:sz="0" w:space="0" w:color="auto"/>
        <w:right w:val="none" w:sz="0" w:space="0" w:color="auto"/>
      </w:divBdr>
    </w:div>
    <w:div w:id="1281573932">
      <w:bodyDiv w:val="1"/>
      <w:marLeft w:val="0"/>
      <w:marRight w:val="0"/>
      <w:marTop w:val="0"/>
      <w:marBottom w:val="0"/>
      <w:divBdr>
        <w:top w:val="none" w:sz="0" w:space="0" w:color="auto"/>
        <w:left w:val="none" w:sz="0" w:space="0" w:color="auto"/>
        <w:bottom w:val="none" w:sz="0" w:space="0" w:color="auto"/>
        <w:right w:val="none" w:sz="0" w:space="0" w:color="auto"/>
      </w:divBdr>
    </w:div>
    <w:div w:id="1283342881">
      <w:bodyDiv w:val="1"/>
      <w:marLeft w:val="0"/>
      <w:marRight w:val="0"/>
      <w:marTop w:val="0"/>
      <w:marBottom w:val="0"/>
      <w:divBdr>
        <w:top w:val="none" w:sz="0" w:space="0" w:color="auto"/>
        <w:left w:val="none" w:sz="0" w:space="0" w:color="auto"/>
        <w:bottom w:val="none" w:sz="0" w:space="0" w:color="auto"/>
        <w:right w:val="none" w:sz="0" w:space="0" w:color="auto"/>
      </w:divBdr>
    </w:div>
    <w:div w:id="1286614566">
      <w:bodyDiv w:val="1"/>
      <w:marLeft w:val="0"/>
      <w:marRight w:val="0"/>
      <w:marTop w:val="0"/>
      <w:marBottom w:val="0"/>
      <w:divBdr>
        <w:top w:val="none" w:sz="0" w:space="0" w:color="auto"/>
        <w:left w:val="none" w:sz="0" w:space="0" w:color="auto"/>
        <w:bottom w:val="none" w:sz="0" w:space="0" w:color="auto"/>
        <w:right w:val="none" w:sz="0" w:space="0" w:color="auto"/>
      </w:divBdr>
    </w:div>
    <w:div w:id="1289045430">
      <w:bodyDiv w:val="1"/>
      <w:marLeft w:val="0"/>
      <w:marRight w:val="0"/>
      <w:marTop w:val="0"/>
      <w:marBottom w:val="0"/>
      <w:divBdr>
        <w:top w:val="none" w:sz="0" w:space="0" w:color="auto"/>
        <w:left w:val="none" w:sz="0" w:space="0" w:color="auto"/>
        <w:bottom w:val="none" w:sz="0" w:space="0" w:color="auto"/>
        <w:right w:val="none" w:sz="0" w:space="0" w:color="auto"/>
      </w:divBdr>
    </w:div>
    <w:div w:id="1291396840">
      <w:bodyDiv w:val="1"/>
      <w:marLeft w:val="0"/>
      <w:marRight w:val="0"/>
      <w:marTop w:val="0"/>
      <w:marBottom w:val="0"/>
      <w:divBdr>
        <w:top w:val="none" w:sz="0" w:space="0" w:color="auto"/>
        <w:left w:val="none" w:sz="0" w:space="0" w:color="auto"/>
        <w:bottom w:val="none" w:sz="0" w:space="0" w:color="auto"/>
        <w:right w:val="none" w:sz="0" w:space="0" w:color="auto"/>
      </w:divBdr>
    </w:div>
    <w:div w:id="1291547508">
      <w:bodyDiv w:val="1"/>
      <w:marLeft w:val="0"/>
      <w:marRight w:val="0"/>
      <w:marTop w:val="0"/>
      <w:marBottom w:val="0"/>
      <w:divBdr>
        <w:top w:val="none" w:sz="0" w:space="0" w:color="auto"/>
        <w:left w:val="none" w:sz="0" w:space="0" w:color="auto"/>
        <w:bottom w:val="none" w:sz="0" w:space="0" w:color="auto"/>
        <w:right w:val="none" w:sz="0" w:space="0" w:color="auto"/>
      </w:divBdr>
    </w:div>
    <w:div w:id="1292518013">
      <w:bodyDiv w:val="1"/>
      <w:marLeft w:val="0"/>
      <w:marRight w:val="0"/>
      <w:marTop w:val="0"/>
      <w:marBottom w:val="0"/>
      <w:divBdr>
        <w:top w:val="none" w:sz="0" w:space="0" w:color="auto"/>
        <w:left w:val="none" w:sz="0" w:space="0" w:color="auto"/>
        <w:bottom w:val="none" w:sz="0" w:space="0" w:color="auto"/>
        <w:right w:val="none" w:sz="0" w:space="0" w:color="auto"/>
      </w:divBdr>
    </w:div>
    <w:div w:id="1296330360">
      <w:bodyDiv w:val="1"/>
      <w:marLeft w:val="0"/>
      <w:marRight w:val="0"/>
      <w:marTop w:val="0"/>
      <w:marBottom w:val="0"/>
      <w:divBdr>
        <w:top w:val="none" w:sz="0" w:space="0" w:color="auto"/>
        <w:left w:val="none" w:sz="0" w:space="0" w:color="auto"/>
        <w:bottom w:val="none" w:sz="0" w:space="0" w:color="auto"/>
        <w:right w:val="none" w:sz="0" w:space="0" w:color="auto"/>
      </w:divBdr>
    </w:div>
    <w:div w:id="1298953099">
      <w:bodyDiv w:val="1"/>
      <w:marLeft w:val="0"/>
      <w:marRight w:val="0"/>
      <w:marTop w:val="0"/>
      <w:marBottom w:val="0"/>
      <w:divBdr>
        <w:top w:val="none" w:sz="0" w:space="0" w:color="auto"/>
        <w:left w:val="none" w:sz="0" w:space="0" w:color="auto"/>
        <w:bottom w:val="none" w:sz="0" w:space="0" w:color="auto"/>
        <w:right w:val="none" w:sz="0" w:space="0" w:color="auto"/>
      </w:divBdr>
    </w:div>
    <w:div w:id="1301231419">
      <w:bodyDiv w:val="1"/>
      <w:marLeft w:val="0"/>
      <w:marRight w:val="0"/>
      <w:marTop w:val="0"/>
      <w:marBottom w:val="0"/>
      <w:divBdr>
        <w:top w:val="none" w:sz="0" w:space="0" w:color="auto"/>
        <w:left w:val="none" w:sz="0" w:space="0" w:color="auto"/>
        <w:bottom w:val="none" w:sz="0" w:space="0" w:color="auto"/>
        <w:right w:val="none" w:sz="0" w:space="0" w:color="auto"/>
      </w:divBdr>
    </w:div>
    <w:div w:id="1301694401">
      <w:bodyDiv w:val="1"/>
      <w:marLeft w:val="0"/>
      <w:marRight w:val="0"/>
      <w:marTop w:val="0"/>
      <w:marBottom w:val="0"/>
      <w:divBdr>
        <w:top w:val="none" w:sz="0" w:space="0" w:color="auto"/>
        <w:left w:val="none" w:sz="0" w:space="0" w:color="auto"/>
        <w:bottom w:val="none" w:sz="0" w:space="0" w:color="auto"/>
        <w:right w:val="none" w:sz="0" w:space="0" w:color="auto"/>
      </w:divBdr>
    </w:div>
    <w:div w:id="1301807130">
      <w:bodyDiv w:val="1"/>
      <w:marLeft w:val="0"/>
      <w:marRight w:val="0"/>
      <w:marTop w:val="0"/>
      <w:marBottom w:val="0"/>
      <w:divBdr>
        <w:top w:val="none" w:sz="0" w:space="0" w:color="auto"/>
        <w:left w:val="none" w:sz="0" w:space="0" w:color="auto"/>
        <w:bottom w:val="none" w:sz="0" w:space="0" w:color="auto"/>
        <w:right w:val="none" w:sz="0" w:space="0" w:color="auto"/>
      </w:divBdr>
    </w:div>
    <w:div w:id="1311518117">
      <w:bodyDiv w:val="1"/>
      <w:marLeft w:val="0"/>
      <w:marRight w:val="0"/>
      <w:marTop w:val="0"/>
      <w:marBottom w:val="0"/>
      <w:divBdr>
        <w:top w:val="none" w:sz="0" w:space="0" w:color="auto"/>
        <w:left w:val="none" w:sz="0" w:space="0" w:color="auto"/>
        <w:bottom w:val="none" w:sz="0" w:space="0" w:color="auto"/>
        <w:right w:val="none" w:sz="0" w:space="0" w:color="auto"/>
      </w:divBdr>
    </w:div>
    <w:div w:id="1313565509">
      <w:bodyDiv w:val="1"/>
      <w:marLeft w:val="0"/>
      <w:marRight w:val="0"/>
      <w:marTop w:val="0"/>
      <w:marBottom w:val="0"/>
      <w:divBdr>
        <w:top w:val="none" w:sz="0" w:space="0" w:color="auto"/>
        <w:left w:val="none" w:sz="0" w:space="0" w:color="auto"/>
        <w:bottom w:val="none" w:sz="0" w:space="0" w:color="auto"/>
        <w:right w:val="none" w:sz="0" w:space="0" w:color="auto"/>
      </w:divBdr>
    </w:div>
    <w:div w:id="1316178242">
      <w:bodyDiv w:val="1"/>
      <w:marLeft w:val="0"/>
      <w:marRight w:val="0"/>
      <w:marTop w:val="0"/>
      <w:marBottom w:val="0"/>
      <w:divBdr>
        <w:top w:val="none" w:sz="0" w:space="0" w:color="auto"/>
        <w:left w:val="none" w:sz="0" w:space="0" w:color="auto"/>
        <w:bottom w:val="none" w:sz="0" w:space="0" w:color="auto"/>
        <w:right w:val="none" w:sz="0" w:space="0" w:color="auto"/>
      </w:divBdr>
    </w:div>
    <w:div w:id="1316371830">
      <w:bodyDiv w:val="1"/>
      <w:marLeft w:val="0"/>
      <w:marRight w:val="0"/>
      <w:marTop w:val="0"/>
      <w:marBottom w:val="0"/>
      <w:divBdr>
        <w:top w:val="none" w:sz="0" w:space="0" w:color="auto"/>
        <w:left w:val="none" w:sz="0" w:space="0" w:color="auto"/>
        <w:bottom w:val="none" w:sz="0" w:space="0" w:color="auto"/>
        <w:right w:val="none" w:sz="0" w:space="0" w:color="auto"/>
      </w:divBdr>
    </w:div>
    <w:div w:id="1317303514">
      <w:bodyDiv w:val="1"/>
      <w:marLeft w:val="0"/>
      <w:marRight w:val="0"/>
      <w:marTop w:val="0"/>
      <w:marBottom w:val="0"/>
      <w:divBdr>
        <w:top w:val="none" w:sz="0" w:space="0" w:color="auto"/>
        <w:left w:val="none" w:sz="0" w:space="0" w:color="auto"/>
        <w:bottom w:val="none" w:sz="0" w:space="0" w:color="auto"/>
        <w:right w:val="none" w:sz="0" w:space="0" w:color="auto"/>
      </w:divBdr>
    </w:div>
    <w:div w:id="1317956286">
      <w:bodyDiv w:val="1"/>
      <w:marLeft w:val="0"/>
      <w:marRight w:val="0"/>
      <w:marTop w:val="0"/>
      <w:marBottom w:val="0"/>
      <w:divBdr>
        <w:top w:val="none" w:sz="0" w:space="0" w:color="auto"/>
        <w:left w:val="none" w:sz="0" w:space="0" w:color="auto"/>
        <w:bottom w:val="none" w:sz="0" w:space="0" w:color="auto"/>
        <w:right w:val="none" w:sz="0" w:space="0" w:color="auto"/>
      </w:divBdr>
    </w:div>
    <w:div w:id="1319576593">
      <w:bodyDiv w:val="1"/>
      <w:marLeft w:val="0"/>
      <w:marRight w:val="0"/>
      <w:marTop w:val="0"/>
      <w:marBottom w:val="0"/>
      <w:divBdr>
        <w:top w:val="none" w:sz="0" w:space="0" w:color="auto"/>
        <w:left w:val="none" w:sz="0" w:space="0" w:color="auto"/>
        <w:bottom w:val="none" w:sz="0" w:space="0" w:color="auto"/>
        <w:right w:val="none" w:sz="0" w:space="0" w:color="auto"/>
      </w:divBdr>
    </w:div>
    <w:div w:id="1322269842">
      <w:bodyDiv w:val="1"/>
      <w:marLeft w:val="0"/>
      <w:marRight w:val="0"/>
      <w:marTop w:val="0"/>
      <w:marBottom w:val="0"/>
      <w:divBdr>
        <w:top w:val="none" w:sz="0" w:space="0" w:color="auto"/>
        <w:left w:val="none" w:sz="0" w:space="0" w:color="auto"/>
        <w:bottom w:val="none" w:sz="0" w:space="0" w:color="auto"/>
        <w:right w:val="none" w:sz="0" w:space="0" w:color="auto"/>
      </w:divBdr>
    </w:div>
    <w:div w:id="1334793210">
      <w:bodyDiv w:val="1"/>
      <w:marLeft w:val="0"/>
      <w:marRight w:val="0"/>
      <w:marTop w:val="0"/>
      <w:marBottom w:val="0"/>
      <w:divBdr>
        <w:top w:val="none" w:sz="0" w:space="0" w:color="auto"/>
        <w:left w:val="none" w:sz="0" w:space="0" w:color="auto"/>
        <w:bottom w:val="none" w:sz="0" w:space="0" w:color="auto"/>
        <w:right w:val="none" w:sz="0" w:space="0" w:color="auto"/>
      </w:divBdr>
    </w:div>
    <w:div w:id="1338730337">
      <w:bodyDiv w:val="1"/>
      <w:marLeft w:val="0"/>
      <w:marRight w:val="0"/>
      <w:marTop w:val="0"/>
      <w:marBottom w:val="0"/>
      <w:divBdr>
        <w:top w:val="none" w:sz="0" w:space="0" w:color="auto"/>
        <w:left w:val="none" w:sz="0" w:space="0" w:color="auto"/>
        <w:bottom w:val="none" w:sz="0" w:space="0" w:color="auto"/>
        <w:right w:val="none" w:sz="0" w:space="0" w:color="auto"/>
      </w:divBdr>
    </w:div>
    <w:div w:id="1341007390">
      <w:bodyDiv w:val="1"/>
      <w:marLeft w:val="0"/>
      <w:marRight w:val="0"/>
      <w:marTop w:val="0"/>
      <w:marBottom w:val="0"/>
      <w:divBdr>
        <w:top w:val="none" w:sz="0" w:space="0" w:color="auto"/>
        <w:left w:val="none" w:sz="0" w:space="0" w:color="auto"/>
        <w:bottom w:val="none" w:sz="0" w:space="0" w:color="auto"/>
        <w:right w:val="none" w:sz="0" w:space="0" w:color="auto"/>
      </w:divBdr>
    </w:div>
    <w:div w:id="1342854585">
      <w:bodyDiv w:val="1"/>
      <w:marLeft w:val="0"/>
      <w:marRight w:val="0"/>
      <w:marTop w:val="0"/>
      <w:marBottom w:val="0"/>
      <w:divBdr>
        <w:top w:val="none" w:sz="0" w:space="0" w:color="auto"/>
        <w:left w:val="none" w:sz="0" w:space="0" w:color="auto"/>
        <w:bottom w:val="none" w:sz="0" w:space="0" w:color="auto"/>
        <w:right w:val="none" w:sz="0" w:space="0" w:color="auto"/>
      </w:divBdr>
    </w:div>
    <w:div w:id="1346978709">
      <w:bodyDiv w:val="1"/>
      <w:marLeft w:val="0"/>
      <w:marRight w:val="0"/>
      <w:marTop w:val="0"/>
      <w:marBottom w:val="0"/>
      <w:divBdr>
        <w:top w:val="none" w:sz="0" w:space="0" w:color="auto"/>
        <w:left w:val="none" w:sz="0" w:space="0" w:color="auto"/>
        <w:bottom w:val="none" w:sz="0" w:space="0" w:color="auto"/>
        <w:right w:val="none" w:sz="0" w:space="0" w:color="auto"/>
      </w:divBdr>
    </w:div>
    <w:div w:id="1350640893">
      <w:bodyDiv w:val="1"/>
      <w:marLeft w:val="0"/>
      <w:marRight w:val="0"/>
      <w:marTop w:val="0"/>
      <w:marBottom w:val="0"/>
      <w:divBdr>
        <w:top w:val="none" w:sz="0" w:space="0" w:color="auto"/>
        <w:left w:val="none" w:sz="0" w:space="0" w:color="auto"/>
        <w:bottom w:val="none" w:sz="0" w:space="0" w:color="auto"/>
        <w:right w:val="none" w:sz="0" w:space="0" w:color="auto"/>
      </w:divBdr>
    </w:div>
    <w:div w:id="1353848079">
      <w:bodyDiv w:val="1"/>
      <w:marLeft w:val="0"/>
      <w:marRight w:val="0"/>
      <w:marTop w:val="0"/>
      <w:marBottom w:val="0"/>
      <w:divBdr>
        <w:top w:val="none" w:sz="0" w:space="0" w:color="auto"/>
        <w:left w:val="none" w:sz="0" w:space="0" w:color="auto"/>
        <w:bottom w:val="none" w:sz="0" w:space="0" w:color="auto"/>
        <w:right w:val="none" w:sz="0" w:space="0" w:color="auto"/>
      </w:divBdr>
    </w:div>
    <w:div w:id="1358045860">
      <w:bodyDiv w:val="1"/>
      <w:marLeft w:val="0"/>
      <w:marRight w:val="0"/>
      <w:marTop w:val="0"/>
      <w:marBottom w:val="0"/>
      <w:divBdr>
        <w:top w:val="none" w:sz="0" w:space="0" w:color="auto"/>
        <w:left w:val="none" w:sz="0" w:space="0" w:color="auto"/>
        <w:bottom w:val="none" w:sz="0" w:space="0" w:color="auto"/>
        <w:right w:val="none" w:sz="0" w:space="0" w:color="auto"/>
      </w:divBdr>
    </w:div>
    <w:div w:id="1358310262">
      <w:bodyDiv w:val="1"/>
      <w:marLeft w:val="0"/>
      <w:marRight w:val="0"/>
      <w:marTop w:val="0"/>
      <w:marBottom w:val="0"/>
      <w:divBdr>
        <w:top w:val="none" w:sz="0" w:space="0" w:color="auto"/>
        <w:left w:val="none" w:sz="0" w:space="0" w:color="auto"/>
        <w:bottom w:val="none" w:sz="0" w:space="0" w:color="auto"/>
        <w:right w:val="none" w:sz="0" w:space="0" w:color="auto"/>
      </w:divBdr>
    </w:div>
    <w:div w:id="1359307357">
      <w:bodyDiv w:val="1"/>
      <w:marLeft w:val="0"/>
      <w:marRight w:val="0"/>
      <w:marTop w:val="0"/>
      <w:marBottom w:val="0"/>
      <w:divBdr>
        <w:top w:val="none" w:sz="0" w:space="0" w:color="auto"/>
        <w:left w:val="none" w:sz="0" w:space="0" w:color="auto"/>
        <w:bottom w:val="none" w:sz="0" w:space="0" w:color="auto"/>
        <w:right w:val="none" w:sz="0" w:space="0" w:color="auto"/>
      </w:divBdr>
    </w:div>
    <w:div w:id="1360355923">
      <w:bodyDiv w:val="1"/>
      <w:marLeft w:val="0"/>
      <w:marRight w:val="0"/>
      <w:marTop w:val="0"/>
      <w:marBottom w:val="0"/>
      <w:divBdr>
        <w:top w:val="none" w:sz="0" w:space="0" w:color="auto"/>
        <w:left w:val="none" w:sz="0" w:space="0" w:color="auto"/>
        <w:bottom w:val="none" w:sz="0" w:space="0" w:color="auto"/>
        <w:right w:val="none" w:sz="0" w:space="0" w:color="auto"/>
      </w:divBdr>
    </w:div>
    <w:div w:id="1363163517">
      <w:bodyDiv w:val="1"/>
      <w:marLeft w:val="0"/>
      <w:marRight w:val="0"/>
      <w:marTop w:val="0"/>
      <w:marBottom w:val="0"/>
      <w:divBdr>
        <w:top w:val="none" w:sz="0" w:space="0" w:color="auto"/>
        <w:left w:val="none" w:sz="0" w:space="0" w:color="auto"/>
        <w:bottom w:val="none" w:sz="0" w:space="0" w:color="auto"/>
        <w:right w:val="none" w:sz="0" w:space="0" w:color="auto"/>
      </w:divBdr>
    </w:div>
    <w:div w:id="1370716065">
      <w:bodyDiv w:val="1"/>
      <w:marLeft w:val="0"/>
      <w:marRight w:val="0"/>
      <w:marTop w:val="0"/>
      <w:marBottom w:val="0"/>
      <w:divBdr>
        <w:top w:val="none" w:sz="0" w:space="0" w:color="auto"/>
        <w:left w:val="none" w:sz="0" w:space="0" w:color="auto"/>
        <w:bottom w:val="none" w:sz="0" w:space="0" w:color="auto"/>
        <w:right w:val="none" w:sz="0" w:space="0" w:color="auto"/>
      </w:divBdr>
    </w:div>
    <w:div w:id="1376931828">
      <w:bodyDiv w:val="1"/>
      <w:marLeft w:val="0"/>
      <w:marRight w:val="0"/>
      <w:marTop w:val="0"/>
      <w:marBottom w:val="0"/>
      <w:divBdr>
        <w:top w:val="none" w:sz="0" w:space="0" w:color="auto"/>
        <w:left w:val="none" w:sz="0" w:space="0" w:color="auto"/>
        <w:bottom w:val="none" w:sz="0" w:space="0" w:color="auto"/>
        <w:right w:val="none" w:sz="0" w:space="0" w:color="auto"/>
      </w:divBdr>
    </w:div>
    <w:div w:id="1383596738">
      <w:bodyDiv w:val="1"/>
      <w:marLeft w:val="0"/>
      <w:marRight w:val="0"/>
      <w:marTop w:val="0"/>
      <w:marBottom w:val="0"/>
      <w:divBdr>
        <w:top w:val="none" w:sz="0" w:space="0" w:color="auto"/>
        <w:left w:val="none" w:sz="0" w:space="0" w:color="auto"/>
        <w:bottom w:val="none" w:sz="0" w:space="0" w:color="auto"/>
        <w:right w:val="none" w:sz="0" w:space="0" w:color="auto"/>
      </w:divBdr>
    </w:div>
    <w:div w:id="1386104470">
      <w:bodyDiv w:val="1"/>
      <w:marLeft w:val="0"/>
      <w:marRight w:val="0"/>
      <w:marTop w:val="0"/>
      <w:marBottom w:val="0"/>
      <w:divBdr>
        <w:top w:val="none" w:sz="0" w:space="0" w:color="auto"/>
        <w:left w:val="none" w:sz="0" w:space="0" w:color="auto"/>
        <w:bottom w:val="none" w:sz="0" w:space="0" w:color="auto"/>
        <w:right w:val="none" w:sz="0" w:space="0" w:color="auto"/>
      </w:divBdr>
    </w:div>
    <w:div w:id="1388994704">
      <w:bodyDiv w:val="1"/>
      <w:marLeft w:val="0"/>
      <w:marRight w:val="0"/>
      <w:marTop w:val="0"/>
      <w:marBottom w:val="0"/>
      <w:divBdr>
        <w:top w:val="none" w:sz="0" w:space="0" w:color="auto"/>
        <w:left w:val="none" w:sz="0" w:space="0" w:color="auto"/>
        <w:bottom w:val="none" w:sz="0" w:space="0" w:color="auto"/>
        <w:right w:val="none" w:sz="0" w:space="0" w:color="auto"/>
      </w:divBdr>
    </w:div>
    <w:div w:id="1395852050">
      <w:bodyDiv w:val="1"/>
      <w:marLeft w:val="0"/>
      <w:marRight w:val="0"/>
      <w:marTop w:val="0"/>
      <w:marBottom w:val="0"/>
      <w:divBdr>
        <w:top w:val="none" w:sz="0" w:space="0" w:color="auto"/>
        <w:left w:val="none" w:sz="0" w:space="0" w:color="auto"/>
        <w:bottom w:val="none" w:sz="0" w:space="0" w:color="auto"/>
        <w:right w:val="none" w:sz="0" w:space="0" w:color="auto"/>
      </w:divBdr>
    </w:div>
    <w:div w:id="1403792364">
      <w:bodyDiv w:val="1"/>
      <w:marLeft w:val="0"/>
      <w:marRight w:val="0"/>
      <w:marTop w:val="0"/>
      <w:marBottom w:val="0"/>
      <w:divBdr>
        <w:top w:val="none" w:sz="0" w:space="0" w:color="auto"/>
        <w:left w:val="none" w:sz="0" w:space="0" w:color="auto"/>
        <w:bottom w:val="none" w:sz="0" w:space="0" w:color="auto"/>
        <w:right w:val="none" w:sz="0" w:space="0" w:color="auto"/>
      </w:divBdr>
    </w:div>
    <w:div w:id="1407917431">
      <w:bodyDiv w:val="1"/>
      <w:marLeft w:val="0"/>
      <w:marRight w:val="0"/>
      <w:marTop w:val="0"/>
      <w:marBottom w:val="0"/>
      <w:divBdr>
        <w:top w:val="none" w:sz="0" w:space="0" w:color="auto"/>
        <w:left w:val="none" w:sz="0" w:space="0" w:color="auto"/>
        <w:bottom w:val="none" w:sz="0" w:space="0" w:color="auto"/>
        <w:right w:val="none" w:sz="0" w:space="0" w:color="auto"/>
      </w:divBdr>
    </w:div>
    <w:div w:id="1409771256">
      <w:bodyDiv w:val="1"/>
      <w:marLeft w:val="0"/>
      <w:marRight w:val="0"/>
      <w:marTop w:val="0"/>
      <w:marBottom w:val="0"/>
      <w:divBdr>
        <w:top w:val="none" w:sz="0" w:space="0" w:color="auto"/>
        <w:left w:val="none" w:sz="0" w:space="0" w:color="auto"/>
        <w:bottom w:val="none" w:sz="0" w:space="0" w:color="auto"/>
        <w:right w:val="none" w:sz="0" w:space="0" w:color="auto"/>
      </w:divBdr>
    </w:div>
    <w:div w:id="1410620844">
      <w:bodyDiv w:val="1"/>
      <w:marLeft w:val="0"/>
      <w:marRight w:val="0"/>
      <w:marTop w:val="0"/>
      <w:marBottom w:val="0"/>
      <w:divBdr>
        <w:top w:val="none" w:sz="0" w:space="0" w:color="auto"/>
        <w:left w:val="none" w:sz="0" w:space="0" w:color="auto"/>
        <w:bottom w:val="none" w:sz="0" w:space="0" w:color="auto"/>
        <w:right w:val="none" w:sz="0" w:space="0" w:color="auto"/>
      </w:divBdr>
    </w:div>
    <w:div w:id="1423184623">
      <w:bodyDiv w:val="1"/>
      <w:marLeft w:val="0"/>
      <w:marRight w:val="0"/>
      <w:marTop w:val="0"/>
      <w:marBottom w:val="0"/>
      <w:divBdr>
        <w:top w:val="none" w:sz="0" w:space="0" w:color="auto"/>
        <w:left w:val="none" w:sz="0" w:space="0" w:color="auto"/>
        <w:bottom w:val="none" w:sz="0" w:space="0" w:color="auto"/>
        <w:right w:val="none" w:sz="0" w:space="0" w:color="auto"/>
      </w:divBdr>
    </w:div>
    <w:div w:id="1430733576">
      <w:bodyDiv w:val="1"/>
      <w:marLeft w:val="0"/>
      <w:marRight w:val="0"/>
      <w:marTop w:val="0"/>
      <w:marBottom w:val="0"/>
      <w:divBdr>
        <w:top w:val="none" w:sz="0" w:space="0" w:color="auto"/>
        <w:left w:val="none" w:sz="0" w:space="0" w:color="auto"/>
        <w:bottom w:val="none" w:sz="0" w:space="0" w:color="auto"/>
        <w:right w:val="none" w:sz="0" w:space="0" w:color="auto"/>
      </w:divBdr>
    </w:div>
    <w:div w:id="1431927377">
      <w:bodyDiv w:val="1"/>
      <w:marLeft w:val="0"/>
      <w:marRight w:val="0"/>
      <w:marTop w:val="0"/>
      <w:marBottom w:val="0"/>
      <w:divBdr>
        <w:top w:val="none" w:sz="0" w:space="0" w:color="auto"/>
        <w:left w:val="none" w:sz="0" w:space="0" w:color="auto"/>
        <w:bottom w:val="none" w:sz="0" w:space="0" w:color="auto"/>
        <w:right w:val="none" w:sz="0" w:space="0" w:color="auto"/>
      </w:divBdr>
    </w:div>
    <w:div w:id="1437141037">
      <w:bodyDiv w:val="1"/>
      <w:marLeft w:val="0"/>
      <w:marRight w:val="0"/>
      <w:marTop w:val="0"/>
      <w:marBottom w:val="0"/>
      <w:divBdr>
        <w:top w:val="none" w:sz="0" w:space="0" w:color="auto"/>
        <w:left w:val="none" w:sz="0" w:space="0" w:color="auto"/>
        <w:bottom w:val="none" w:sz="0" w:space="0" w:color="auto"/>
        <w:right w:val="none" w:sz="0" w:space="0" w:color="auto"/>
      </w:divBdr>
    </w:div>
    <w:div w:id="1438211244">
      <w:bodyDiv w:val="1"/>
      <w:marLeft w:val="0"/>
      <w:marRight w:val="0"/>
      <w:marTop w:val="0"/>
      <w:marBottom w:val="0"/>
      <w:divBdr>
        <w:top w:val="none" w:sz="0" w:space="0" w:color="auto"/>
        <w:left w:val="none" w:sz="0" w:space="0" w:color="auto"/>
        <w:bottom w:val="none" w:sz="0" w:space="0" w:color="auto"/>
        <w:right w:val="none" w:sz="0" w:space="0" w:color="auto"/>
      </w:divBdr>
    </w:div>
    <w:div w:id="1438333716">
      <w:bodyDiv w:val="1"/>
      <w:marLeft w:val="0"/>
      <w:marRight w:val="0"/>
      <w:marTop w:val="0"/>
      <w:marBottom w:val="0"/>
      <w:divBdr>
        <w:top w:val="none" w:sz="0" w:space="0" w:color="auto"/>
        <w:left w:val="none" w:sz="0" w:space="0" w:color="auto"/>
        <w:bottom w:val="none" w:sz="0" w:space="0" w:color="auto"/>
        <w:right w:val="none" w:sz="0" w:space="0" w:color="auto"/>
      </w:divBdr>
    </w:div>
    <w:div w:id="1440376286">
      <w:bodyDiv w:val="1"/>
      <w:marLeft w:val="0"/>
      <w:marRight w:val="0"/>
      <w:marTop w:val="0"/>
      <w:marBottom w:val="0"/>
      <w:divBdr>
        <w:top w:val="none" w:sz="0" w:space="0" w:color="auto"/>
        <w:left w:val="none" w:sz="0" w:space="0" w:color="auto"/>
        <w:bottom w:val="none" w:sz="0" w:space="0" w:color="auto"/>
        <w:right w:val="none" w:sz="0" w:space="0" w:color="auto"/>
      </w:divBdr>
    </w:div>
    <w:div w:id="1441147345">
      <w:bodyDiv w:val="1"/>
      <w:marLeft w:val="0"/>
      <w:marRight w:val="0"/>
      <w:marTop w:val="0"/>
      <w:marBottom w:val="0"/>
      <w:divBdr>
        <w:top w:val="none" w:sz="0" w:space="0" w:color="auto"/>
        <w:left w:val="none" w:sz="0" w:space="0" w:color="auto"/>
        <w:bottom w:val="none" w:sz="0" w:space="0" w:color="auto"/>
        <w:right w:val="none" w:sz="0" w:space="0" w:color="auto"/>
      </w:divBdr>
    </w:div>
    <w:div w:id="1441804297">
      <w:bodyDiv w:val="1"/>
      <w:marLeft w:val="0"/>
      <w:marRight w:val="0"/>
      <w:marTop w:val="0"/>
      <w:marBottom w:val="0"/>
      <w:divBdr>
        <w:top w:val="none" w:sz="0" w:space="0" w:color="auto"/>
        <w:left w:val="none" w:sz="0" w:space="0" w:color="auto"/>
        <w:bottom w:val="none" w:sz="0" w:space="0" w:color="auto"/>
        <w:right w:val="none" w:sz="0" w:space="0" w:color="auto"/>
      </w:divBdr>
    </w:div>
    <w:div w:id="1445541084">
      <w:bodyDiv w:val="1"/>
      <w:marLeft w:val="0"/>
      <w:marRight w:val="0"/>
      <w:marTop w:val="0"/>
      <w:marBottom w:val="0"/>
      <w:divBdr>
        <w:top w:val="none" w:sz="0" w:space="0" w:color="auto"/>
        <w:left w:val="none" w:sz="0" w:space="0" w:color="auto"/>
        <w:bottom w:val="none" w:sz="0" w:space="0" w:color="auto"/>
        <w:right w:val="none" w:sz="0" w:space="0" w:color="auto"/>
      </w:divBdr>
    </w:div>
    <w:div w:id="1458142428">
      <w:bodyDiv w:val="1"/>
      <w:marLeft w:val="0"/>
      <w:marRight w:val="0"/>
      <w:marTop w:val="0"/>
      <w:marBottom w:val="0"/>
      <w:divBdr>
        <w:top w:val="none" w:sz="0" w:space="0" w:color="auto"/>
        <w:left w:val="none" w:sz="0" w:space="0" w:color="auto"/>
        <w:bottom w:val="none" w:sz="0" w:space="0" w:color="auto"/>
        <w:right w:val="none" w:sz="0" w:space="0" w:color="auto"/>
      </w:divBdr>
    </w:div>
    <w:div w:id="1458983662">
      <w:bodyDiv w:val="1"/>
      <w:marLeft w:val="0"/>
      <w:marRight w:val="0"/>
      <w:marTop w:val="0"/>
      <w:marBottom w:val="0"/>
      <w:divBdr>
        <w:top w:val="none" w:sz="0" w:space="0" w:color="auto"/>
        <w:left w:val="none" w:sz="0" w:space="0" w:color="auto"/>
        <w:bottom w:val="none" w:sz="0" w:space="0" w:color="auto"/>
        <w:right w:val="none" w:sz="0" w:space="0" w:color="auto"/>
      </w:divBdr>
    </w:div>
    <w:div w:id="1459489001">
      <w:bodyDiv w:val="1"/>
      <w:marLeft w:val="0"/>
      <w:marRight w:val="0"/>
      <w:marTop w:val="0"/>
      <w:marBottom w:val="0"/>
      <w:divBdr>
        <w:top w:val="none" w:sz="0" w:space="0" w:color="auto"/>
        <w:left w:val="none" w:sz="0" w:space="0" w:color="auto"/>
        <w:bottom w:val="none" w:sz="0" w:space="0" w:color="auto"/>
        <w:right w:val="none" w:sz="0" w:space="0" w:color="auto"/>
      </w:divBdr>
    </w:div>
    <w:div w:id="1460102690">
      <w:bodyDiv w:val="1"/>
      <w:marLeft w:val="0"/>
      <w:marRight w:val="0"/>
      <w:marTop w:val="0"/>
      <w:marBottom w:val="0"/>
      <w:divBdr>
        <w:top w:val="none" w:sz="0" w:space="0" w:color="auto"/>
        <w:left w:val="none" w:sz="0" w:space="0" w:color="auto"/>
        <w:bottom w:val="none" w:sz="0" w:space="0" w:color="auto"/>
        <w:right w:val="none" w:sz="0" w:space="0" w:color="auto"/>
      </w:divBdr>
    </w:div>
    <w:div w:id="1463035146">
      <w:bodyDiv w:val="1"/>
      <w:marLeft w:val="0"/>
      <w:marRight w:val="0"/>
      <w:marTop w:val="0"/>
      <w:marBottom w:val="0"/>
      <w:divBdr>
        <w:top w:val="none" w:sz="0" w:space="0" w:color="auto"/>
        <w:left w:val="none" w:sz="0" w:space="0" w:color="auto"/>
        <w:bottom w:val="none" w:sz="0" w:space="0" w:color="auto"/>
        <w:right w:val="none" w:sz="0" w:space="0" w:color="auto"/>
      </w:divBdr>
    </w:div>
    <w:div w:id="1465077791">
      <w:bodyDiv w:val="1"/>
      <w:marLeft w:val="0"/>
      <w:marRight w:val="0"/>
      <w:marTop w:val="0"/>
      <w:marBottom w:val="0"/>
      <w:divBdr>
        <w:top w:val="none" w:sz="0" w:space="0" w:color="auto"/>
        <w:left w:val="none" w:sz="0" w:space="0" w:color="auto"/>
        <w:bottom w:val="none" w:sz="0" w:space="0" w:color="auto"/>
        <w:right w:val="none" w:sz="0" w:space="0" w:color="auto"/>
      </w:divBdr>
    </w:div>
    <w:div w:id="1474786667">
      <w:bodyDiv w:val="1"/>
      <w:marLeft w:val="0"/>
      <w:marRight w:val="0"/>
      <w:marTop w:val="0"/>
      <w:marBottom w:val="0"/>
      <w:divBdr>
        <w:top w:val="none" w:sz="0" w:space="0" w:color="auto"/>
        <w:left w:val="none" w:sz="0" w:space="0" w:color="auto"/>
        <w:bottom w:val="none" w:sz="0" w:space="0" w:color="auto"/>
        <w:right w:val="none" w:sz="0" w:space="0" w:color="auto"/>
      </w:divBdr>
    </w:div>
    <w:div w:id="1475634401">
      <w:bodyDiv w:val="1"/>
      <w:marLeft w:val="0"/>
      <w:marRight w:val="0"/>
      <w:marTop w:val="0"/>
      <w:marBottom w:val="0"/>
      <w:divBdr>
        <w:top w:val="none" w:sz="0" w:space="0" w:color="auto"/>
        <w:left w:val="none" w:sz="0" w:space="0" w:color="auto"/>
        <w:bottom w:val="none" w:sz="0" w:space="0" w:color="auto"/>
        <w:right w:val="none" w:sz="0" w:space="0" w:color="auto"/>
      </w:divBdr>
    </w:div>
    <w:div w:id="1480264608">
      <w:bodyDiv w:val="1"/>
      <w:marLeft w:val="0"/>
      <w:marRight w:val="0"/>
      <w:marTop w:val="0"/>
      <w:marBottom w:val="0"/>
      <w:divBdr>
        <w:top w:val="none" w:sz="0" w:space="0" w:color="auto"/>
        <w:left w:val="none" w:sz="0" w:space="0" w:color="auto"/>
        <w:bottom w:val="none" w:sz="0" w:space="0" w:color="auto"/>
        <w:right w:val="none" w:sz="0" w:space="0" w:color="auto"/>
      </w:divBdr>
    </w:div>
    <w:div w:id="1481073472">
      <w:bodyDiv w:val="1"/>
      <w:marLeft w:val="0"/>
      <w:marRight w:val="0"/>
      <w:marTop w:val="0"/>
      <w:marBottom w:val="0"/>
      <w:divBdr>
        <w:top w:val="none" w:sz="0" w:space="0" w:color="auto"/>
        <w:left w:val="none" w:sz="0" w:space="0" w:color="auto"/>
        <w:bottom w:val="none" w:sz="0" w:space="0" w:color="auto"/>
        <w:right w:val="none" w:sz="0" w:space="0" w:color="auto"/>
      </w:divBdr>
    </w:div>
    <w:div w:id="1484008103">
      <w:bodyDiv w:val="1"/>
      <w:marLeft w:val="0"/>
      <w:marRight w:val="0"/>
      <w:marTop w:val="0"/>
      <w:marBottom w:val="0"/>
      <w:divBdr>
        <w:top w:val="none" w:sz="0" w:space="0" w:color="auto"/>
        <w:left w:val="none" w:sz="0" w:space="0" w:color="auto"/>
        <w:bottom w:val="none" w:sz="0" w:space="0" w:color="auto"/>
        <w:right w:val="none" w:sz="0" w:space="0" w:color="auto"/>
      </w:divBdr>
    </w:div>
    <w:div w:id="1486781356">
      <w:bodyDiv w:val="1"/>
      <w:marLeft w:val="0"/>
      <w:marRight w:val="0"/>
      <w:marTop w:val="0"/>
      <w:marBottom w:val="0"/>
      <w:divBdr>
        <w:top w:val="none" w:sz="0" w:space="0" w:color="auto"/>
        <w:left w:val="none" w:sz="0" w:space="0" w:color="auto"/>
        <w:bottom w:val="none" w:sz="0" w:space="0" w:color="auto"/>
        <w:right w:val="none" w:sz="0" w:space="0" w:color="auto"/>
      </w:divBdr>
    </w:div>
    <w:div w:id="1487625442">
      <w:bodyDiv w:val="1"/>
      <w:marLeft w:val="0"/>
      <w:marRight w:val="0"/>
      <w:marTop w:val="0"/>
      <w:marBottom w:val="0"/>
      <w:divBdr>
        <w:top w:val="none" w:sz="0" w:space="0" w:color="auto"/>
        <w:left w:val="none" w:sz="0" w:space="0" w:color="auto"/>
        <w:bottom w:val="none" w:sz="0" w:space="0" w:color="auto"/>
        <w:right w:val="none" w:sz="0" w:space="0" w:color="auto"/>
      </w:divBdr>
    </w:div>
    <w:div w:id="1492019643">
      <w:bodyDiv w:val="1"/>
      <w:marLeft w:val="0"/>
      <w:marRight w:val="0"/>
      <w:marTop w:val="0"/>
      <w:marBottom w:val="0"/>
      <w:divBdr>
        <w:top w:val="none" w:sz="0" w:space="0" w:color="auto"/>
        <w:left w:val="none" w:sz="0" w:space="0" w:color="auto"/>
        <w:bottom w:val="none" w:sz="0" w:space="0" w:color="auto"/>
        <w:right w:val="none" w:sz="0" w:space="0" w:color="auto"/>
      </w:divBdr>
    </w:div>
    <w:div w:id="1492679793">
      <w:bodyDiv w:val="1"/>
      <w:marLeft w:val="0"/>
      <w:marRight w:val="0"/>
      <w:marTop w:val="0"/>
      <w:marBottom w:val="0"/>
      <w:divBdr>
        <w:top w:val="none" w:sz="0" w:space="0" w:color="auto"/>
        <w:left w:val="none" w:sz="0" w:space="0" w:color="auto"/>
        <w:bottom w:val="none" w:sz="0" w:space="0" w:color="auto"/>
        <w:right w:val="none" w:sz="0" w:space="0" w:color="auto"/>
      </w:divBdr>
    </w:div>
    <w:div w:id="1496409316">
      <w:bodyDiv w:val="1"/>
      <w:marLeft w:val="0"/>
      <w:marRight w:val="0"/>
      <w:marTop w:val="0"/>
      <w:marBottom w:val="0"/>
      <w:divBdr>
        <w:top w:val="none" w:sz="0" w:space="0" w:color="auto"/>
        <w:left w:val="none" w:sz="0" w:space="0" w:color="auto"/>
        <w:bottom w:val="none" w:sz="0" w:space="0" w:color="auto"/>
        <w:right w:val="none" w:sz="0" w:space="0" w:color="auto"/>
      </w:divBdr>
    </w:div>
    <w:div w:id="1497458534">
      <w:bodyDiv w:val="1"/>
      <w:marLeft w:val="0"/>
      <w:marRight w:val="0"/>
      <w:marTop w:val="0"/>
      <w:marBottom w:val="0"/>
      <w:divBdr>
        <w:top w:val="none" w:sz="0" w:space="0" w:color="auto"/>
        <w:left w:val="none" w:sz="0" w:space="0" w:color="auto"/>
        <w:bottom w:val="none" w:sz="0" w:space="0" w:color="auto"/>
        <w:right w:val="none" w:sz="0" w:space="0" w:color="auto"/>
      </w:divBdr>
    </w:div>
    <w:div w:id="1500274272">
      <w:bodyDiv w:val="1"/>
      <w:marLeft w:val="0"/>
      <w:marRight w:val="0"/>
      <w:marTop w:val="0"/>
      <w:marBottom w:val="0"/>
      <w:divBdr>
        <w:top w:val="none" w:sz="0" w:space="0" w:color="auto"/>
        <w:left w:val="none" w:sz="0" w:space="0" w:color="auto"/>
        <w:bottom w:val="none" w:sz="0" w:space="0" w:color="auto"/>
        <w:right w:val="none" w:sz="0" w:space="0" w:color="auto"/>
      </w:divBdr>
    </w:div>
    <w:div w:id="1502164880">
      <w:bodyDiv w:val="1"/>
      <w:marLeft w:val="0"/>
      <w:marRight w:val="0"/>
      <w:marTop w:val="0"/>
      <w:marBottom w:val="0"/>
      <w:divBdr>
        <w:top w:val="none" w:sz="0" w:space="0" w:color="auto"/>
        <w:left w:val="none" w:sz="0" w:space="0" w:color="auto"/>
        <w:bottom w:val="none" w:sz="0" w:space="0" w:color="auto"/>
        <w:right w:val="none" w:sz="0" w:space="0" w:color="auto"/>
      </w:divBdr>
    </w:div>
    <w:div w:id="1508981480">
      <w:bodyDiv w:val="1"/>
      <w:marLeft w:val="0"/>
      <w:marRight w:val="0"/>
      <w:marTop w:val="0"/>
      <w:marBottom w:val="0"/>
      <w:divBdr>
        <w:top w:val="none" w:sz="0" w:space="0" w:color="auto"/>
        <w:left w:val="none" w:sz="0" w:space="0" w:color="auto"/>
        <w:bottom w:val="none" w:sz="0" w:space="0" w:color="auto"/>
        <w:right w:val="none" w:sz="0" w:space="0" w:color="auto"/>
      </w:divBdr>
    </w:div>
    <w:div w:id="1511683010">
      <w:bodyDiv w:val="1"/>
      <w:marLeft w:val="0"/>
      <w:marRight w:val="0"/>
      <w:marTop w:val="0"/>
      <w:marBottom w:val="0"/>
      <w:divBdr>
        <w:top w:val="none" w:sz="0" w:space="0" w:color="auto"/>
        <w:left w:val="none" w:sz="0" w:space="0" w:color="auto"/>
        <w:bottom w:val="none" w:sz="0" w:space="0" w:color="auto"/>
        <w:right w:val="none" w:sz="0" w:space="0" w:color="auto"/>
      </w:divBdr>
    </w:div>
    <w:div w:id="1515608839">
      <w:bodyDiv w:val="1"/>
      <w:marLeft w:val="0"/>
      <w:marRight w:val="0"/>
      <w:marTop w:val="0"/>
      <w:marBottom w:val="0"/>
      <w:divBdr>
        <w:top w:val="none" w:sz="0" w:space="0" w:color="auto"/>
        <w:left w:val="none" w:sz="0" w:space="0" w:color="auto"/>
        <w:bottom w:val="none" w:sz="0" w:space="0" w:color="auto"/>
        <w:right w:val="none" w:sz="0" w:space="0" w:color="auto"/>
      </w:divBdr>
    </w:div>
    <w:div w:id="1517620842">
      <w:bodyDiv w:val="1"/>
      <w:marLeft w:val="0"/>
      <w:marRight w:val="0"/>
      <w:marTop w:val="0"/>
      <w:marBottom w:val="0"/>
      <w:divBdr>
        <w:top w:val="none" w:sz="0" w:space="0" w:color="auto"/>
        <w:left w:val="none" w:sz="0" w:space="0" w:color="auto"/>
        <w:bottom w:val="none" w:sz="0" w:space="0" w:color="auto"/>
        <w:right w:val="none" w:sz="0" w:space="0" w:color="auto"/>
      </w:divBdr>
    </w:div>
    <w:div w:id="1521045074">
      <w:bodyDiv w:val="1"/>
      <w:marLeft w:val="0"/>
      <w:marRight w:val="0"/>
      <w:marTop w:val="0"/>
      <w:marBottom w:val="0"/>
      <w:divBdr>
        <w:top w:val="none" w:sz="0" w:space="0" w:color="auto"/>
        <w:left w:val="none" w:sz="0" w:space="0" w:color="auto"/>
        <w:bottom w:val="none" w:sz="0" w:space="0" w:color="auto"/>
        <w:right w:val="none" w:sz="0" w:space="0" w:color="auto"/>
      </w:divBdr>
    </w:div>
    <w:div w:id="1523740959">
      <w:bodyDiv w:val="1"/>
      <w:marLeft w:val="0"/>
      <w:marRight w:val="0"/>
      <w:marTop w:val="0"/>
      <w:marBottom w:val="0"/>
      <w:divBdr>
        <w:top w:val="none" w:sz="0" w:space="0" w:color="auto"/>
        <w:left w:val="none" w:sz="0" w:space="0" w:color="auto"/>
        <w:bottom w:val="none" w:sz="0" w:space="0" w:color="auto"/>
        <w:right w:val="none" w:sz="0" w:space="0" w:color="auto"/>
      </w:divBdr>
    </w:div>
    <w:div w:id="1526559901">
      <w:bodyDiv w:val="1"/>
      <w:marLeft w:val="0"/>
      <w:marRight w:val="0"/>
      <w:marTop w:val="0"/>
      <w:marBottom w:val="0"/>
      <w:divBdr>
        <w:top w:val="none" w:sz="0" w:space="0" w:color="auto"/>
        <w:left w:val="none" w:sz="0" w:space="0" w:color="auto"/>
        <w:bottom w:val="none" w:sz="0" w:space="0" w:color="auto"/>
        <w:right w:val="none" w:sz="0" w:space="0" w:color="auto"/>
      </w:divBdr>
    </w:div>
    <w:div w:id="1530754113">
      <w:bodyDiv w:val="1"/>
      <w:marLeft w:val="0"/>
      <w:marRight w:val="0"/>
      <w:marTop w:val="0"/>
      <w:marBottom w:val="0"/>
      <w:divBdr>
        <w:top w:val="none" w:sz="0" w:space="0" w:color="auto"/>
        <w:left w:val="none" w:sz="0" w:space="0" w:color="auto"/>
        <w:bottom w:val="none" w:sz="0" w:space="0" w:color="auto"/>
        <w:right w:val="none" w:sz="0" w:space="0" w:color="auto"/>
      </w:divBdr>
    </w:div>
    <w:div w:id="1531188966">
      <w:bodyDiv w:val="1"/>
      <w:marLeft w:val="0"/>
      <w:marRight w:val="0"/>
      <w:marTop w:val="0"/>
      <w:marBottom w:val="0"/>
      <w:divBdr>
        <w:top w:val="none" w:sz="0" w:space="0" w:color="auto"/>
        <w:left w:val="none" w:sz="0" w:space="0" w:color="auto"/>
        <w:bottom w:val="none" w:sz="0" w:space="0" w:color="auto"/>
        <w:right w:val="none" w:sz="0" w:space="0" w:color="auto"/>
      </w:divBdr>
    </w:div>
    <w:div w:id="1531525152">
      <w:bodyDiv w:val="1"/>
      <w:marLeft w:val="0"/>
      <w:marRight w:val="0"/>
      <w:marTop w:val="0"/>
      <w:marBottom w:val="0"/>
      <w:divBdr>
        <w:top w:val="none" w:sz="0" w:space="0" w:color="auto"/>
        <w:left w:val="none" w:sz="0" w:space="0" w:color="auto"/>
        <w:bottom w:val="none" w:sz="0" w:space="0" w:color="auto"/>
        <w:right w:val="none" w:sz="0" w:space="0" w:color="auto"/>
      </w:divBdr>
    </w:div>
    <w:div w:id="1536457562">
      <w:bodyDiv w:val="1"/>
      <w:marLeft w:val="0"/>
      <w:marRight w:val="0"/>
      <w:marTop w:val="0"/>
      <w:marBottom w:val="0"/>
      <w:divBdr>
        <w:top w:val="none" w:sz="0" w:space="0" w:color="auto"/>
        <w:left w:val="none" w:sz="0" w:space="0" w:color="auto"/>
        <w:bottom w:val="none" w:sz="0" w:space="0" w:color="auto"/>
        <w:right w:val="none" w:sz="0" w:space="0" w:color="auto"/>
      </w:divBdr>
    </w:div>
    <w:div w:id="1536769608">
      <w:bodyDiv w:val="1"/>
      <w:marLeft w:val="0"/>
      <w:marRight w:val="0"/>
      <w:marTop w:val="0"/>
      <w:marBottom w:val="0"/>
      <w:divBdr>
        <w:top w:val="none" w:sz="0" w:space="0" w:color="auto"/>
        <w:left w:val="none" w:sz="0" w:space="0" w:color="auto"/>
        <w:bottom w:val="none" w:sz="0" w:space="0" w:color="auto"/>
        <w:right w:val="none" w:sz="0" w:space="0" w:color="auto"/>
      </w:divBdr>
    </w:div>
    <w:div w:id="1538273785">
      <w:bodyDiv w:val="1"/>
      <w:marLeft w:val="0"/>
      <w:marRight w:val="0"/>
      <w:marTop w:val="0"/>
      <w:marBottom w:val="0"/>
      <w:divBdr>
        <w:top w:val="none" w:sz="0" w:space="0" w:color="auto"/>
        <w:left w:val="none" w:sz="0" w:space="0" w:color="auto"/>
        <w:bottom w:val="none" w:sz="0" w:space="0" w:color="auto"/>
        <w:right w:val="none" w:sz="0" w:space="0" w:color="auto"/>
      </w:divBdr>
    </w:div>
    <w:div w:id="1556743280">
      <w:bodyDiv w:val="1"/>
      <w:marLeft w:val="0"/>
      <w:marRight w:val="0"/>
      <w:marTop w:val="0"/>
      <w:marBottom w:val="0"/>
      <w:divBdr>
        <w:top w:val="none" w:sz="0" w:space="0" w:color="auto"/>
        <w:left w:val="none" w:sz="0" w:space="0" w:color="auto"/>
        <w:bottom w:val="none" w:sz="0" w:space="0" w:color="auto"/>
        <w:right w:val="none" w:sz="0" w:space="0" w:color="auto"/>
      </w:divBdr>
    </w:div>
    <w:div w:id="1557009898">
      <w:bodyDiv w:val="1"/>
      <w:marLeft w:val="0"/>
      <w:marRight w:val="0"/>
      <w:marTop w:val="0"/>
      <w:marBottom w:val="0"/>
      <w:divBdr>
        <w:top w:val="none" w:sz="0" w:space="0" w:color="auto"/>
        <w:left w:val="none" w:sz="0" w:space="0" w:color="auto"/>
        <w:bottom w:val="none" w:sz="0" w:space="0" w:color="auto"/>
        <w:right w:val="none" w:sz="0" w:space="0" w:color="auto"/>
      </w:divBdr>
    </w:div>
    <w:div w:id="1561399312">
      <w:bodyDiv w:val="1"/>
      <w:marLeft w:val="0"/>
      <w:marRight w:val="0"/>
      <w:marTop w:val="0"/>
      <w:marBottom w:val="0"/>
      <w:divBdr>
        <w:top w:val="none" w:sz="0" w:space="0" w:color="auto"/>
        <w:left w:val="none" w:sz="0" w:space="0" w:color="auto"/>
        <w:bottom w:val="none" w:sz="0" w:space="0" w:color="auto"/>
        <w:right w:val="none" w:sz="0" w:space="0" w:color="auto"/>
      </w:divBdr>
    </w:div>
    <w:div w:id="1561746343">
      <w:bodyDiv w:val="1"/>
      <w:marLeft w:val="0"/>
      <w:marRight w:val="0"/>
      <w:marTop w:val="0"/>
      <w:marBottom w:val="0"/>
      <w:divBdr>
        <w:top w:val="none" w:sz="0" w:space="0" w:color="auto"/>
        <w:left w:val="none" w:sz="0" w:space="0" w:color="auto"/>
        <w:bottom w:val="none" w:sz="0" w:space="0" w:color="auto"/>
        <w:right w:val="none" w:sz="0" w:space="0" w:color="auto"/>
      </w:divBdr>
    </w:div>
    <w:div w:id="1570650431">
      <w:bodyDiv w:val="1"/>
      <w:marLeft w:val="0"/>
      <w:marRight w:val="0"/>
      <w:marTop w:val="0"/>
      <w:marBottom w:val="0"/>
      <w:divBdr>
        <w:top w:val="none" w:sz="0" w:space="0" w:color="auto"/>
        <w:left w:val="none" w:sz="0" w:space="0" w:color="auto"/>
        <w:bottom w:val="none" w:sz="0" w:space="0" w:color="auto"/>
        <w:right w:val="none" w:sz="0" w:space="0" w:color="auto"/>
      </w:divBdr>
    </w:div>
    <w:div w:id="1575815302">
      <w:bodyDiv w:val="1"/>
      <w:marLeft w:val="0"/>
      <w:marRight w:val="0"/>
      <w:marTop w:val="0"/>
      <w:marBottom w:val="0"/>
      <w:divBdr>
        <w:top w:val="none" w:sz="0" w:space="0" w:color="auto"/>
        <w:left w:val="none" w:sz="0" w:space="0" w:color="auto"/>
        <w:bottom w:val="none" w:sz="0" w:space="0" w:color="auto"/>
        <w:right w:val="none" w:sz="0" w:space="0" w:color="auto"/>
      </w:divBdr>
    </w:div>
    <w:div w:id="1584606766">
      <w:bodyDiv w:val="1"/>
      <w:marLeft w:val="0"/>
      <w:marRight w:val="0"/>
      <w:marTop w:val="0"/>
      <w:marBottom w:val="0"/>
      <w:divBdr>
        <w:top w:val="none" w:sz="0" w:space="0" w:color="auto"/>
        <w:left w:val="none" w:sz="0" w:space="0" w:color="auto"/>
        <w:bottom w:val="none" w:sz="0" w:space="0" w:color="auto"/>
        <w:right w:val="none" w:sz="0" w:space="0" w:color="auto"/>
      </w:divBdr>
    </w:div>
    <w:div w:id="1587494500">
      <w:bodyDiv w:val="1"/>
      <w:marLeft w:val="0"/>
      <w:marRight w:val="0"/>
      <w:marTop w:val="0"/>
      <w:marBottom w:val="0"/>
      <w:divBdr>
        <w:top w:val="none" w:sz="0" w:space="0" w:color="auto"/>
        <w:left w:val="none" w:sz="0" w:space="0" w:color="auto"/>
        <w:bottom w:val="none" w:sz="0" w:space="0" w:color="auto"/>
        <w:right w:val="none" w:sz="0" w:space="0" w:color="auto"/>
      </w:divBdr>
    </w:div>
    <w:div w:id="1589803257">
      <w:bodyDiv w:val="1"/>
      <w:marLeft w:val="0"/>
      <w:marRight w:val="0"/>
      <w:marTop w:val="0"/>
      <w:marBottom w:val="0"/>
      <w:divBdr>
        <w:top w:val="none" w:sz="0" w:space="0" w:color="auto"/>
        <w:left w:val="none" w:sz="0" w:space="0" w:color="auto"/>
        <w:bottom w:val="none" w:sz="0" w:space="0" w:color="auto"/>
        <w:right w:val="none" w:sz="0" w:space="0" w:color="auto"/>
      </w:divBdr>
    </w:div>
    <w:div w:id="1591622357">
      <w:bodyDiv w:val="1"/>
      <w:marLeft w:val="0"/>
      <w:marRight w:val="0"/>
      <w:marTop w:val="0"/>
      <w:marBottom w:val="0"/>
      <w:divBdr>
        <w:top w:val="none" w:sz="0" w:space="0" w:color="auto"/>
        <w:left w:val="none" w:sz="0" w:space="0" w:color="auto"/>
        <w:bottom w:val="none" w:sz="0" w:space="0" w:color="auto"/>
        <w:right w:val="none" w:sz="0" w:space="0" w:color="auto"/>
      </w:divBdr>
    </w:div>
    <w:div w:id="1598520797">
      <w:bodyDiv w:val="1"/>
      <w:marLeft w:val="0"/>
      <w:marRight w:val="0"/>
      <w:marTop w:val="0"/>
      <w:marBottom w:val="0"/>
      <w:divBdr>
        <w:top w:val="none" w:sz="0" w:space="0" w:color="auto"/>
        <w:left w:val="none" w:sz="0" w:space="0" w:color="auto"/>
        <w:bottom w:val="none" w:sz="0" w:space="0" w:color="auto"/>
        <w:right w:val="none" w:sz="0" w:space="0" w:color="auto"/>
      </w:divBdr>
    </w:div>
    <w:div w:id="1598639830">
      <w:bodyDiv w:val="1"/>
      <w:marLeft w:val="0"/>
      <w:marRight w:val="0"/>
      <w:marTop w:val="0"/>
      <w:marBottom w:val="0"/>
      <w:divBdr>
        <w:top w:val="none" w:sz="0" w:space="0" w:color="auto"/>
        <w:left w:val="none" w:sz="0" w:space="0" w:color="auto"/>
        <w:bottom w:val="none" w:sz="0" w:space="0" w:color="auto"/>
        <w:right w:val="none" w:sz="0" w:space="0" w:color="auto"/>
      </w:divBdr>
    </w:div>
    <w:div w:id="1600288574">
      <w:bodyDiv w:val="1"/>
      <w:marLeft w:val="0"/>
      <w:marRight w:val="0"/>
      <w:marTop w:val="0"/>
      <w:marBottom w:val="0"/>
      <w:divBdr>
        <w:top w:val="none" w:sz="0" w:space="0" w:color="auto"/>
        <w:left w:val="none" w:sz="0" w:space="0" w:color="auto"/>
        <w:bottom w:val="none" w:sz="0" w:space="0" w:color="auto"/>
        <w:right w:val="none" w:sz="0" w:space="0" w:color="auto"/>
      </w:divBdr>
    </w:div>
    <w:div w:id="1617249842">
      <w:bodyDiv w:val="1"/>
      <w:marLeft w:val="0"/>
      <w:marRight w:val="0"/>
      <w:marTop w:val="0"/>
      <w:marBottom w:val="0"/>
      <w:divBdr>
        <w:top w:val="none" w:sz="0" w:space="0" w:color="auto"/>
        <w:left w:val="none" w:sz="0" w:space="0" w:color="auto"/>
        <w:bottom w:val="none" w:sz="0" w:space="0" w:color="auto"/>
        <w:right w:val="none" w:sz="0" w:space="0" w:color="auto"/>
      </w:divBdr>
    </w:div>
    <w:div w:id="1617787000">
      <w:bodyDiv w:val="1"/>
      <w:marLeft w:val="0"/>
      <w:marRight w:val="0"/>
      <w:marTop w:val="0"/>
      <w:marBottom w:val="0"/>
      <w:divBdr>
        <w:top w:val="none" w:sz="0" w:space="0" w:color="auto"/>
        <w:left w:val="none" w:sz="0" w:space="0" w:color="auto"/>
        <w:bottom w:val="none" w:sz="0" w:space="0" w:color="auto"/>
        <w:right w:val="none" w:sz="0" w:space="0" w:color="auto"/>
      </w:divBdr>
    </w:div>
    <w:div w:id="1621840520">
      <w:bodyDiv w:val="1"/>
      <w:marLeft w:val="0"/>
      <w:marRight w:val="0"/>
      <w:marTop w:val="0"/>
      <w:marBottom w:val="0"/>
      <w:divBdr>
        <w:top w:val="none" w:sz="0" w:space="0" w:color="auto"/>
        <w:left w:val="none" w:sz="0" w:space="0" w:color="auto"/>
        <w:bottom w:val="none" w:sz="0" w:space="0" w:color="auto"/>
        <w:right w:val="none" w:sz="0" w:space="0" w:color="auto"/>
      </w:divBdr>
    </w:div>
    <w:div w:id="1621916320">
      <w:bodyDiv w:val="1"/>
      <w:marLeft w:val="0"/>
      <w:marRight w:val="0"/>
      <w:marTop w:val="0"/>
      <w:marBottom w:val="0"/>
      <w:divBdr>
        <w:top w:val="none" w:sz="0" w:space="0" w:color="auto"/>
        <w:left w:val="none" w:sz="0" w:space="0" w:color="auto"/>
        <w:bottom w:val="none" w:sz="0" w:space="0" w:color="auto"/>
        <w:right w:val="none" w:sz="0" w:space="0" w:color="auto"/>
      </w:divBdr>
    </w:div>
    <w:div w:id="1629622738">
      <w:bodyDiv w:val="1"/>
      <w:marLeft w:val="0"/>
      <w:marRight w:val="0"/>
      <w:marTop w:val="0"/>
      <w:marBottom w:val="0"/>
      <w:divBdr>
        <w:top w:val="none" w:sz="0" w:space="0" w:color="auto"/>
        <w:left w:val="none" w:sz="0" w:space="0" w:color="auto"/>
        <w:bottom w:val="none" w:sz="0" w:space="0" w:color="auto"/>
        <w:right w:val="none" w:sz="0" w:space="0" w:color="auto"/>
      </w:divBdr>
    </w:div>
    <w:div w:id="1630283227">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261330">
      <w:bodyDiv w:val="1"/>
      <w:marLeft w:val="0"/>
      <w:marRight w:val="0"/>
      <w:marTop w:val="0"/>
      <w:marBottom w:val="0"/>
      <w:divBdr>
        <w:top w:val="none" w:sz="0" w:space="0" w:color="auto"/>
        <w:left w:val="none" w:sz="0" w:space="0" w:color="auto"/>
        <w:bottom w:val="none" w:sz="0" w:space="0" w:color="auto"/>
        <w:right w:val="none" w:sz="0" w:space="0" w:color="auto"/>
      </w:divBdr>
    </w:div>
    <w:div w:id="1640912053">
      <w:bodyDiv w:val="1"/>
      <w:marLeft w:val="0"/>
      <w:marRight w:val="0"/>
      <w:marTop w:val="0"/>
      <w:marBottom w:val="0"/>
      <w:divBdr>
        <w:top w:val="none" w:sz="0" w:space="0" w:color="auto"/>
        <w:left w:val="none" w:sz="0" w:space="0" w:color="auto"/>
        <w:bottom w:val="none" w:sz="0" w:space="0" w:color="auto"/>
        <w:right w:val="none" w:sz="0" w:space="0" w:color="auto"/>
      </w:divBdr>
    </w:div>
    <w:div w:id="1642537190">
      <w:bodyDiv w:val="1"/>
      <w:marLeft w:val="0"/>
      <w:marRight w:val="0"/>
      <w:marTop w:val="0"/>
      <w:marBottom w:val="0"/>
      <w:divBdr>
        <w:top w:val="none" w:sz="0" w:space="0" w:color="auto"/>
        <w:left w:val="none" w:sz="0" w:space="0" w:color="auto"/>
        <w:bottom w:val="none" w:sz="0" w:space="0" w:color="auto"/>
        <w:right w:val="none" w:sz="0" w:space="0" w:color="auto"/>
      </w:divBdr>
    </w:div>
    <w:div w:id="1645620599">
      <w:bodyDiv w:val="1"/>
      <w:marLeft w:val="0"/>
      <w:marRight w:val="0"/>
      <w:marTop w:val="0"/>
      <w:marBottom w:val="0"/>
      <w:divBdr>
        <w:top w:val="none" w:sz="0" w:space="0" w:color="auto"/>
        <w:left w:val="none" w:sz="0" w:space="0" w:color="auto"/>
        <w:bottom w:val="none" w:sz="0" w:space="0" w:color="auto"/>
        <w:right w:val="none" w:sz="0" w:space="0" w:color="auto"/>
      </w:divBdr>
    </w:div>
    <w:div w:id="1650282473">
      <w:bodyDiv w:val="1"/>
      <w:marLeft w:val="0"/>
      <w:marRight w:val="0"/>
      <w:marTop w:val="0"/>
      <w:marBottom w:val="0"/>
      <w:divBdr>
        <w:top w:val="none" w:sz="0" w:space="0" w:color="auto"/>
        <w:left w:val="none" w:sz="0" w:space="0" w:color="auto"/>
        <w:bottom w:val="none" w:sz="0" w:space="0" w:color="auto"/>
        <w:right w:val="none" w:sz="0" w:space="0" w:color="auto"/>
      </w:divBdr>
    </w:div>
    <w:div w:id="1657683740">
      <w:bodyDiv w:val="1"/>
      <w:marLeft w:val="0"/>
      <w:marRight w:val="0"/>
      <w:marTop w:val="0"/>
      <w:marBottom w:val="0"/>
      <w:divBdr>
        <w:top w:val="none" w:sz="0" w:space="0" w:color="auto"/>
        <w:left w:val="none" w:sz="0" w:space="0" w:color="auto"/>
        <w:bottom w:val="none" w:sz="0" w:space="0" w:color="auto"/>
        <w:right w:val="none" w:sz="0" w:space="0" w:color="auto"/>
      </w:divBdr>
    </w:div>
    <w:div w:id="1667516541">
      <w:bodyDiv w:val="1"/>
      <w:marLeft w:val="0"/>
      <w:marRight w:val="0"/>
      <w:marTop w:val="0"/>
      <w:marBottom w:val="0"/>
      <w:divBdr>
        <w:top w:val="none" w:sz="0" w:space="0" w:color="auto"/>
        <w:left w:val="none" w:sz="0" w:space="0" w:color="auto"/>
        <w:bottom w:val="none" w:sz="0" w:space="0" w:color="auto"/>
        <w:right w:val="none" w:sz="0" w:space="0" w:color="auto"/>
      </w:divBdr>
    </w:div>
    <w:div w:id="1674532429">
      <w:bodyDiv w:val="1"/>
      <w:marLeft w:val="0"/>
      <w:marRight w:val="0"/>
      <w:marTop w:val="0"/>
      <w:marBottom w:val="0"/>
      <w:divBdr>
        <w:top w:val="none" w:sz="0" w:space="0" w:color="auto"/>
        <w:left w:val="none" w:sz="0" w:space="0" w:color="auto"/>
        <w:bottom w:val="none" w:sz="0" w:space="0" w:color="auto"/>
        <w:right w:val="none" w:sz="0" w:space="0" w:color="auto"/>
      </w:divBdr>
    </w:div>
    <w:div w:id="1683169201">
      <w:bodyDiv w:val="1"/>
      <w:marLeft w:val="0"/>
      <w:marRight w:val="0"/>
      <w:marTop w:val="0"/>
      <w:marBottom w:val="0"/>
      <w:divBdr>
        <w:top w:val="none" w:sz="0" w:space="0" w:color="auto"/>
        <w:left w:val="none" w:sz="0" w:space="0" w:color="auto"/>
        <w:bottom w:val="none" w:sz="0" w:space="0" w:color="auto"/>
        <w:right w:val="none" w:sz="0" w:space="0" w:color="auto"/>
      </w:divBdr>
    </w:div>
    <w:div w:id="1685398115">
      <w:bodyDiv w:val="1"/>
      <w:marLeft w:val="0"/>
      <w:marRight w:val="0"/>
      <w:marTop w:val="0"/>
      <w:marBottom w:val="0"/>
      <w:divBdr>
        <w:top w:val="none" w:sz="0" w:space="0" w:color="auto"/>
        <w:left w:val="none" w:sz="0" w:space="0" w:color="auto"/>
        <w:bottom w:val="none" w:sz="0" w:space="0" w:color="auto"/>
        <w:right w:val="none" w:sz="0" w:space="0" w:color="auto"/>
      </w:divBdr>
    </w:div>
    <w:div w:id="1687252113">
      <w:bodyDiv w:val="1"/>
      <w:marLeft w:val="0"/>
      <w:marRight w:val="0"/>
      <w:marTop w:val="0"/>
      <w:marBottom w:val="0"/>
      <w:divBdr>
        <w:top w:val="none" w:sz="0" w:space="0" w:color="auto"/>
        <w:left w:val="none" w:sz="0" w:space="0" w:color="auto"/>
        <w:bottom w:val="none" w:sz="0" w:space="0" w:color="auto"/>
        <w:right w:val="none" w:sz="0" w:space="0" w:color="auto"/>
      </w:divBdr>
    </w:div>
    <w:div w:id="1691183648">
      <w:bodyDiv w:val="1"/>
      <w:marLeft w:val="0"/>
      <w:marRight w:val="0"/>
      <w:marTop w:val="0"/>
      <w:marBottom w:val="0"/>
      <w:divBdr>
        <w:top w:val="none" w:sz="0" w:space="0" w:color="auto"/>
        <w:left w:val="none" w:sz="0" w:space="0" w:color="auto"/>
        <w:bottom w:val="none" w:sz="0" w:space="0" w:color="auto"/>
        <w:right w:val="none" w:sz="0" w:space="0" w:color="auto"/>
      </w:divBdr>
    </w:div>
    <w:div w:id="1692367085">
      <w:bodyDiv w:val="1"/>
      <w:marLeft w:val="0"/>
      <w:marRight w:val="0"/>
      <w:marTop w:val="0"/>
      <w:marBottom w:val="0"/>
      <w:divBdr>
        <w:top w:val="none" w:sz="0" w:space="0" w:color="auto"/>
        <w:left w:val="none" w:sz="0" w:space="0" w:color="auto"/>
        <w:bottom w:val="none" w:sz="0" w:space="0" w:color="auto"/>
        <w:right w:val="none" w:sz="0" w:space="0" w:color="auto"/>
      </w:divBdr>
    </w:div>
    <w:div w:id="1696803754">
      <w:bodyDiv w:val="1"/>
      <w:marLeft w:val="0"/>
      <w:marRight w:val="0"/>
      <w:marTop w:val="0"/>
      <w:marBottom w:val="0"/>
      <w:divBdr>
        <w:top w:val="none" w:sz="0" w:space="0" w:color="auto"/>
        <w:left w:val="none" w:sz="0" w:space="0" w:color="auto"/>
        <w:bottom w:val="none" w:sz="0" w:space="0" w:color="auto"/>
        <w:right w:val="none" w:sz="0" w:space="0" w:color="auto"/>
      </w:divBdr>
    </w:div>
    <w:div w:id="1699311585">
      <w:bodyDiv w:val="1"/>
      <w:marLeft w:val="0"/>
      <w:marRight w:val="0"/>
      <w:marTop w:val="0"/>
      <w:marBottom w:val="0"/>
      <w:divBdr>
        <w:top w:val="none" w:sz="0" w:space="0" w:color="auto"/>
        <w:left w:val="none" w:sz="0" w:space="0" w:color="auto"/>
        <w:bottom w:val="none" w:sz="0" w:space="0" w:color="auto"/>
        <w:right w:val="none" w:sz="0" w:space="0" w:color="auto"/>
      </w:divBdr>
    </w:div>
    <w:div w:id="1720589677">
      <w:bodyDiv w:val="1"/>
      <w:marLeft w:val="0"/>
      <w:marRight w:val="0"/>
      <w:marTop w:val="0"/>
      <w:marBottom w:val="0"/>
      <w:divBdr>
        <w:top w:val="none" w:sz="0" w:space="0" w:color="auto"/>
        <w:left w:val="none" w:sz="0" w:space="0" w:color="auto"/>
        <w:bottom w:val="none" w:sz="0" w:space="0" w:color="auto"/>
        <w:right w:val="none" w:sz="0" w:space="0" w:color="auto"/>
      </w:divBdr>
    </w:div>
    <w:div w:id="1729181709">
      <w:bodyDiv w:val="1"/>
      <w:marLeft w:val="0"/>
      <w:marRight w:val="0"/>
      <w:marTop w:val="0"/>
      <w:marBottom w:val="0"/>
      <w:divBdr>
        <w:top w:val="none" w:sz="0" w:space="0" w:color="auto"/>
        <w:left w:val="none" w:sz="0" w:space="0" w:color="auto"/>
        <w:bottom w:val="none" w:sz="0" w:space="0" w:color="auto"/>
        <w:right w:val="none" w:sz="0" w:space="0" w:color="auto"/>
      </w:divBdr>
    </w:div>
    <w:div w:id="1732920468">
      <w:bodyDiv w:val="1"/>
      <w:marLeft w:val="0"/>
      <w:marRight w:val="0"/>
      <w:marTop w:val="0"/>
      <w:marBottom w:val="0"/>
      <w:divBdr>
        <w:top w:val="none" w:sz="0" w:space="0" w:color="auto"/>
        <w:left w:val="none" w:sz="0" w:space="0" w:color="auto"/>
        <w:bottom w:val="none" w:sz="0" w:space="0" w:color="auto"/>
        <w:right w:val="none" w:sz="0" w:space="0" w:color="auto"/>
      </w:divBdr>
    </w:div>
    <w:div w:id="1734352585">
      <w:bodyDiv w:val="1"/>
      <w:marLeft w:val="0"/>
      <w:marRight w:val="0"/>
      <w:marTop w:val="0"/>
      <w:marBottom w:val="0"/>
      <w:divBdr>
        <w:top w:val="none" w:sz="0" w:space="0" w:color="auto"/>
        <w:left w:val="none" w:sz="0" w:space="0" w:color="auto"/>
        <w:bottom w:val="none" w:sz="0" w:space="0" w:color="auto"/>
        <w:right w:val="none" w:sz="0" w:space="0" w:color="auto"/>
      </w:divBdr>
    </w:div>
    <w:div w:id="1737043643">
      <w:bodyDiv w:val="1"/>
      <w:marLeft w:val="0"/>
      <w:marRight w:val="0"/>
      <w:marTop w:val="0"/>
      <w:marBottom w:val="0"/>
      <w:divBdr>
        <w:top w:val="none" w:sz="0" w:space="0" w:color="auto"/>
        <w:left w:val="none" w:sz="0" w:space="0" w:color="auto"/>
        <w:bottom w:val="none" w:sz="0" w:space="0" w:color="auto"/>
        <w:right w:val="none" w:sz="0" w:space="0" w:color="auto"/>
      </w:divBdr>
    </w:div>
    <w:div w:id="1744141770">
      <w:bodyDiv w:val="1"/>
      <w:marLeft w:val="0"/>
      <w:marRight w:val="0"/>
      <w:marTop w:val="0"/>
      <w:marBottom w:val="0"/>
      <w:divBdr>
        <w:top w:val="none" w:sz="0" w:space="0" w:color="auto"/>
        <w:left w:val="none" w:sz="0" w:space="0" w:color="auto"/>
        <w:bottom w:val="none" w:sz="0" w:space="0" w:color="auto"/>
        <w:right w:val="none" w:sz="0" w:space="0" w:color="auto"/>
      </w:divBdr>
    </w:div>
    <w:div w:id="1745712804">
      <w:bodyDiv w:val="1"/>
      <w:marLeft w:val="0"/>
      <w:marRight w:val="0"/>
      <w:marTop w:val="0"/>
      <w:marBottom w:val="0"/>
      <w:divBdr>
        <w:top w:val="none" w:sz="0" w:space="0" w:color="auto"/>
        <w:left w:val="none" w:sz="0" w:space="0" w:color="auto"/>
        <w:bottom w:val="none" w:sz="0" w:space="0" w:color="auto"/>
        <w:right w:val="none" w:sz="0" w:space="0" w:color="auto"/>
      </w:divBdr>
    </w:div>
    <w:div w:id="1746797791">
      <w:bodyDiv w:val="1"/>
      <w:marLeft w:val="0"/>
      <w:marRight w:val="0"/>
      <w:marTop w:val="0"/>
      <w:marBottom w:val="0"/>
      <w:divBdr>
        <w:top w:val="none" w:sz="0" w:space="0" w:color="auto"/>
        <w:left w:val="none" w:sz="0" w:space="0" w:color="auto"/>
        <w:bottom w:val="none" w:sz="0" w:space="0" w:color="auto"/>
        <w:right w:val="none" w:sz="0" w:space="0" w:color="auto"/>
      </w:divBdr>
    </w:div>
    <w:div w:id="1748070729">
      <w:bodyDiv w:val="1"/>
      <w:marLeft w:val="0"/>
      <w:marRight w:val="0"/>
      <w:marTop w:val="0"/>
      <w:marBottom w:val="0"/>
      <w:divBdr>
        <w:top w:val="none" w:sz="0" w:space="0" w:color="auto"/>
        <w:left w:val="none" w:sz="0" w:space="0" w:color="auto"/>
        <w:bottom w:val="none" w:sz="0" w:space="0" w:color="auto"/>
        <w:right w:val="none" w:sz="0" w:space="0" w:color="auto"/>
      </w:divBdr>
    </w:div>
    <w:div w:id="1748383498">
      <w:bodyDiv w:val="1"/>
      <w:marLeft w:val="0"/>
      <w:marRight w:val="0"/>
      <w:marTop w:val="0"/>
      <w:marBottom w:val="0"/>
      <w:divBdr>
        <w:top w:val="none" w:sz="0" w:space="0" w:color="auto"/>
        <w:left w:val="none" w:sz="0" w:space="0" w:color="auto"/>
        <w:bottom w:val="none" w:sz="0" w:space="0" w:color="auto"/>
        <w:right w:val="none" w:sz="0" w:space="0" w:color="auto"/>
      </w:divBdr>
    </w:div>
    <w:div w:id="1753546995">
      <w:bodyDiv w:val="1"/>
      <w:marLeft w:val="0"/>
      <w:marRight w:val="0"/>
      <w:marTop w:val="0"/>
      <w:marBottom w:val="0"/>
      <w:divBdr>
        <w:top w:val="none" w:sz="0" w:space="0" w:color="auto"/>
        <w:left w:val="none" w:sz="0" w:space="0" w:color="auto"/>
        <w:bottom w:val="none" w:sz="0" w:space="0" w:color="auto"/>
        <w:right w:val="none" w:sz="0" w:space="0" w:color="auto"/>
      </w:divBdr>
    </w:div>
    <w:div w:id="1766994202">
      <w:bodyDiv w:val="1"/>
      <w:marLeft w:val="0"/>
      <w:marRight w:val="0"/>
      <w:marTop w:val="0"/>
      <w:marBottom w:val="0"/>
      <w:divBdr>
        <w:top w:val="none" w:sz="0" w:space="0" w:color="auto"/>
        <w:left w:val="none" w:sz="0" w:space="0" w:color="auto"/>
        <w:bottom w:val="none" w:sz="0" w:space="0" w:color="auto"/>
        <w:right w:val="none" w:sz="0" w:space="0" w:color="auto"/>
      </w:divBdr>
    </w:div>
    <w:div w:id="1770469566">
      <w:bodyDiv w:val="1"/>
      <w:marLeft w:val="0"/>
      <w:marRight w:val="0"/>
      <w:marTop w:val="0"/>
      <w:marBottom w:val="0"/>
      <w:divBdr>
        <w:top w:val="none" w:sz="0" w:space="0" w:color="auto"/>
        <w:left w:val="none" w:sz="0" w:space="0" w:color="auto"/>
        <w:bottom w:val="none" w:sz="0" w:space="0" w:color="auto"/>
        <w:right w:val="none" w:sz="0" w:space="0" w:color="auto"/>
      </w:divBdr>
    </w:div>
    <w:div w:id="1773743290">
      <w:bodyDiv w:val="1"/>
      <w:marLeft w:val="0"/>
      <w:marRight w:val="0"/>
      <w:marTop w:val="0"/>
      <w:marBottom w:val="0"/>
      <w:divBdr>
        <w:top w:val="none" w:sz="0" w:space="0" w:color="auto"/>
        <w:left w:val="none" w:sz="0" w:space="0" w:color="auto"/>
        <w:bottom w:val="none" w:sz="0" w:space="0" w:color="auto"/>
        <w:right w:val="none" w:sz="0" w:space="0" w:color="auto"/>
      </w:divBdr>
    </w:div>
    <w:div w:id="1775317908">
      <w:bodyDiv w:val="1"/>
      <w:marLeft w:val="0"/>
      <w:marRight w:val="0"/>
      <w:marTop w:val="0"/>
      <w:marBottom w:val="0"/>
      <w:divBdr>
        <w:top w:val="none" w:sz="0" w:space="0" w:color="auto"/>
        <w:left w:val="none" w:sz="0" w:space="0" w:color="auto"/>
        <w:bottom w:val="none" w:sz="0" w:space="0" w:color="auto"/>
        <w:right w:val="none" w:sz="0" w:space="0" w:color="auto"/>
      </w:divBdr>
    </w:div>
    <w:div w:id="1776055294">
      <w:bodyDiv w:val="1"/>
      <w:marLeft w:val="0"/>
      <w:marRight w:val="0"/>
      <w:marTop w:val="0"/>
      <w:marBottom w:val="0"/>
      <w:divBdr>
        <w:top w:val="none" w:sz="0" w:space="0" w:color="auto"/>
        <w:left w:val="none" w:sz="0" w:space="0" w:color="auto"/>
        <w:bottom w:val="none" w:sz="0" w:space="0" w:color="auto"/>
        <w:right w:val="none" w:sz="0" w:space="0" w:color="auto"/>
      </w:divBdr>
    </w:div>
    <w:div w:id="1777292972">
      <w:bodyDiv w:val="1"/>
      <w:marLeft w:val="0"/>
      <w:marRight w:val="0"/>
      <w:marTop w:val="0"/>
      <w:marBottom w:val="0"/>
      <w:divBdr>
        <w:top w:val="none" w:sz="0" w:space="0" w:color="auto"/>
        <w:left w:val="none" w:sz="0" w:space="0" w:color="auto"/>
        <w:bottom w:val="none" w:sz="0" w:space="0" w:color="auto"/>
        <w:right w:val="none" w:sz="0" w:space="0" w:color="auto"/>
      </w:divBdr>
    </w:div>
    <w:div w:id="1781104491">
      <w:bodyDiv w:val="1"/>
      <w:marLeft w:val="0"/>
      <w:marRight w:val="0"/>
      <w:marTop w:val="0"/>
      <w:marBottom w:val="0"/>
      <w:divBdr>
        <w:top w:val="none" w:sz="0" w:space="0" w:color="auto"/>
        <w:left w:val="none" w:sz="0" w:space="0" w:color="auto"/>
        <w:bottom w:val="none" w:sz="0" w:space="0" w:color="auto"/>
        <w:right w:val="none" w:sz="0" w:space="0" w:color="auto"/>
      </w:divBdr>
    </w:div>
    <w:div w:id="1786532629">
      <w:bodyDiv w:val="1"/>
      <w:marLeft w:val="0"/>
      <w:marRight w:val="0"/>
      <w:marTop w:val="0"/>
      <w:marBottom w:val="0"/>
      <w:divBdr>
        <w:top w:val="none" w:sz="0" w:space="0" w:color="auto"/>
        <w:left w:val="none" w:sz="0" w:space="0" w:color="auto"/>
        <w:bottom w:val="none" w:sz="0" w:space="0" w:color="auto"/>
        <w:right w:val="none" w:sz="0" w:space="0" w:color="auto"/>
      </w:divBdr>
    </w:div>
    <w:div w:id="1788891854">
      <w:bodyDiv w:val="1"/>
      <w:marLeft w:val="0"/>
      <w:marRight w:val="0"/>
      <w:marTop w:val="0"/>
      <w:marBottom w:val="0"/>
      <w:divBdr>
        <w:top w:val="none" w:sz="0" w:space="0" w:color="auto"/>
        <w:left w:val="none" w:sz="0" w:space="0" w:color="auto"/>
        <w:bottom w:val="none" w:sz="0" w:space="0" w:color="auto"/>
        <w:right w:val="none" w:sz="0" w:space="0" w:color="auto"/>
      </w:divBdr>
    </w:div>
    <w:div w:id="1792478846">
      <w:bodyDiv w:val="1"/>
      <w:marLeft w:val="0"/>
      <w:marRight w:val="0"/>
      <w:marTop w:val="0"/>
      <w:marBottom w:val="0"/>
      <w:divBdr>
        <w:top w:val="none" w:sz="0" w:space="0" w:color="auto"/>
        <w:left w:val="none" w:sz="0" w:space="0" w:color="auto"/>
        <w:bottom w:val="none" w:sz="0" w:space="0" w:color="auto"/>
        <w:right w:val="none" w:sz="0" w:space="0" w:color="auto"/>
      </w:divBdr>
    </w:div>
    <w:div w:id="1793868008">
      <w:bodyDiv w:val="1"/>
      <w:marLeft w:val="0"/>
      <w:marRight w:val="0"/>
      <w:marTop w:val="0"/>
      <w:marBottom w:val="0"/>
      <w:divBdr>
        <w:top w:val="none" w:sz="0" w:space="0" w:color="auto"/>
        <w:left w:val="none" w:sz="0" w:space="0" w:color="auto"/>
        <w:bottom w:val="none" w:sz="0" w:space="0" w:color="auto"/>
        <w:right w:val="none" w:sz="0" w:space="0" w:color="auto"/>
      </w:divBdr>
    </w:div>
    <w:div w:id="1796831604">
      <w:bodyDiv w:val="1"/>
      <w:marLeft w:val="0"/>
      <w:marRight w:val="0"/>
      <w:marTop w:val="0"/>
      <w:marBottom w:val="0"/>
      <w:divBdr>
        <w:top w:val="none" w:sz="0" w:space="0" w:color="auto"/>
        <w:left w:val="none" w:sz="0" w:space="0" w:color="auto"/>
        <w:bottom w:val="none" w:sz="0" w:space="0" w:color="auto"/>
        <w:right w:val="none" w:sz="0" w:space="0" w:color="auto"/>
      </w:divBdr>
    </w:div>
    <w:div w:id="1802921278">
      <w:bodyDiv w:val="1"/>
      <w:marLeft w:val="0"/>
      <w:marRight w:val="0"/>
      <w:marTop w:val="0"/>
      <w:marBottom w:val="0"/>
      <w:divBdr>
        <w:top w:val="none" w:sz="0" w:space="0" w:color="auto"/>
        <w:left w:val="none" w:sz="0" w:space="0" w:color="auto"/>
        <w:bottom w:val="none" w:sz="0" w:space="0" w:color="auto"/>
        <w:right w:val="none" w:sz="0" w:space="0" w:color="auto"/>
      </w:divBdr>
    </w:div>
    <w:div w:id="1807356674">
      <w:bodyDiv w:val="1"/>
      <w:marLeft w:val="0"/>
      <w:marRight w:val="0"/>
      <w:marTop w:val="0"/>
      <w:marBottom w:val="0"/>
      <w:divBdr>
        <w:top w:val="none" w:sz="0" w:space="0" w:color="auto"/>
        <w:left w:val="none" w:sz="0" w:space="0" w:color="auto"/>
        <w:bottom w:val="none" w:sz="0" w:space="0" w:color="auto"/>
        <w:right w:val="none" w:sz="0" w:space="0" w:color="auto"/>
      </w:divBdr>
    </w:div>
    <w:div w:id="1807576709">
      <w:bodyDiv w:val="1"/>
      <w:marLeft w:val="0"/>
      <w:marRight w:val="0"/>
      <w:marTop w:val="0"/>
      <w:marBottom w:val="0"/>
      <w:divBdr>
        <w:top w:val="none" w:sz="0" w:space="0" w:color="auto"/>
        <w:left w:val="none" w:sz="0" w:space="0" w:color="auto"/>
        <w:bottom w:val="none" w:sz="0" w:space="0" w:color="auto"/>
        <w:right w:val="none" w:sz="0" w:space="0" w:color="auto"/>
      </w:divBdr>
    </w:div>
    <w:div w:id="1811943037">
      <w:bodyDiv w:val="1"/>
      <w:marLeft w:val="0"/>
      <w:marRight w:val="0"/>
      <w:marTop w:val="0"/>
      <w:marBottom w:val="0"/>
      <w:divBdr>
        <w:top w:val="none" w:sz="0" w:space="0" w:color="auto"/>
        <w:left w:val="none" w:sz="0" w:space="0" w:color="auto"/>
        <w:bottom w:val="none" w:sz="0" w:space="0" w:color="auto"/>
        <w:right w:val="none" w:sz="0" w:space="0" w:color="auto"/>
      </w:divBdr>
    </w:div>
    <w:div w:id="1812939534">
      <w:bodyDiv w:val="1"/>
      <w:marLeft w:val="0"/>
      <w:marRight w:val="0"/>
      <w:marTop w:val="0"/>
      <w:marBottom w:val="0"/>
      <w:divBdr>
        <w:top w:val="none" w:sz="0" w:space="0" w:color="auto"/>
        <w:left w:val="none" w:sz="0" w:space="0" w:color="auto"/>
        <w:bottom w:val="none" w:sz="0" w:space="0" w:color="auto"/>
        <w:right w:val="none" w:sz="0" w:space="0" w:color="auto"/>
      </w:divBdr>
    </w:div>
    <w:div w:id="1814251974">
      <w:bodyDiv w:val="1"/>
      <w:marLeft w:val="0"/>
      <w:marRight w:val="0"/>
      <w:marTop w:val="0"/>
      <w:marBottom w:val="0"/>
      <w:divBdr>
        <w:top w:val="none" w:sz="0" w:space="0" w:color="auto"/>
        <w:left w:val="none" w:sz="0" w:space="0" w:color="auto"/>
        <w:bottom w:val="none" w:sz="0" w:space="0" w:color="auto"/>
        <w:right w:val="none" w:sz="0" w:space="0" w:color="auto"/>
      </w:divBdr>
    </w:div>
    <w:div w:id="1816069027">
      <w:bodyDiv w:val="1"/>
      <w:marLeft w:val="0"/>
      <w:marRight w:val="0"/>
      <w:marTop w:val="0"/>
      <w:marBottom w:val="0"/>
      <w:divBdr>
        <w:top w:val="none" w:sz="0" w:space="0" w:color="auto"/>
        <w:left w:val="none" w:sz="0" w:space="0" w:color="auto"/>
        <w:bottom w:val="none" w:sz="0" w:space="0" w:color="auto"/>
        <w:right w:val="none" w:sz="0" w:space="0" w:color="auto"/>
      </w:divBdr>
    </w:div>
    <w:div w:id="1820031896">
      <w:bodyDiv w:val="1"/>
      <w:marLeft w:val="0"/>
      <w:marRight w:val="0"/>
      <w:marTop w:val="0"/>
      <w:marBottom w:val="0"/>
      <w:divBdr>
        <w:top w:val="none" w:sz="0" w:space="0" w:color="auto"/>
        <w:left w:val="none" w:sz="0" w:space="0" w:color="auto"/>
        <w:bottom w:val="none" w:sz="0" w:space="0" w:color="auto"/>
        <w:right w:val="none" w:sz="0" w:space="0" w:color="auto"/>
      </w:divBdr>
    </w:div>
    <w:div w:id="1821651983">
      <w:bodyDiv w:val="1"/>
      <w:marLeft w:val="0"/>
      <w:marRight w:val="0"/>
      <w:marTop w:val="0"/>
      <w:marBottom w:val="0"/>
      <w:divBdr>
        <w:top w:val="none" w:sz="0" w:space="0" w:color="auto"/>
        <w:left w:val="none" w:sz="0" w:space="0" w:color="auto"/>
        <w:bottom w:val="none" w:sz="0" w:space="0" w:color="auto"/>
        <w:right w:val="none" w:sz="0" w:space="0" w:color="auto"/>
      </w:divBdr>
    </w:div>
    <w:div w:id="1825924520">
      <w:bodyDiv w:val="1"/>
      <w:marLeft w:val="0"/>
      <w:marRight w:val="0"/>
      <w:marTop w:val="0"/>
      <w:marBottom w:val="0"/>
      <w:divBdr>
        <w:top w:val="none" w:sz="0" w:space="0" w:color="auto"/>
        <w:left w:val="none" w:sz="0" w:space="0" w:color="auto"/>
        <w:bottom w:val="none" w:sz="0" w:space="0" w:color="auto"/>
        <w:right w:val="none" w:sz="0" w:space="0" w:color="auto"/>
      </w:divBdr>
    </w:div>
    <w:div w:id="1826120692">
      <w:bodyDiv w:val="1"/>
      <w:marLeft w:val="0"/>
      <w:marRight w:val="0"/>
      <w:marTop w:val="0"/>
      <w:marBottom w:val="0"/>
      <w:divBdr>
        <w:top w:val="none" w:sz="0" w:space="0" w:color="auto"/>
        <w:left w:val="none" w:sz="0" w:space="0" w:color="auto"/>
        <w:bottom w:val="none" w:sz="0" w:space="0" w:color="auto"/>
        <w:right w:val="none" w:sz="0" w:space="0" w:color="auto"/>
      </w:divBdr>
    </w:div>
    <w:div w:id="1828596275">
      <w:bodyDiv w:val="1"/>
      <w:marLeft w:val="0"/>
      <w:marRight w:val="0"/>
      <w:marTop w:val="0"/>
      <w:marBottom w:val="0"/>
      <w:divBdr>
        <w:top w:val="none" w:sz="0" w:space="0" w:color="auto"/>
        <w:left w:val="none" w:sz="0" w:space="0" w:color="auto"/>
        <w:bottom w:val="none" w:sz="0" w:space="0" w:color="auto"/>
        <w:right w:val="none" w:sz="0" w:space="0" w:color="auto"/>
      </w:divBdr>
    </w:div>
    <w:div w:id="1831092998">
      <w:bodyDiv w:val="1"/>
      <w:marLeft w:val="0"/>
      <w:marRight w:val="0"/>
      <w:marTop w:val="0"/>
      <w:marBottom w:val="0"/>
      <w:divBdr>
        <w:top w:val="none" w:sz="0" w:space="0" w:color="auto"/>
        <w:left w:val="none" w:sz="0" w:space="0" w:color="auto"/>
        <w:bottom w:val="none" w:sz="0" w:space="0" w:color="auto"/>
        <w:right w:val="none" w:sz="0" w:space="0" w:color="auto"/>
      </w:divBdr>
    </w:div>
    <w:div w:id="1836797374">
      <w:bodyDiv w:val="1"/>
      <w:marLeft w:val="0"/>
      <w:marRight w:val="0"/>
      <w:marTop w:val="0"/>
      <w:marBottom w:val="0"/>
      <w:divBdr>
        <w:top w:val="none" w:sz="0" w:space="0" w:color="auto"/>
        <w:left w:val="none" w:sz="0" w:space="0" w:color="auto"/>
        <w:bottom w:val="none" w:sz="0" w:space="0" w:color="auto"/>
        <w:right w:val="none" w:sz="0" w:space="0" w:color="auto"/>
      </w:divBdr>
    </w:div>
    <w:div w:id="1838424519">
      <w:bodyDiv w:val="1"/>
      <w:marLeft w:val="0"/>
      <w:marRight w:val="0"/>
      <w:marTop w:val="0"/>
      <w:marBottom w:val="0"/>
      <w:divBdr>
        <w:top w:val="none" w:sz="0" w:space="0" w:color="auto"/>
        <w:left w:val="none" w:sz="0" w:space="0" w:color="auto"/>
        <w:bottom w:val="none" w:sz="0" w:space="0" w:color="auto"/>
        <w:right w:val="none" w:sz="0" w:space="0" w:color="auto"/>
      </w:divBdr>
    </w:div>
    <w:div w:id="1839344144">
      <w:bodyDiv w:val="1"/>
      <w:marLeft w:val="0"/>
      <w:marRight w:val="0"/>
      <w:marTop w:val="0"/>
      <w:marBottom w:val="0"/>
      <w:divBdr>
        <w:top w:val="none" w:sz="0" w:space="0" w:color="auto"/>
        <w:left w:val="none" w:sz="0" w:space="0" w:color="auto"/>
        <w:bottom w:val="none" w:sz="0" w:space="0" w:color="auto"/>
        <w:right w:val="none" w:sz="0" w:space="0" w:color="auto"/>
      </w:divBdr>
    </w:div>
    <w:div w:id="1842772389">
      <w:bodyDiv w:val="1"/>
      <w:marLeft w:val="0"/>
      <w:marRight w:val="0"/>
      <w:marTop w:val="0"/>
      <w:marBottom w:val="0"/>
      <w:divBdr>
        <w:top w:val="none" w:sz="0" w:space="0" w:color="auto"/>
        <w:left w:val="none" w:sz="0" w:space="0" w:color="auto"/>
        <w:bottom w:val="none" w:sz="0" w:space="0" w:color="auto"/>
        <w:right w:val="none" w:sz="0" w:space="0" w:color="auto"/>
      </w:divBdr>
    </w:div>
    <w:div w:id="1844320980">
      <w:bodyDiv w:val="1"/>
      <w:marLeft w:val="0"/>
      <w:marRight w:val="0"/>
      <w:marTop w:val="0"/>
      <w:marBottom w:val="0"/>
      <w:divBdr>
        <w:top w:val="none" w:sz="0" w:space="0" w:color="auto"/>
        <w:left w:val="none" w:sz="0" w:space="0" w:color="auto"/>
        <w:bottom w:val="none" w:sz="0" w:space="0" w:color="auto"/>
        <w:right w:val="none" w:sz="0" w:space="0" w:color="auto"/>
      </w:divBdr>
    </w:div>
    <w:div w:id="1845854046">
      <w:bodyDiv w:val="1"/>
      <w:marLeft w:val="0"/>
      <w:marRight w:val="0"/>
      <w:marTop w:val="0"/>
      <w:marBottom w:val="0"/>
      <w:divBdr>
        <w:top w:val="none" w:sz="0" w:space="0" w:color="auto"/>
        <w:left w:val="none" w:sz="0" w:space="0" w:color="auto"/>
        <w:bottom w:val="none" w:sz="0" w:space="0" w:color="auto"/>
        <w:right w:val="none" w:sz="0" w:space="0" w:color="auto"/>
      </w:divBdr>
    </w:div>
    <w:div w:id="1851598569">
      <w:bodyDiv w:val="1"/>
      <w:marLeft w:val="0"/>
      <w:marRight w:val="0"/>
      <w:marTop w:val="0"/>
      <w:marBottom w:val="0"/>
      <w:divBdr>
        <w:top w:val="none" w:sz="0" w:space="0" w:color="auto"/>
        <w:left w:val="none" w:sz="0" w:space="0" w:color="auto"/>
        <w:bottom w:val="none" w:sz="0" w:space="0" w:color="auto"/>
        <w:right w:val="none" w:sz="0" w:space="0" w:color="auto"/>
      </w:divBdr>
    </w:div>
    <w:div w:id="1855530999">
      <w:bodyDiv w:val="1"/>
      <w:marLeft w:val="0"/>
      <w:marRight w:val="0"/>
      <w:marTop w:val="0"/>
      <w:marBottom w:val="0"/>
      <w:divBdr>
        <w:top w:val="none" w:sz="0" w:space="0" w:color="auto"/>
        <w:left w:val="none" w:sz="0" w:space="0" w:color="auto"/>
        <w:bottom w:val="none" w:sz="0" w:space="0" w:color="auto"/>
        <w:right w:val="none" w:sz="0" w:space="0" w:color="auto"/>
      </w:divBdr>
    </w:div>
    <w:div w:id="1856461148">
      <w:bodyDiv w:val="1"/>
      <w:marLeft w:val="0"/>
      <w:marRight w:val="0"/>
      <w:marTop w:val="0"/>
      <w:marBottom w:val="0"/>
      <w:divBdr>
        <w:top w:val="none" w:sz="0" w:space="0" w:color="auto"/>
        <w:left w:val="none" w:sz="0" w:space="0" w:color="auto"/>
        <w:bottom w:val="none" w:sz="0" w:space="0" w:color="auto"/>
        <w:right w:val="none" w:sz="0" w:space="0" w:color="auto"/>
      </w:divBdr>
    </w:div>
    <w:div w:id="1861430475">
      <w:bodyDiv w:val="1"/>
      <w:marLeft w:val="0"/>
      <w:marRight w:val="0"/>
      <w:marTop w:val="0"/>
      <w:marBottom w:val="0"/>
      <w:divBdr>
        <w:top w:val="none" w:sz="0" w:space="0" w:color="auto"/>
        <w:left w:val="none" w:sz="0" w:space="0" w:color="auto"/>
        <w:bottom w:val="none" w:sz="0" w:space="0" w:color="auto"/>
        <w:right w:val="none" w:sz="0" w:space="0" w:color="auto"/>
      </w:divBdr>
    </w:div>
    <w:div w:id="1861431978">
      <w:bodyDiv w:val="1"/>
      <w:marLeft w:val="0"/>
      <w:marRight w:val="0"/>
      <w:marTop w:val="0"/>
      <w:marBottom w:val="0"/>
      <w:divBdr>
        <w:top w:val="none" w:sz="0" w:space="0" w:color="auto"/>
        <w:left w:val="none" w:sz="0" w:space="0" w:color="auto"/>
        <w:bottom w:val="none" w:sz="0" w:space="0" w:color="auto"/>
        <w:right w:val="none" w:sz="0" w:space="0" w:color="auto"/>
      </w:divBdr>
    </w:div>
    <w:div w:id="1864317843">
      <w:bodyDiv w:val="1"/>
      <w:marLeft w:val="0"/>
      <w:marRight w:val="0"/>
      <w:marTop w:val="0"/>
      <w:marBottom w:val="0"/>
      <w:divBdr>
        <w:top w:val="none" w:sz="0" w:space="0" w:color="auto"/>
        <w:left w:val="none" w:sz="0" w:space="0" w:color="auto"/>
        <w:bottom w:val="none" w:sz="0" w:space="0" w:color="auto"/>
        <w:right w:val="none" w:sz="0" w:space="0" w:color="auto"/>
      </w:divBdr>
    </w:div>
    <w:div w:id="1874028908">
      <w:bodyDiv w:val="1"/>
      <w:marLeft w:val="0"/>
      <w:marRight w:val="0"/>
      <w:marTop w:val="0"/>
      <w:marBottom w:val="0"/>
      <w:divBdr>
        <w:top w:val="none" w:sz="0" w:space="0" w:color="auto"/>
        <w:left w:val="none" w:sz="0" w:space="0" w:color="auto"/>
        <w:bottom w:val="none" w:sz="0" w:space="0" w:color="auto"/>
        <w:right w:val="none" w:sz="0" w:space="0" w:color="auto"/>
      </w:divBdr>
    </w:div>
    <w:div w:id="1874927140">
      <w:bodyDiv w:val="1"/>
      <w:marLeft w:val="0"/>
      <w:marRight w:val="0"/>
      <w:marTop w:val="0"/>
      <w:marBottom w:val="0"/>
      <w:divBdr>
        <w:top w:val="none" w:sz="0" w:space="0" w:color="auto"/>
        <w:left w:val="none" w:sz="0" w:space="0" w:color="auto"/>
        <w:bottom w:val="none" w:sz="0" w:space="0" w:color="auto"/>
        <w:right w:val="none" w:sz="0" w:space="0" w:color="auto"/>
      </w:divBdr>
    </w:div>
    <w:div w:id="1878228022">
      <w:bodyDiv w:val="1"/>
      <w:marLeft w:val="0"/>
      <w:marRight w:val="0"/>
      <w:marTop w:val="0"/>
      <w:marBottom w:val="0"/>
      <w:divBdr>
        <w:top w:val="none" w:sz="0" w:space="0" w:color="auto"/>
        <w:left w:val="none" w:sz="0" w:space="0" w:color="auto"/>
        <w:bottom w:val="none" w:sz="0" w:space="0" w:color="auto"/>
        <w:right w:val="none" w:sz="0" w:space="0" w:color="auto"/>
      </w:divBdr>
    </w:div>
    <w:div w:id="1879932160">
      <w:bodyDiv w:val="1"/>
      <w:marLeft w:val="0"/>
      <w:marRight w:val="0"/>
      <w:marTop w:val="0"/>
      <w:marBottom w:val="0"/>
      <w:divBdr>
        <w:top w:val="none" w:sz="0" w:space="0" w:color="auto"/>
        <w:left w:val="none" w:sz="0" w:space="0" w:color="auto"/>
        <w:bottom w:val="none" w:sz="0" w:space="0" w:color="auto"/>
        <w:right w:val="none" w:sz="0" w:space="0" w:color="auto"/>
      </w:divBdr>
    </w:div>
    <w:div w:id="1887377827">
      <w:bodyDiv w:val="1"/>
      <w:marLeft w:val="0"/>
      <w:marRight w:val="0"/>
      <w:marTop w:val="0"/>
      <w:marBottom w:val="0"/>
      <w:divBdr>
        <w:top w:val="none" w:sz="0" w:space="0" w:color="auto"/>
        <w:left w:val="none" w:sz="0" w:space="0" w:color="auto"/>
        <w:bottom w:val="none" w:sz="0" w:space="0" w:color="auto"/>
        <w:right w:val="none" w:sz="0" w:space="0" w:color="auto"/>
      </w:divBdr>
    </w:div>
    <w:div w:id="1897084881">
      <w:bodyDiv w:val="1"/>
      <w:marLeft w:val="0"/>
      <w:marRight w:val="0"/>
      <w:marTop w:val="0"/>
      <w:marBottom w:val="0"/>
      <w:divBdr>
        <w:top w:val="none" w:sz="0" w:space="0" w:color="auto"/>
        <w:left w:val="none" w:sz="0" w:space="0" w:color="auto"/>
        <w:bottom w:val="none" w:sz="0" w:space="0" w:color="auto"/>
        <w:right w:val="none" w:sz="0" w:space="0" w:color="auto"/>
      </w:divBdr>
    </w:div>
    <w:div w:id="1898855404">
      <w:bodyDiv w:val="1"/>
      <w:marLeft w:val="0"/>
      <w:marRight w:val="0"/>
      <w:marTop w:val="0"/>
      <w:marBottom w:val="0"/>
      <w:divBdr>
        <w:top w:val="none" w:sz="0" w:space="0" w:color="auto"/>
        <w:left w:val="none" w:sz="0" w:space="0" w:color="auto"/>
        <w:bottom w:val="none" w:sz="0" w:space="0" w:color="auto"/>
        <w:right w:val="none" w:sz="0" w:space="0" w:color="auto"/>
      </w:divBdr>
    </w:div>
    <w:div w:id="1902015164">
      <w:bodyDiv w:val="1"/>
      <w:marLeft w:val="0"/>
      <w:marRight w:val="0"/>
      <w:marTop w:val="0"/>
      <w:marBottom w:val="0"/>
      <w:divBdr>
        <w:top w:val="none" w:sz="0" w:space="0" w:color="auto"/>
        <w:left w:val="none" w:sz="0" w:space="0" w:color="auto"/>
        <w:bottom w:val="none" w:sz="0" w:space="0" w:color="auto"/>
        <w:right w:val="none" w:sz="0" w:space="0" w:color="auto"/>
      </w:divBdr>
    </w:div>
    <w:div w:id="1904442642">
      <w:bodyDiv w:val="1"/>
      <w:marLeft w:val="0"/>
      <w:marRight w:val="0"/>
      <w:marTop w:val="0"/>
      <w:marBottom w:val="0"/>
      <w:divBdr>
        <w:top w:val="none" w:sz="0" w:space="0" w:color="auto"/>
        <w:left w:val="none" w:sz="0" w:space="0" w:color="auto"/>
        <w:bottom w:val="none" w:sz="0" w:space="0" w:color="auto"/>
        <w:right w:val="none" w:sz="0" w:space="0" w:color="auto"/>
      </w:divBdr>
    </w:div>
    <w:div w:id="1905993324">
      <w:bodyDiv w:val="1"/>
      <w:marLeft w:val="0"/>
      <w:marRight w:val="0"/>
      <w:marTop w:val="0"/>
      <w:marBottom w:val="0"/>
      <w:divBdr>
        <w:top w:val="none" w:sz="0" w:space="0" w:color="auto"/>
        <w:left w:val="none" w:sz="0" w:space="0" w:color="auto"/>
        <w:bottom w:val="none" w:sz="0" w:space="0" w:color="auto"/>
        <w:right w:val="none" w:sz="0" w:space="0" w:color="auto"/>
      </w:divBdr>
    </w:div>
    <w:div w:id="1908570695">
      <w:bodyDiv w:val="1"/>
      <w:marLeft w:val="0"/>
      <w:marRight w:val="0"/>
      <w:marTop w:val="0"/>
      <w:marBottom w:val="0"/>
      <w:divBdr>
        <w:top w:val="none" w:sz="0" w:space="0" w:color="auto"/>
        <w:left w:val="none" w:sz="0" w:space="0" w:color="auto"/>
        <w:bottom w:val="none" w:sz="0" w:space="0" w:color="auto"/>
        <w:right w:val="none" w:sz="0" w:space="0" w:color="auto"/>
      </w:divBdr>
    </w:div>
    <w:div w:id="1908803816">
      <w:bodyDiv w:val="1"/>
      <w:marLeft w:val="0"/>
      <w:marRight w:val="0"/>
      <w:marTop w:val="0"/>
      <w:marBottom w:val="0"/>
      <w:divBdr>
        <w:top w:val="none" w:sz="0" w:space="0" w:color="auto"/>
        <w:left w:val="none" w:sz="0" w:space="0" w:color="auto"/>
        <w:bottom w:val="none" w:sz="0" w:space="0" w:color="auto"/>
        <w:right w:val="none" w:sz="0" w:space="0" w:color="auto"/>
      </w:divBdr>
    </w:div>
    <w:div w:id="1909925170">
      <w:bodyDiv w:val="1"/>
      <w:marLeft w:val="0"/>
      <w:marRight w:val="0"/>
      <w:marTop w:val="0"/>
      <w:marBottom w:val="0"/>
      <w:divBdr>
        <w:top w:val="none" w:sz="0" w:space="0" w:color="auto"/>
        <w:left w:val="none" w:sz="0" w:space="0" w:color="auto"/>
        <w:bottom w:val="none" w:sz="0" w:space="0" w:color="auto"/>
        <w:right w:val="none" w:sz="0" w:space="0" w:color="auto"/>
      </w:divBdr>
    </w:div>
    <w:div w:id="1917013338">
      <w:bodyDiv w:val="1"/>
      <w:marLeft w:val="0"/>
      <w:marRight w:val="0"/>
      <w:marTop w:val="0"/>
      <w:marBottom w:val="0"/>
      <w:divBdr>
        <w:top w:val="none" w:sz="0" w:space="0" w:color="auto"/>
        <w:left w:val="none" w:sz="0" w:space="0" w:color="auto"/>
        <w:bottom w:val="none" w:sz="0" w:space="0" w:color="auto"/>
        <w:right w:val="none" w:sz="0" w:space="0" w:color="auto"/>
      </w:divBdr>
    </w:div>
    <w:div w:id="1919898716">
      <w:bodyDiv w:val="1"/>
      <w:marLeft w:val="0"/>
      <w:marRight w:val="0"/>
      <w:marTop w:val="0"/>
      <w:marBottom w:val="0"/>
      <w:divBdr>
        <w:top w:val="none" w:sz="0" w:space="0" w:color="auto"/>
        <w:left w:val="none" w:sz="0" w:space="0" w:color="auto"/>
        <w:bottom w:val="none" w:sz="0" w:space="0" w:color="auto"/>
        <w:right w:val="none" w:sz="0" w:space="0" w:color="auto"/>
      </w:divBdr>
    </w:div>
    <w:div w:id="1920752957">
      <w:bodyDiv w:val="1"/>
      <w:marLeft w:val="0"/>
      <w:marRight w:val="0"/>
      <w:marTop w:val="0"/>
      <w:marBottom w:val="0"/>
      <w:divBdr>
        <w:top w:val="none" w:sz="0" w:space="0" w:color="auto"/>
        <w:left w:val="none" w:sz="0" w:space="0" w:color="auto"/>
        <w:bottom w:val="none" w:sz="0" w:space="0" w:color="auto"/>
        <w:right w:val="none" w:sz="0" w:space="0" w:color="auto"/>
      </w:divBdr>
    </w:div>
    <w:div w:id="1924602768">
      <w:bodyDiv w:val="1"/>
      <w:marLeft w:val="0"/>
      <w:marRight w:val="0"/>
      <w:marTop w:val="0"/>
      <w:marBottom w:val="0"/>
      <w:divBdr>
        <w:top w:val="none" w:sz="0" w:space="0" w:color="auto"/>
        <w:left w:val="none" w:sz="0" w:space="0" w:color="auto"/>
        <w:bottom w:val="none" w:sz="0" w:space="0" w:color="auto"/>
        <w:right w:val="none" w:sz="0" w:space="0" w:color="auto"/>
      </w:divBdr>
    </w:div>
    <w:div w:id="1929338939">
      <w:bodyDiv w:val="1"/>
      <w:marLeft w:val="0"/>
      <w:marRight w:val="0"/>
      <w:marTop w:val="0"/>
      <w:marBottom w:val="0"/>
      <w:divBdr>
        <w:top w:val="none" w:sz="0" w:space="0" w:color="auto"/>
        <w:left w:val="none" w:sz="0" w:space="0" w:color="auto"/>
        <w:bottom w:val="none" w:sz="0" w:space="0" w:color="auto"/>
        <w:right w:val="none" w:sz="0" w:space="0" w:color="auto"/>
      </w:divBdr>
    </w:div>
    <w:div w:id="1931308934">
      <w:bodyDiv w:val="1"/>
      <w:marLeft w:val="0"/>
      <w:marRight w:val="0"/>
      <w:marTop w:val="0"/>
      <w:marBottom w:val="0"/>
      <w:divBdr>
        <w:top w:val="none" w:sz="0" w:space="0" w:color="auto"/>
        <w:left w:val="none" w:sz="0" w:space="0" w:color="auto"/>
        <w:bottom w:val="none" w:sz="0" w:space="0" w:color="auto"/>
        <w:right w:val="none" w:sz="0" w:space="0" w:color="auto"/>
      </w:divBdr>
    </w:div>
    <w:div w:id="1931769862">
      <w:bodyDiv w:val="1"/>
      <w:marLeft w:val="0"/>
      <w:marRight w:val="0"/>
      <w:marTop w:val="0"/>
      <w:marBottom w:val="0"/>
      <w:divBdr>
        <w:top w:val="none" w:sz="0" w:space="0" w:color="auto"/>
        <w:left w:val="none" w:sz="0" w:space="0" w:color="auto"/>
        <w:bottom w:val="none" w:sz="0" w:space="0" w:color="auto"/>
        <w:right w:val="none" w:sz="0" w:space="0" w:color="auto"/>
      </w:divBdr>
    </w:div>
    <w:div w:id="1934780561">
      <w:bodyDiv w:val="1"/>
      <w:marLeft w:val="0"/>
      <w:marRight w:val="0"/>
      <w:marTop w:val="0"/>
      <w:marBottom w:val="0"/>
      <w:divBdr>
        <w:top w:val="none" w:sz="0" w:space="0" w:color="auto"/>
        <w:left w:val="none" w:sz="0" w:space="0" w:color="auto"/>
        <w:bottom w:val="none" w:sz="0" w:space="0" w:color="auto"/>
        <w:right w:val="none" w:sz="0" w:space="0" w:color="auto"/>
      </w:divBdr>
    </w:div>
    <w:div w:id="1937009586">
      <w:bodyDiv w:val="1"/>
      <w:marLeft w:val="0"/>
      <w:marRight w:val="0"/>
      <w:marTop w:val="0"/>
      <w:marBottom w:val="0"/>
      <w:divBdr>
        <w:top w:val="none" w:sz="0" w:space="0" w:color="auto"/>
        <w:left w:val="none" w:sz="0" w:space="0" w:color="auto"/>
        <w:bottom w:val="none" w:sz="0" w:space="0" w:color="auto"/>
        <w:right w:val="none" w:sz="0" w:space="0" w:color="auto"/>
      </w:divBdr>
    </w:div>
    <w:div w:id="1940599527">
      <w:bodyDiv w:val="1"/>
      <w:marLeft w:val="0"/>
      <w:marRight w:val="0"/>
      <w:marTop w:val="0"/>
      <w:marBottom w:val="0"/>
      <w:divBdr>
        <w:top w:val="none" w:sz="0" w:space="0" w:color="auto"/>
        <w:left w:val="none" w:sz="0" w:space="0" w:color="auto"/>
        <w:bottom w:val="none" w:sz="0" w:space="0" w:color="auto"/>
        <w:right w:val="none" w:sz="0" w:space="0" w:color="auto"/>
      </w:divBdr>
    </w:div>
    <w:div w:id="1942955354">
      <w:bodyDiv w:val="1"/>
      <w:marLeft w:val="0"/>
      <w:marRight w:val="0"/>
      <w:marTop w:val="0"/>
      <w:marBottom w:val="0"/>
      <w:divBdr>
        <w:top w:val="none" w:sz="0" w:space="0" w:color="auto"/>
        <w:left w:val="none" w:sz="0" w:space="0" w:color="auto"/>
        <w:bottom w:val="none" w:sz="0" w:space="0" w:color="auto"/>
        <w:right w:val="none" w:sz="0" w:space="0" w:color="auto"/>
      </w:divBdr>
    </w:div>
    <w:div w:id="1955594696">
      <w:bodyDiv w:val="1"/>
      <w:marLeft w:val="0"/>
      <w:marRight w:val="0"/>
      <w:marTop w:val="0"/>
      <w:marBottom w:val="0"/>
      <w:divBdr>
        <w:top w:val="none" w:sz="0" w:space="0" w:color="auto"/>
        <w:left w:val="none" w:sz="0" w:space="0" w:color="auto"/>
        <w:bottom w:val="none" w:sz="0" w:space="0" w:color="auto"/>
        <w:right w:val="none" w:sz="0" w:space="0" w:color="auto"/>
      </w:divBdr>
    </w:div>
    <w:div w:id="1959141010">
      <w:bodyDiv w:val="1"/>
      <w:marLeft w:val="0"/>
      <w:marRight w:val="0"/>
      <w:marTop w:val="0"/>
      <w:marBottom w:val="0"/>
      <w:divBdr>
        <w:top w:val="none" w:sz="0" w:space="0" w:color="auto"/>
        <w:left w:val="none" w:sz="0" w:space="0" w:color="auto"/>
        <w:bottom w:val="none" w:sz="0" w:space="0" w:color="auto"/>
        <w:right w:val="none" w:sz="0" w:space="0" w:color="auto"/>
      </w:divBdr>
    </w:div>
    <w:div w:id="1961111612">
      <w:bodyDiv w:val="1"/>
      <w:marLeft w:val="0"/>
      <w:marRight w:val="0"/>
      <w:marTop w:val="0"/>
      <w:marBottom w:val="0"/>
      <w:divBdr>
        <w:top w:val="none" w:sz="0" w:space="0" w:color="auto"/>
        <w:left w:val="none" w:sz="0" w:space="0" w:color="auto"/>
        <w:bottom w:val="none" w:sz="0" w:space="0" w:color="auto"/>
        <w:right w:val="none" w:sz="0" w:space="0" w:color="auto"/>
      </w:divBdr>
    </w:div>
    <w:div w:id="1963340429">
      <w:bodyDiv w:val="1"/>
      <w:marLeft w:val="0"/>
      <w:marRight w:val="0"/>
      <w:marTop w:val="0"/>
      <w:marBottom w:val="0"/>
      <w:divBdr>
        <w:top w:val="none" w:sz="0" w:space="0" w:color="auto"/>
        <w:left w:val="none" w:sz="0" w:space="0" w:color="auto"/>
        <w:bottom w:val="none" w:sz="0" w:space="0" w:color="auto"/>
        <w:right w:val="none" w:sz="0" w:space="0" w:color="auto"/>
      </w:divBdr>
    </w:div>
    <w:div w:id="1965623467">
      <w:bodyDiv w:val="1"/>
      <w:marLeft w:val="0"/>
      <w:marRight w:val="0"/>
      <w:marTop w:val="0"/>
      <w:marBottom w:val="0"/>
      <w:divBdr>
        <w:top w:val="none" w:sz="0" w:space="0" w:color="auto"/>
        <w:left w:val="none" w:sz="0" w:space="0" w:color="auto"/>
        <w:bottom w:val="none" w:sz="0" w:space="0" w:color="auto"/>
        <w:right w:val="none" w:sz="0" w:space="0" w:color="auto"/>
      </w:divBdr>
    </w:div>
    <w:div w:id="1968706372">
      <w:bodyDiv w:val="1"/>
      <w:marLeft w:val="0"/>
      <w:marRight w:val="0"/>
      <w:marTop w:val="0"/>
      <w:marBottom w:val="0"/>
      <w:divBdr>
        <w:top w:val="none" w:sz="0" w:space="0" w:color="auto"/>
        <w:left w:val="none" w:sz="0" w:space="0" w:color="auto"/>
        <w:bottom w:val="none" w:sz="0" w:space="0" w:color="auto"/>
        <w:right w:val="none" w:sz="0" w:space="0" w:color="auto"/>
      </w:divBdr>
    </w:div>
    <w:div w:id="1971279649">
      <w:bodyDiv w:val="1"/>
      <w:marLeft w:val="0"/>
      <w:marRight w:val="0"/>
      <w:marTop w:val="0"/>
      <w:marBottom w:val="0"/>
      <w:divBdr>
        <w:top w:val="none" w:sz="0" w:space="0" w:color="auto"/>
        <w:left w:val="none" w:sz="0" w:space="0" w:color="auto"/>
        <w:bottom w:val="none" w:sz="0" w:space="0" w:color="auto"/>
        <w:right w:val="none" w:sz="0" w:space="0" w:color="auto"/>
      </w:divBdr>
    </w:div>
    <w:div w:id="1973822825">
      <w:bodyDiv w:val="1"/>
      <w:marLeft w:val="0"/>
      <w:marRight w:val="0"/>
      <w:marTop w:val="0"/>
      <w:marBottom w:val="0"/>
      <w:divBdr>
        <w:top w:val="none" w:sz="0" w:space="0" w:color="auto"/>
        <w:left w:val="none" w:sz="0" w:space="0" w:color="auto"/>
        <w:bottom w:val="none" w:sz="0" w:space="0" w:color="auto"/>
        <w:right w:val="none" w:sz="0" w:space="0" w:color="auto"/>
      </w:divBdr>
    </w:div>
    <w:div w:id="1974020024">
      <w:bodyDiv w:val="1"/>
      <w:marLeft w:val="0"/>
      <w:marRight w:val="0"/>
      <w:marTop w:val="0"/>
      <w:marBottom w:val="0"/>
      <w:divBdr>
        <w:top w:val="none" w:sz="0" w:space="0" w:color="auto"/>
        <w:left w:val="none" w:sz="0" w:space="0" w:color="auto"/>
        <w:bottom w:val="none" w:sz="0" w:space="0" w:color="auto"/>
        <w:right w:val="none" w:sz="0" w:space="0" w:color="auto"/>
      </w:divBdr>
    </w:div>
    <w:div w:id="1974477219">
      <w:bodyDiv w:val="1"/>
      <w:marLeft w:val="0"/>
      <w:marRight w:val="0"/>
      <w:marTop w:val="0"/>
      <w:marBottom w:val="0"/>
      <w:divBdr>
        <w:top w:val="none" w:sz="0" w:space="0" w:color="auto"/>
        <w:left w:val="none" w:sz="0" w:space="0" w:color="auto"/>
        <w:bottom w:val="none" w:sz="0" w:space="0" w:color="auto"/>
        <w:right w:val="none" w:sz="0" w:space="0" w:color="auto"/>
      </w:divBdr>
    </w:div>
    <w:div w:id="1975064812">
      <w:bodyDiv w:val="1"/>
      <w:marLeft w:val="0"/>
      <w:marRight w:val="0"/>
      <w:marTop w:val="0"/>
      <w:marBottom w:val="0"/>
      <w:divBdr>
        <w:top w:val="none" w:sz="0" w:space="0" w:color="auto"/>
        <w:left w:val="none" w:sz="0" w:space="0" w:color="auto"/>
        <w:bottom w:val="none" w:sz="0" w:space="0" w:color="auto"/>
        <w:right w:val="none" w:sz="0" w:space="0" w:color="auto"/>
      </w:divBdr>
    </w:div>
    <w:div w:id="1975601962">
      <w:bodyDiv w:val="1"/>
      <w:marLeft w:val="0"/>
      <w:marRight w:val="0"/>
      <w:marTop w:val="0"/>
      <w:marBottom w:val="0"/>
      <w:divBdr>
        <w:top w:val="none" w:sz="0" w:space="0" w:color="auto"/>
        <w:left w:val="none" w:sz="0" w:space="0" w:color="auto"/>
        <w:bottom w:val="none" w:sz="0" w:space="0" w:color="auto"/>
        <w:right w:val="none" w:sz="0" w:space="0" w:color="auto"/>
      </w:divBdr>
    </w:div>
    <w:div w:id="1976334090">
      <w:bodyDiv w:val="1"/>
      <w:marLeft w:val="0"/>
      <w:marRight w:val="0"/>
      <w:marTop w:val="0"/>
      <w:marBottom w:val="0"/>
      <w:divBdr>
        <w:top w:val="none" w:sz="0" w:space="0" w:color="auto"/>
        <w:left w:val="none" w:sz="0" w:space="0" w:color="auto"/>
        <w:bottom w:val="none" w:sz="0" w:space="0" w:color="auto"/>
        <w:right w:val="none" w:sz="0" w:space="0" w:color="auto"/>
      </w:divBdr>
    </w:div>
    <w:div w:id="1977181475">
      <w:bodyDiv w:val="1"/>
      <w:marLeft w:val="0"/>
      <w:marRight w:val="0"/>
      <w:marTop w:val="0"/>
      <w:marBottom w:val="0"/>
      <w:divBdr>
        <w:top w:val="none" w:sz="0" w:space="0" w:color="auto"/>
        <w:left w:val="none" w:sz="0" w:space="0" w:color="auto"/>
        <w:bottom w:val="none" w:sz="0" w:space="0" w:color="auto"/>
        <w:right w:val="none" w:sz="0" w:space="0" w:color="auto"/>
      </w:divBdr>
    </w:div>
    <w:div w:id="1992519134">
      <w:bodyDiv w:val="1"/>
      <w:marLeft w:val="0"/>
      <w:marRight w:val="0"/>
      <w:marTop w:val="0"/>
      <w:marBottom w:val="0"/>
      <w:divBdr>
        <w:top w:val="none" w:sz="0" w:space="0" w:color="auto"/>
        <w:left w:val="none" w:sz="0" w:space="0" w:color="auto"/>
        <w:bottom w:val="none" w:sz="0" w:space="0" w:color="auto"/>
        <w:right w:val="none" w:sz="0" w:space="0" w:color="auto"/>
      </w:divBdr>
    </w:div>
    <w:div w:id="1992981893">
      <w:bodyDiv w:val="1"/>
      <w:marLeft w:val="0"/>
      <w:marRight w:val="0"/>
      <w:marTop w:val="0"/>
      <w:marBottom w:val="0"/>
      <w:divBdr>
        <w:top w:val="none" w:sz="0" w:space="0" w:color="auto"/>
        <w:left w:val="none" w:sz="0" w:space="0" w:color="auto"/>
        <w:bottom w:val="none" w:sz="0" w:space="0" w:color="auto"/>
        <w:right w:val="none" w:sz="0" w:space="0" w:color="auto"/>
      </w:divBdr>
    </w:div>
    <w:div w:id="1997030849">
      <w:bodyDiv w:val="1"/>
      <w:marLeft w:val="0"/>
      <w:marRight w:val="0"/>
      <w:marTop w:val="0"/>
      <w:marBottom w:val="0"/>
      <w:divBdr>
        <w:top w:val="none" w:sz="0" w:space="0" w:color="auto"/>
        <w:left w:val="none" w:sz="0" w:space="0" w:color="auto"/>
        <w:bottom w:val="none" w:sz="0" w:space="0" w:color="auto"/>
        <w:right w:val="none" w:sz="0" w:space="0" w:color="auto"/>
      </w:divBdr>
    </w:div>
    <w:div w:id="2010711574">
      <w:bodyDiv w:val="1"/>
      <w:marLeft w:val="0"/>
      <w:marRight w:val="0"/>
      <w:marTop w:val="0"/>
      <w:marBottom w:val="0"/>
      <w:divBdr>
        <w:top w:val="none" w:sz="0" w:space="0" w:color="auto"/>
        <w:left w:val="none" w:sz="0" w:space="0" w:color="auto"/>
        <w:bottom w:val="none" w:sz="0" w:space="0" w:color="auto"/>
        <w:right w:val="none" w:sz="0" w:space="0" w:color="auto"/>
      </w:divBdr>
    </w:div>
    <w:div w:id="2018186923">
      <w:bodyDiv w:val="1"/>
      <w:marLeft w:val="0"/>
      <w:marRight w:val="0"/>
      <w:marTop w:val="0"/>
      <w:marBottom w:val="0"/>
      <w:divBdr>
        <w:top w:val="none" w:sz="0" w:space="0" w:color="auto"/>
        <w:left w:val="none" w:sz="0" w:space="0" w:color="auto"/>
        <w:bottom w:val="none" w:sz="0" w:space="0" w:color="auto"/>
        <w:right w:val="none" w:sz="0" w:space="0" w:color="auto"/>
      </w:divBdr>
    </w:div>
    <w:div w:id="2019234976">
      <w:bodyDiv w:val="1"/>
      <w:marLeft w:val="0"/>
      <w:marRight w:val="0"/>
      <w:marTop w:val="0"/>
      <w:marBottom w:val="0"/>
      <w:divBdr>
        <w:top w:val="none" w:sz="0" w:space="0" w:color="auto"/>
        <w:left w:val="none" w:sz="0" w:space="0" w:color="auto"/>
        <w:bottom w:val="none" w:sz="0" w:space="0" w:color="auto"/>
        <w:right w:val="none" w:sz="0" w:space="0" w:color="auto"/>
      </w:divBdr>
    </w:div>
    <w:div w:id="2028096149">
      <w:bodyDiv w:val="1"/>
      <w:marLeft w:val="0"/>
      <w:marRight w:val="0"/>
      <w:marTop w:val="0"/>
      <w:marBottom w:val="0"/>
      <w:divBdr>
        <w:top w:val="none" w:sz="0" w:space="0" w:color="auto"/>
        <w:left w:val="none" w:sz="0" w:space="0" w:color="auto"/>
        <w:bottom w:val="none" w:sz="0" w:space="0" w:color="auto"/>
        <w:right w:val="none" w:sz="0" w:space="0" w:color="auto"/>
      </w:divBdr>
    </w:div>
    <w:div w:id="2030905960">
      <w:bodyDiv w:val="1"/>
      <w:marLeft w:val="0"/>
      <w:marRight w:val="0"/>
      <w:marTop w:val="0"/>
      <w:marBottom w:val="0"/>
      <w:divBdr>
        <w:top w:val="none" w:sz="0" w:space="0" w:color="auto"/>
        <w:left w:val="none" w:sz="0" w:space="0" w:color="auto"/>
        <w:bottom w:val="none" w:sz="0" w:space="0" w:color="auto"/>
        <w:right w:val="none" w:sz="0" w:space="0" w:color="auto"/>
      </w:divBdr>
    </w:div>
    <w:div w:id="2034988147">
      <w:bodyDiv w:val="1"/>
      <w:marLeft w:val="0"/>
      <w:marRight w:val="0"/>
      <w:marTop w:val="0"/>
      <w:marBottom w:val="0"/>
      <w:divBdr>
        <w:top w:val="none" w:sz="0" w:space="0" w:color="auto"/>
        <w:left w:val="none" w:sz="0" w:space="0" w:color="auto"/>
        <w:bottom w:val="none" w:sz="0" w:space="0" w:color="auto"/>
        <w:right w:val="none" w:sz="0" w:space="0" w:color="auto"/>
      </w:divBdr>
    </w:div>
    <w:div w:id="2038845069">
      <w:bodyDiv w:val="1"/>
      <w:marLeft w:val="0"/>
      <w:marRight w:val="0"/>
      <w:marTop w:val="0"/>
      <w:marBottom w:val="0"/>
      <w:divBdr>
        <w:top w:val="none" w:sz="0" w:space="0" w:color="auto"/>
        <w:left w:val="none" w:sz="0" w:space="0" w:color="auto"/>
        <w:bottom w:val="none" w:sz="0" w:space="0" w:color="auto"/>
        <w:right w:val="none" w:sz="0" w:space="0" w:color="auto"/>
      </w:divBdr>
    </w:div>
    <w:div w:id="2039503059">
      <w:bodyDiv w:val="1"/>
      <w:marLeft w:val="0"/>
      <w:marRight w:val="0"/>
      <w:marTop w:val="0"/>
      <w:marBottom w:val="0"/>
      <w:divBdr>
        <w:top w:val="none" w:sz="0" w:space="0" w:color="auto"/>
        <w:left w:val="none" w:sz="0" w:space="0" w:color="auto"/>
        <w:bottom w:val="none" w:sz="0" w:space="0" w:color="auto"/>
        <w:right w:val="none" w:sz="0" w:space="0" w:color="auto"/>
      </w:divBdr>
    </w:div>
    <w:div w:id="2045011505">
      <w:bodyDiv w:val="1"/>
      <w:marLeft w:val="0"/>
      <w:marRight w:val="0"/>
      <w:marTop w:val="0"/>
      <w:marBottom w:val="0"/>
      <w:divBdr>
        <w:top w:val="none" w:sz="0" w:space="0" w:color="auto"/>
        <w:left w:val="none" w:sz="0" w:space="0" w:color="auto"/>
        <w:bottom w:val="none" w:sz="0" w:space="0" w:color="auto"/>
        <w:right w:val="none" w:sz="0" w:space="0" w:color="auto"/>
      </w:divBdr>
    </w:div>
    <w:div w:id="2055158293">
      <w:bodyDiv w:val="1"/>
      <w:marLeft w:val="0"/>
      <w:marRight w:val="0"/>
      <w:marTop w:val="0"/>
      <w:marBottom w:val="0"/>
      <w:divBdr>
        <w:top w:val="none" w:sz="0" w:space="0" w:color="auto"/>
        <w:left w:val="none" w:sz="0" w:space="0" w:color="auto"/>
        <w:bottom w:val="none" w:sz="0" w:space="0" w:color="auto"/>
        <w:right w:val="none" w:sz="0" w:space="0" w:color="auto"/>
      </w:divBdr>
    </w:div>
    <w:div w:id="2063406359">
      <w:bodyDiv w:val="1"/>
      <w:marLeft w:val="0"/>
      <w:marRight w:val="0"/>
      <w:marTop w:val="0"/>
      <w:marBottom w:val="0"/>
      <w:divBdr>
        <w:top w:val="none" w:sz="0" w:space="0" w:color="auto"/>
        <w:left w:val="none" w:sz="0" w:space="0" w:color="auto"/>
        <w:bottom w:val="none" w:sz="0" w:space="0" w:color="auto"/>
        <w:right w:val="none" w:sz="0" w:space="0" w:color="auto"/>
      </w:divBdr>
    </w:div>
    <w:div w:id="2064056803">
      <w:bodyDiv w:val="1"/>
      <w:marLeft w:val="0"/>
      <w:marRight w:val="0"/>
      <w:marTop w:val="0"/>
      <w:marBottom w:val="0"/>
      <w:divBdr>
        <w:top w:val="none" w:sz="0" w:space="0" w:color="auto"/>
        <w:left w:val="none" w:sz="0" w:space="0" w:color="auto"/>
        <w:bottom w:val="none" w:sz="0" w:space="0" w:color="auto"/>
        <w:right w:val="none" w:sz="0" w:space="0" w:color="auto"/>
      </w:divBdr>
    </w:div>
    <w:div w:id="2068215902">
      <w:bodyDiv w:val="1"/>
      <w:marLeft w:val="0"/>
      <w:marRight w:val="0"/>
      <w:marTop w:val="0"/>
      <w:marBottom w:val="0"/>
      <w:divBdr>
        <w:top w:val="none" w:sz="0" w:space="0" w:color="auto"/>
        <w:left w:val="none" w:sz="0" w:space="0" w:color="auto"/>
        <w:bottom w:val="none" w:sz="0" w:space="0" w:color="auto"/>
        <w:right w:val="none" w:sz="0" w:space="0" w:color="auto"/>
      </w:divBdr>
    </w:div>
    <w:div w:id="2075666479">
      <w:bodyDiv w:val="1"/>
      <w:marLeft w:val="0"/>
      <w:marRight w:val="0"/>
      <w:marTop w:val="0"/>
      <w:marBottom w:val="0"/>
      <w:divBdr>
        <w:top w:val="none" w:sz="0" w:space="0" w:color="auto"/>
        <w:left w:val="none" w:sz="0" w:space="0" w:color="auto"/>
        <w:bottom w:val="none" w:sz="0" w:space="0" w:color="auto"/>
        <w:right w:val="none" w:sz="0" w:space="0" w:color="auto"/>
      </w:divBdr>
    </w:div>
    <w:div w:id="2087534168">
      <w:bodyDiv w:val="1"/>
      <w:marLeft w:val="0"/>
      <w:marRight w:val="0"/>
      <w:marTop w:val="0"/>
      <w:marBottom w:val="0"/>
      <w:divBdr>
        <w:top w:val="none" w:sz="0" w:space="0" w:color="auto"/>
        <w:left w:val="none" w:sz="0" w:space="0" w:color="auto"/>
        <w:bottom w:val="none" w:sz="0" w:space="0" w:color="auto"/>
        <w:right w:val="none" w:sz="0" w:space="0" w:color="auto"/>
      </w:divBdr>
    </w:div>
    <w:div w:id="2089107082">
      <w:bodyDiv w:val="1"/>
      <w:marLeft w:val="0"/>
      <w:marRight w:val="0"/>
      <w:marTop w:val="0"/>
      <w:marBottom w:val="0"/>
      <w:divBdr>
        <w:top w:val="none" w:sz="0" w:space="0" w:color="auto"/>
        <w:left w:val="none" w:sz="0" w:space="0" w:color="auto"/>
        <w:bottom w:val="none" w:sz="0" w:space="0" w:color="auto"/>
        <w:right w:val="none" w:sz="0" w:space="0" w:color="auto"/>
      </w:divBdr>
    </w:div>
    <w:div w:id="2099400144">
      <w:bodyDiv w:val="1"/>
      <w:marLeft w:val="0"/>
      <w:marRight w:val="0"/>
      <w:marTop w:val="0"/>
      <w:marBottom w:val="0"/>
      <w:divBdr>
        <w:top w:val="none" w:sz="0" w:space="0" w:color="auto"/>
        <w:left w:val="none" w:sz="0" w:space="0" w:color="auto"/>
        <w:bottom w:val="none" w:sz="0" w:space="0" w:color="auto"/>
        <w:right w:val="none" w:sz="0" w:space="0" w:color="auto"/>
      </w:divBdr>
    </w:div>
    <w:div w:id="2099717183">
      <w:bodyDiv w:val="1"/>
      <w:marLeft w:val="0"/>
      <w:marRight w:val="0"/>
      <w:marTop w:val="0"/>
      <w:marBottom w:val="0"/>
      <w:divBdr>
        <w:top w:val="none" w:sz="0" w:space="0" w:color="auto"/>
        <w:left w:val="none" w:sz="0" w:space="0" w:color="auto"/>
        <w:bottom w:val="none" w:sz="0" w:space="0" w:color="auto"/>
        <w:right w:val="none" w:sz="0" w:space="0" w:color="auto"/>
      </w:divBdr>
    </w:div>
    <w:div w:id="2103838625">
      <w:bodyDiv w:val="1"/>
      <w:marLeft w:val="0"/>
      <w:marRight w:val="0"/>
      <w:marTop w:val="0"/>
      <w:marBottom w:val="0"/>
      <w:divBdr>
        <w:top w:val="none" w:sz="0" w:space="0" w:color="auto"/>
        <w:left w:val="none" w:sz="0" w:space="0" w:color="auto"/>
        <w:bottom w:val="none" w:sz="0" w:space="0" w:color="auto"/>
        <w:right w:val="none" w:sz="0" w:space="0" w:color="auto"/>
      </w:divBdr>
    </w:div>
    <w:div w:id="2111660077">
      <w:bodyDiv w:val="1"/>
      <w:marLeft w:val="0"/>
      <w:marRight w:val="0"/>
      <w:marTop w:val="0"/>
      <w:marBottom w:val="0"/>
      <w:divBdr>
        <w:top w:val="none" w:sz="0" w:space="0" w:color="auto"/>
        <w:left w:val="none" w:sz="0" w:space="0" w:color="auto"/>
        <w:bottom w:val="none" w:sz="0" w:space="0" w:color="auto"/>
        <w:right w:val="none" w:sz="0" w:space="0" w:color="auto"/>
      </w:divBdr>
    </w:div>
    <w:div w:id="2122066025">
      <w:bodyDiv w:val="1"/>
      <w:marLeft w:val="0"/>
      <w:marRight w:val="0"/>
      <w:marTop w:val="0"/>
      <w:marBottom w:val="0"/>
      <w:divBdr>
        <w:top w:val="none" w:sz="0" w:space="0" w:color="auto"/>
        <w:left w:val="none" w:sz="0" w:space="0" w:color="auto"/>
        <w:bottom w:val="none" w:sz="0" w:space="0" w:color="auto"/>
        <w:right w:val="none" w:sz="0" w:space="0" w:color="auto"/>
      </w:divBdr>
    </w:div>
    <w:div w:id="2126649852">
      <w:bodyDiv w:val="1"/>
      <w:marLeft w:val="0"/>
      <w:marRight w:val="0"/>
      <w:marTop w:val="0"/>
      <w:marBottom w:val="0"/>
      <w:divBdr>
        <w:top w:val="none" w:sz="0" w:space="0" w:color="auto"/>
        <w:left w:val="none" w:sz="0" w:space="0" w:color="auto"/>
        <w:bottom w:val="none" w:sz="0" w:space="0" w:color="auto"/>
        <w:right w:val="none" w:sz="0" w:space="0" w:color="auto"/>
      </w:divBdr>
    </w:div>
    <w:div w:id="2127196859">
      <w:bodyDiv w:val="1"/>
      <w:marLeft w:val="0"/>
      <w:marRight w:val="0"/>
      <w:marTop w:val="0"/>
      <w:marBottom w:val="0"/>
      <w:divBdr>
        <w:top w:val="none" w:sz="0" w:space="0" w:color="auto"/>
        <w:left w:val="none" w:sz="0" w:space="0" w:color="auto"/>
        <w:bottom w:val="none" w:sz="0" w:space="0" w:color="auto"/>
        <w:right w:val="none" w:sz="0" w:space="0" w:color="auto"/>
      </w:divBdr>
    </w:div>
    <w:div w:id="2133863867">
      <w:bodyDiv w:val="1"/>
      <w:marLeft w:val="0"/>
      <w:marRight w:val="0"/>
      <w:marTop w:val="0"/>
      <w:marBottom w:val="0"/>
      <w:divBdr>
        <w:top w:val="none" w:sz="0" w:space="0" w:color="auto"/>
        <w:left w:val="none" w:sz="0" w:space="0" w:color="auto"/>
        <w:bottom w:val="none" w:sz="0" w:space="0" w:color="auto"/>
        <w:right w:val="none" w:sz="0" w:space="0" w:color="auto"/>
      </w:divBdr>
    </w:div>
    <w:div w:id="214226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0B0CC-ECB7-431F-B268-084F5B88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Words>
  <Characters>218</Characters>
  <Application>Microsoft Office Word</Application>
  <DocSecurity>0</DocSecurity>
  <Lines>1</Lines>
  <Paragraphs>1</Paragraphs>
  <ScaleCrop>false</ScaleCrop>
  <Company/>
  <LinksUpToDate>false</LinksUpToDate>
  <CharactersWithSpaces>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Yanping2</dc:creator>
  <cp:lastModifiedBy>Choi Kyungjun</cp:lastModifiedBy>
  <cp:revision>5</cp:revision>
  <dcterms:created xsi:type="dcterms:W3CDTF">2023-08-23T14:23:00Z</dcterms:created>
  <dcterms:modified xsi:type="dcterms:W3CDTF">2023-08-24T08:24:00Z</dcterms:modified>
</cp:coreProperties>
</file>